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9.xml" ContentType="application/vnd.openxmlformats-officedocument.wordprocessingml.footer+xml"/>
  <Override PartName="/word/header12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13E63" w:rsidRPr="00A91F99" w:rsidRDefault="00E81F5B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E23413" w:rsidRPr="000D67AD" w:rsidRDefault="00E2341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E23413" w:rsidRPr="000D67AD" w:rsidRDefault="00E2341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E23413" w:rsidRPr="000D67AD" w:rsidRDefault="00E2341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E23413" w:rsidRPr="000D67AD" w:rsidRDefault="00E2341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E23413" w:rsidRPr="000D67AD" w:rsidRDefault="00E2341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E23413" w:rsidRPr="000D67AD" w:rsidRDefault="00E2341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E23413" w:rsidRPr="000D67AD" w:rsidRDefault="00E23413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E23413" w:rsidRPr="000D67AD" w:rsidRDefault="00E23413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E23413" w:rsidRPr="000D67AD" w:rsidRDefault="00E2341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E23413" w:rsidRPr="004369FC" w:rsidRDefault="00E23413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4369FC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r w:rsidRPr="004369FC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8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4369FC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4369F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4369FC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4369FC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4369F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</w:p>
              </w:txbxContent>
            </v:textbox>
            <w10:wrap type="square" anchorx="margin"/>
          </v:shape>
        </w:pict>
      </w:r>
      <w:r w:rsidR="00A13E63" w:rsidRPr="00A91F99">
        <w:rPr>
          <w:noProof/>
          <w:sz w:val="16"/>
          <w:szCs w:val="16"/>
          <w:lang w:eastAsia="ru-RU"/>
        </w:rPr>
        <w:drawing>
          <wp:inline distT="0" distB="0" distL="0" distR="0" wp14:anchorId="1C80FF94" wp14:editId="1BD99C72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A91F99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color w:val="auto"/>
          <w:spacing w:val="4"/>
          <w:sz w:val="14"/>
          <w:szCs w:val="14"/>
          <w:lang w:val="en-US"/>
        </w:rPr>
      </w:pPr>
    </w:p>
    <w:p w:rsidR="007556FF" w:rsidRPr="00A91F99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A91F99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Pr="00A91F99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A91F99" w:rsidRDefault="007556FF" w:rsidP="007556FF">
      <w:pPr>
        <w:ind w:left="5670" w:firstLine="0"/>
        <w:jc w:val="center"/>
        <w:rPr>
          <w:sz w:val="24"/>
          <w:szCs w:val="24"/>
        </w:rPr>
      </w:pPr>
      <w:r w:rsidRPr="00A91F99">
        <w:rPr>
          <w:sz w:val="24"/>
          <w:szCs w:val="24"/>
        </w:rPr>
        <w:t>УТВЕРЖДАЮ:</w:t>
      </w:r>
    </w:p>
    <w:p w:rsidR="007556FF" w:rsidRPr="00A91F99" w:rsidRDefault="007556FF" w:rsidP="007556FF">
      <w:pPr>
        <w:spacing w:line="240" w:lineRule="auto"/>
        <w:jc w:val="right"/>
        <w:rPr>
          <w:sz w:val="24"/>
          <w:szCs w:val="24"/>
        </w:rPr>
      </w:pPr>
      <w:r w:rsidRPr="00A91F99">
        <w:rPr>
          <w:sz w:val="24"/>
          <w:szCs w:val="24"/>
        </w:rPr>
        <w:t>Председатель закупочной комиссии -</w:t>
      </w:r>
    </w:p>
    <w:p w:rsidR="007556FF" w:rsidRPr="00A91F99" w:rsidRDefault="007556FF" w:rsidP="007556FF">
      <w:pPr>
        <w:spacing w:line="240" w:lineRule="auto"/>
        <w:jc w:val="right"/>
        <w:rPr>
          <w:sz w:val="24"/>
          <w:szCs w:val="24"/>
        </w:rPr>
      </w:pPr>
      <w:r w:rsidRPr="00A91F99">
        <w:rPr>
          <w:sz w:val="24"/>
          <w:szCs w:val="24"/>
        </w:rPr>
        <w:t xml:space="preserve">заместитель генерального директора </w:t>
      </w:r>
    </w:p>
    <w:p w:rsidR="007556FF" w:rsidRPr="00A91F99" w:rsidRDefault="007556FF" w:rsidP="007556FF">
      <w:pPr>
        <w:spacing w:line="240" w:lineRule="auto"/>
        <w:jc w:val="right"/>
        <w:rPr>
          <w:sz w:val="24"/>
          <w:szCs w:val="24"/>
        </w:rPr>
      </w:pPr>
      <w:r w:rsidRPr="00A91F99">
        <w:rPr>
          <w:sz w:val="24"/>
          <w:szCs w:val="24"/>
        </w:rPr>
        <w:t xml:space="preserve">по инвестиционной деятельности </w:t>
      </w:r>
    </w:p>
    <w:p w:rsidR="007556FF" w:rsidRPr="00A91F99" w:rsidRDefault="007556FF" w:rsidP="007556FF">
      <w:pPr>
        <w:spacing w:line="240" w:lineRule="auto"/>
        <w:jc w:val="right"/>
        <w:rPr>
          <w:sz w:val="24"/>
          <w:szCs w:val="24"/>
        </w:rPr>
      </w:pPr>
      <w:r w:rsidRPr="00A91F99">
        <w:rPr>
          <w:sz w:val="24"/>
          <w:szCs w:val="24"/>
        </w:rPr>
        <w:t>ПАО «МРСК Центра»</w:t>
      </w:r>
      <w:r w:rsidR="007E2630" w:rsidRPr="00A91F99">
        <w:rPr>
          <w:sz w:val="24"/>
          <w:szCs w:val="24"/>
        </w:rPr>
        <w:t>-</w:t>
      </w:r>
    </w:p>
    <w:p w:rsidR="007E2630" w:rsidRPr="00A91F99" w:rsidRDefault="007E2630" w:rsidP="007E2630">
      <w:pPr>
        <w:spacing w:line="240" w:lineRule="auto"/>
        <w:jc w:val="right"/>
        <w:rPr>
          <w:sz w:val="24"/>
          <w:szCs w:val="24"/>
        </w:rPr>
      </w:pPr>
      <w:r w:rsidRPr="00A91F99">
        <w:rPr>
          <w:sz w:val="24"/>
          <w:szCs w:val="24"/>
        </w:rPr>
        <w:t xml:space="preserve">управляющей организации </w:t>
      </w:r>
    </w:p>
    <w:p w:rsidR="007556FF" w:rsidRPr="00A91F99" w:rsidRDefault="007E2630" w:rsidP="007E2630">
      <w:pPr>
        <w:spacing w:line="240" w:lineRule="auto"/>
        <w:jc w:val="right"/>
        <w:rPr>
          <w:sz w:val="24"/>
          <w:szCs w:val="24"/>
        </w:rPr>
      </w:pPr>
      <w:r w:rsidRPr="00A91F99">
        <w:rPr>
          <w:sz w:val="24"/>
          <w:szCs w:val="24"/>
        </w:rPr>
        <w:t>ПАО «МРСК Центра и Приволжья»</w:t>
      </w:r>
    </w:p>
    <w:p w:rsidR="00176133" w:rsidRPr="00A91F99" w:rsidRDefault="00176133" w:rsidP="007E2630">
      <w:pPr>
        <w:spacing w:line="240" w:lineRule="auto"/>
        <w:jc w:val="right"/>
        <w:rPr>
          <w:sz w:val="24"/>
          <w:szCs w:val="24"/>
        </w:rPr>
      </w:pPr>
    </w:p>
    <w:p w:rsidR="00176133" w:rsidRPr="00A91F99" w:rsidRDefault="00176133" w:rsidP="007E2630">
      <w:pPr>
        <w:spacing w:line="240" w:lineRule="auto"/>
        <w:jc w:val="right"/>
      </w:pPr>
    </w:p>
    <w:p w:rsidR="007556FF" w:rsidRPr="00A91F99" w:rsidRDefault="007556FF" w:rsidP="007556FF">
      <w:pPr>
        <w:spacing w:line="240" w:lineRule="auto"/>
        <w:jc w:val="right"/>
        <w:rPr>
          <w:sz w:val="24"/>
          <w:szCs w:val="24"/>
        </w:rPr>
      </w:pPr>
      <w:r w:rsidRPr="00A91F99">
        <w:rPr>
          <w:sz w:val="24"/>
          <w:szCs w:val="24"/>
        </w:rPr>
        <w:t>____________________ Д.В. Скляров</w:t>
      </w:r>
    </w:p>
    <w:p w:rsidR="007556FF" w:rsidRPr="00A91F99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A91F99" w:rsidRDefault="007556FF" w:rsidP="007556FF">
      <w:pPr>
        <w:ind w:left="5670" w:firstLine="0"/>
        <w:jc w:val="right"/>
        <w:rPr>
          <w:sz w:val="24"/>
          <w:szCs w:val="24"/>
        </w:rPr>
      </w:pPr>
      <w:r w:rsidRPr="00A91F99">
        <w:rPr>
          <w:sz w:val="24"/>
          <w:szCs w:val="24"/>
        </w:rPr>
        <w:t xml:space="preserve"> «____» ___________________ </w:t>
      </w:r>
      <w:r w:rsidR="00176133" w:rsidRPr="00A91F99">
        <w:rPr>
          <w:sz w:val="24"/>
          <w:szCs w:val="24"/>
        </w:rPr>
        <w:t>2018</w:t>
      </w:r>
      <w:r w:rsidRPr="00A91F99">
        <w:rPr>
          <w:sz w:val="24"/>
          <w:szCs w:val="24"/>
        </w:rPr>
        <w:t xml:space="preserve"> г.</w:t>
      </w:r>
    </w:p>
    <w:p w:rsidR="007556FF" w:rsidRPr="00A91F99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A91F99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A91F99">
        <w:rPr>
          <w:b/>
          <w:kern w:val="36"/>
          <w:sz w:val="24"/>
          <w:szCs w:val="24"/>
        </w:rPr>
        <w:t>Согласовано на заседании</w:t>
      </w:r>
    </w:p>
    <w:p w:rsidR="007556FF" w:rsidRPr="00A91F99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A91F99">
        <w:rPr>
          <w:b/>
          <w:kern w:val="36"/>
          <w:sz w:val="24"/>
          <w:szCs w:val="24"/>
        </w:rPr>
        <w:t>закупочной комиссии</w:t>
      </w:r>
    </w:p>
    <w:p w:rsidR="007556FF" w:rsidRPr="00A91F99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A91F99">
        <w:rPr>
          <w:b/>
          <w:kern w:val="36"/>
          <w:sz w:val="24"/>
          <w:szCs w:val="24"/>
        </w:rPr>
        <w:t>Протокол № ____________</w:t>
      </w:r>
    </w:p>
    <w:p w:rsidR="007556FF" w:rsidRPr="00A91F99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A91F99">
        <w:rPr>
          <w:b/>
          <w:kern w:val="36"/>
          <w:sz w:val="24"/>
          <w:szCs w:val="24"/>
        </w:rPr>
        <w:t xml:space="preserve">от «___» _______ </w:t>
      </w:r>
      <w:r w:rsidR="00176133" w:rsidRPr="00A91F99">
        <w:rPr>
          <w:b/>
          <w:kern w:val="36"/>
          <w:sz w:val="24"/>
          <w:szCs w:val="24"/>
        </w:rPr>
        <w:t>2018</w:t>
      </w:r>
      <w:r w:rsidRPr="00A91F99">
        <w:rPr>
          <w:b/>
          <w:kern w:val="36"/>
          <w:sz w:val="24"/>
          <w:szCs w:val="24"/>
        </w:rPr>
        <w:t xml:space="preserve"> года</w:t>
      </w:r>
    </w:p>
    <w:p w:rsidR="00717F60" w:rsidRPr="00A91F99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A91F99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A91F99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A91F99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A91F99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A91F99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A91F99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A91F99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A91F99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A91F99">
        <w:rPr>
          <w:b/>
          <w:sz w:val="24"/>
          <w:szCs w:val="24"/>
        </w:rPr>
        <w:t xml:space="preserve">на право заключения </w:t>
      </w:r>
      <w:r w:rsidR="004369FC" w:rsidRPr="00A91F99">
        <w:rPr>
          <w:b/>
          <w:iCs/>
          <w:sz w:val="24"/>
          <w:szCs w:val="24"/>
          <w:lang w:eastAsia="ru-RU"/>
        </w:rPr>
        <w:t>Договора</w:t>
      </w:r>
      <w:r w:rsidR="004369FC" w:rsidRPr="00A91F99">
        <w:rPr>
          <w:b/>
          <w:sz w:val="24"/>
          <w:szCs w:val="24"/>
        </w:rPr>
        <w:t xml:space="preserve"> на оказание услуг по негосударственному пенсионному обеспечению работников ПАО «МРСК Центра и Приволжья»</w:t>
      </w:r>
      <w:r w:rsidR="004369FC" w:rsidRPr="00A91F99">
        <w:rPr>
          <w:b/>
          <w:snapToGrid w:val="0"/>
          <w:sz w:val="24"/>
          <w:szCs w:val="24"/>
        </w:rPr>
        <w:t xml:space="preserve"> </w:t>
      </w:r>
      <w:r w:rsidR="004369FC" w:rsidRPr="00A91F99">
        <w:rPr>
          <w:b/>
          <w:sz w:val="24"/>
          <w:szCs w:val="24"/>
        </w:rPr>
        <w:t>для нужд ПАО «МРСК Центра и Приволжья»</w:t>
      </w:r>
      <w:r w:rsidR="007556FF" w:rsidRPr="00A91F99">
        <w:rPr>
          <w:b/>
          <w:sz w:val="24"/>
          <w:szCs w:val="24"/>
        </w:rPr>
        <w:t>)</w:t>
      </w:r>
    </w:p>
    <w:p w:rsidR="007556FF" w:rsidRPr="00A91F99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A91F99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A91F99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A91F99">
        <w:rPr>
          <w:rFonts w:ascii="Times New Roman" w:eastAsia="Times New Roman" w:hAnsi="Times New Roman" w:cs="Times New Roman"/>
          <w:b/>
          <w:caps/>
        </w:rPr>
        <w:t>,</w:t>
      </w:r>
      <w:r w:rsidRPr="00A91F99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A91F99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A91F99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A91F99">
        <w:rPr>
          <w:rFonts w:ascii="Times New Roman" w:hAnsi="Times New Roman" w:cs="Times New Roman"/>
        </w:rPr>
        <w:t xml:space="preserve"> </w:t>
      </w:r>
    </w:p>
    <w:p w:rsidR="00717F60" w:rsidRPr="00A91F99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A91F99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A91F9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91F9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91F9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91F9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91F9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91F9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A91F99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A91F99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A91F99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A91F99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A91F99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A91F99">
        <w:rPr>
          <w:sz w:val="24"/>
          <w:szCs w:val="24"/>
        </w:rPr>
        <w:t>г. Москва</w:t>
      </w:r>
      <w:r w:rsidRPr="00A91F99">
        <w:rPr>
          <w:sz w:val="24"/>
          <w:szCs w:val="24"/>
        </w:rPr>
        <w:br/>
      </w:r>
      <w:r w:rsidR="00176133" w:rsidRPr="00A91F99">
        <w:rPr>
          <w:sz w:val="24"/>
          <w:szCs w:val="24"/>
        </w:rPr>
        <w:t>2018</w:t>
      </w:r>
      <w:r w:rsidRPr="00A91F99">
        <w:rPr>
          <w:sz w:val="24"/>
          <w:szCs w:val="24"/>
        </w:rPr>
        <w:t xml:space="preserve"> г.</w:t>
      </w:r>
    </w:p>
    <w:p w:rsidR="00717F60" w:rsidRPr="00A91F99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A91F99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A91F99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A91F99">
        <w:rPr>
          <w:sz w:val="24"/>
          <w:szCs w:val="24"/>
        </w:rPr>
        <w:lastRenderedPageBreak/>
        <w:t>СОДЕРЖАНИЕ</w:t>
      </w:r>
    </w:p>
    <w:p w:rsidR="00E23413" w:rsidRPr="00A91F99" w:rsidRDefault="007F30BA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91F99">
        <w:rPr>
          <w:sz w:val="24"/>
          <w:szCs w:val="24"/>
        </w:rPr>
        <w:fldChar w:fldCharType="begin"/>
      </w:r>
      <w:r w:rsidR="00717F60" w:rsidRPr="00A91F99">
        <w:rPr>
          <w:sz w:val="24"/>
          <w:szCs w:val="24"/>
        </w:rPr>
        <w:instrText xml:space="preserve"> TOC </w:instrText>
      </w:r>
      <w:r w:rsidRPr="00A91F99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E23413" w:rsidRPr="00A91F99">
        <w:rPr>
          <w:noProof/>
        </w:rPr>
        <w:t>1</w:t>
      </w:r>
      <w:r w:rsidR="00E23413" w:rsidRPr="00A91F9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E23413" w:rsidRPr="00A91F99">
        <w:rPr>
          <w:noProof/>
        </w:rPr>
        <w:t>Общие положения</w:t>
      </w:r>
      <w:r w:rsidR="00E23413" w:rsidRPr="00A91F99">
        <w:rPr>
          <w:noProof/>
        </w:rPr>
        <w:tab/>
      </w:r>
      <w:r w:rsidR="00E23413" w:rsidRPr="00A91F99">
        <w:rPr>
          <w:noProof/>
        </w:rPr>
        <w:fldChar w:fldCharType="begin"/>
      </w:r>
      <w:r w:rsidR="00E23413" w:rsidRPr="00A91F99">
        <w:rPr>
          <w:noProof/>
        </w:rPr>
        <w:instrText xml:space="preserve"> PAGEREF _Toc525898772 \h </w:instrText>
      </w:r>
      <w:r w:rsidR="00E23413" w:rsidRPr="00A91F99">
        <w:rPr>
          <w:noProof/>
        </w:rPr>
      </w:r>
      <w:r w:rsidR="00E23413" w:rsidRPr="00A91F99">
        <w:rPr>
          <w:noProof/>
        </w:rPr>
        <w:fldChar w:fldCharType="separate"/>
      </w:r>
      <w:r w:rsidR="00153526" w:rsidRPr="00A91F99">
        <w:rPr>
          <w:noProof/>
        </w:rPr>
        <w:t>4</w:t>
      </w:r>
      <w:r w:rsidR="00E23413"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1.1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Общие сведения о процедуре запроса предложений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_Toc525898773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4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1.2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Правовой статус документов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_Toc525898774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5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1.3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Особые положения в связи с проведением Запроса предложений на ЭТП</w:t>
      </w:r>
      <w:r w:rsidRPr="00A91F99">
        <w:rPr>
          <w:noProof/>
        </w:rPr>
        <w:tab/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_Toc525898775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6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1.4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Обжалование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_Toc525898776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6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1.5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Прочие положения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_Toc525898777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7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91F99">
        <w:rPr>
          <w:noProof/>
        </w:rPr>
        <w:t>2</w:t>
      </w:r>
      <w:r w:rsidRPr="00A91F9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A91F99">
        <w:rPr>
          <w:noProof/>
        </w:rPr>
        <w:t>Проект Договора. Антикоррупционная оговорка, включаемая в проект договора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_Toc525898778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9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2.1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Проект договора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_Toc525898779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9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2.2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bCs w:val="0"/>
          <w:noProof/>
        </w:rPr>
        <w:t>Антикоррупционная оговорка, включаемая в проект договора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_Toc525898783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9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91F99">
        <w:rPr>
          <w:noProof/>
        </w:rPr>
        <w:t>3</w:t>
      </w:r>
      <w:r w:rsidRPr="00A91F9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A91F99">
        <w:rPr>
          <w:noProof/>
        </w:rPr>
        <w:t>Порядок проведения Запроса предложений. Инструкции по подготовке Заявок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_Toc525898787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11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3.1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Общий порядок проведения Запроса предложений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_Toc525898788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11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3.2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Публикация Извещения о проведении запроса предложений и Документации по запросу предложений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_Toc525898791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11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3.3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Подготовка Заявок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_Toc525898792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12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3.4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Подача Заявок и их прием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_Toc525898807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24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3.5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Изменение и отзыв Заявки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_Toc525898810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24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3.6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Оценка Заявок и проведение переговоров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_Toc525898811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24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3.7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Аукционная процедура понижения цены (переторжка)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_Toc525898816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27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bCs w:val="0"/>
          <w:noProof/>
        </w:rPr>
        <w:t>3.8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_Toc525898817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27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3.9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Подведение итогов Запроса предложений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_Toc525898818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28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3.10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Признание запроса предложений несостоявшимся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_Toc525898819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28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bCs w:val="0"/>
          <w:noProof/>
        </w:rPr>
        <w:t>3.11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bCs w:val="0"/>
          <w:noProof/>
        </w:rPr>
        <w:t>Антидемпинговые меры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_Toc525898820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29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3.12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Проведение преддоговорных переговоров (по необходимости) и подписание Договора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_Toc525898821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29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3.13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Обеспечение исполнения обязательств Исполнителя по Договору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_Toc525898822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31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3.14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Уведомление о результатах запроса предложений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_Toc525898823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31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91F99">
        <w:rPr>
          <w:noProof/>
          <w:snapToGrid w:val="0"/>
          <w:lang w:eastAsia="ru-RU"/>
        </w:rPr>
        <w:t>4</w:t>
      </w:r>
      <w:r w:rsidRPr="00A91F9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A91F99">
        <w:rPr>
          <w:noProof/>
        </w:rPr>
        <w:t>Техническая часть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_Toc525898824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32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4.1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Перечень, объемы и характеристики закупаемых услуг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_Toc525898825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32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4.2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Требование к закупаемым услугам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_Toc525898827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32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4.3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Альтернативные предложения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_Toc525898829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32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A91F99">
        <w:rPr>
          <w:noProof/>
          <w:lang w:eastAsia="ru-RU"/>
        </w:rPr>
        <w:t>5</w:t>
      </w:r>
      <w:r w:rsidRPr="00A91F99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Pr="00A91F99">
        <w:rPr>
          <w:noProof/>
        </w:rPr>
        <w:t>Образцы основных форм документов, включаемых в Заявку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_Toc525898831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33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5.1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Письмо о подаче оферты (форма 1)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_Toc525898832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33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A91F99">
        <w:rPr>
          <w:noProof/>
        </w:rPr>
        <w:t>5.1.1</w:t>
      </w:r>
      <w:r w:rsidRPr="00A91F99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Форма письма о подаче оферты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_Toc525898833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33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A91F99">
        <w:rPr>
          <w:noProof/>
        </w:rPr>
        <w:t>5.1.3</w:t>
      </w:r>
      <w:r w:rsidRPr="00A91F99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Антикоррупционные обязательства (Форма 1.1).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_Toc525898835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37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5.2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Технико-коммерческое предложение (форма 3)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_Toc525898837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39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5.3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Описание качеств оказываемых услуг (форма 3)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_Toc525898840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41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5.4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 xml:space="preserve">Справка о наличии у Участника </w:t>
      </w:r>
      <w:r w:rsidRPr="00A91F99">
        <w:rPr>
          <w:rFonts w:cs="Courier New"/>
          <w:noProof/>
          <w:lang w:eastAsia="ru-RU"/>
        </w:rPr>
        <w:t xml:space="preserve">действующих региональных представительств/ филиалов/ обособленных подразделениях НПФ в регионах присутствия Общества и его филиалов, а также о предоставлении (не предоставлении) персонального администратора-координатора для сопровождения работы по пенсионному договору </w:t>
      </w:r>
      <w:r w:rsidRPr="00A91F99">
        <w:rPr>
          <w:noProof/>
        </w:rPr>
        <w:t>филиалов ПАО «МРСК Центра и Приволжья» (форма 6)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_Toc525898843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45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5.5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Протокол разногласий к проекту Договора (форма 6)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_Toc525898846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48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5.6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Анкета (форма 7)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_Toc525898849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50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A91F99">
        <w:rPr>
          <w:noProof/>
        </w:rPr>
        <w:t>5.6.1</w:t>
      </w:r>
      <w:r w:rsidRPr="00A91F99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Форма Анкеты Участника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_Toc525898850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50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 w:rsidRPr="00A91F99">
        <w:rPr>
          <w:noProof/>
        </w:rPr>
        <w:lastRenderedPageBreak/>
        <w:t>5.6.2</w:t>
      </w:r>
      <w:r w:rsidRPr="00A91F99"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_Toc525898851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52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5.7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Справка о перечне и годовых объемах выполнения аналогичных договоров (форма 8)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_Toc525898853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59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5.8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Справка о материально-технических ресурсах (форма 9)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_Toc525898856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61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5.9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Справка о кадровых ресурсах (форма 10)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_Toc525898859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63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5.10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_Toc525898862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65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5.11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_Toc525898865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67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5.12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Согласие на обработку персональных данных (форма 13)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_Toc525898868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72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5.13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_Toc525898874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75</w:t>
      </w:r>
      <w:r w:rsidRPr="00A91F99">
        <w:rPr>
          <w:noProof/>
        </w:rPr>
        <w:fldChar w:fldCharType="end"/>
      </w:r>
    </w:p>
    <w:p w:rsidR="00E23413" w:rsidRPr="00A91F99" w:rsidRDefault="00E23413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A91F99">
        <w:rPr>
          <w:noProof/>
        </w:rPr>
        <w:t>5.14</w:t>
      </w:r>
      <w:r w:rsidRPr="00A91F99"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A91F99">
        <w:rPr>
          <w:noProof/>
        </w:rPr>
        <w:t>План распределения объемов оказания услуг внутри коллективного Участника (форма 18)</w:t>
      </w:r>
      <w:r w:rsidRPr="00A91F99">
        <w:rPr>
          <w:noProof/>
        </w:rPr>
        <w:tab/>
      </w:r>
      <w:r w:rsidRPr="00A91F99">
        <w:rPr>
          <w:noProof/>
        </w:rPr>
        <w:fldChar w:fldCharType="begin"/>
      </w:r>
      <w:r w:rsidRPr="00A91F99">
        <w:rPr>
          <w:noProof/>
        </w:rPr>
        <w:instrText xml:space="preserve"> PAGEREF _Toc525898877 \h </w:instrText>
      </w:r>
      <w:r w:rsidRPr="00A91F99">
        <w:rPr>
          <w:noProof/>
        </w:rPr>
      </w:r>
      <w:r w:rsidRPr="00A91F99">
        <w:rPr>
          <w:noProof/>
        </w:rPr>
        <w:fldChar w:fldCharType="separate"/>
      </w:r>
      <w:r w:rsidR="00153526" w:rsidRPr="00A91F99">
        <w:rPr>
          <w:noProof/>
        </w:rPr>
        <w:t>77</w:t>
      </w:r>
      <w:r w:rsidRPr="00A91F99">
        <w:rPr>
          <w:noProof/>
        </w:rPr>
        <w:fldChar w:fldCharType="end"/>
      </w:r>
    </w:p>
    <w:p w:rsidR="00717F60" w:rsidRPr="00A91F99" w:rsidRDefault="007F30BA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A91F99" w:rsidSect="002B0606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A91F99">
        <w:rPr>
          <w:sz w:val="24"/>
          <w:szCs w:val="24"/>
        </w:rPr>
        <w:fldChar w:fldCharType="end"/>
      </w:r>
    </w:p>
    <w:p w:rsidR="00717F60" w:rsidRPr="00A91F99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525898772"/>
      <w:bookmarkEnd w:id="6"/>
      <w:r w:rsidRPr="00A91F99">
        <w:rPr>
          <w:szCs w:val="24"/>
        </w:rPr>
        <w:lastRenderedPageBreak/>
        <w:t>Общие положения</w:t>
      </w:r>
      <w:bookmarkEnd w:id="7"/>
    </w:p>
    <w:p w:rsidR="00717F60" w:rsidRPr="00A91F99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525898773"/>
      <w:bookmarkEnd w:id="8"/>
      <w:r w:rsidRPr="00A91F99">
        <w:t>Общие сведения о процедуре запроса предложений</w:t>
      </w:r>
      <w:bookmarkEnd w:id="9"/>
    </w:p>
    <w:p w:rsidR="005B75A6" w:rsidRPr="00A91F99" w:rsidRDefault="00BE698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r w:rsidRPr="00A91F99">
        <w:rPr>
          <w:sz w:val="24"/>
          <w:szCs w:val="24"/>
        </w:rPr>
        <w:t>Заказчик, ПАО «МРСК Центра и Приволжья», расположенное по адресу: РФ, 603950, г. Нижний Новгород, ул. Рождественская, 33, (далее – Заказчик)</w:t>
      </w:r>
      <w:r w:rsidR="00EC1043" w:rsidRPr="00A91F99">
        <w:rPr>
          <w:iCs/>
          <w:sz w:val="24"/>
          <w:szCs w:val="24"/>
        </w:rPr>
        <w:t xml:space="preserve">, </w:t>
      </w:r>
      <w:r w:rsidRPr="00A91F99">
        <w:rPr>
          <w:bCs w:val="0"/>
          <w:sz w:val="24"/>
          <w:szCs w:val="24"/>
        </w:rPr>
        <w:t>Извещением о проведении открытого запроса предложений, опубликованным</w:t>
      </w:r>
      <w:r w:rsidRPr="00A91F99">
        <w:rPr>
          <w:bCs w:val="0"/>
          <w:szCs w:val="24"/>
        </w:rPr>
        <w:t xml:space="preserve"> </w:t>
      </w:r>
      <w:r w:rsidRPr="00A91F99">
        <w:rPr>
          <w:b/>
          <w:sz w:val="24"/>
          <w:szCs w:val="24"/>
        </w:rPr>
        <w:t>«</w:t>
      </w:r>
      <w:r w:rsidR="00153526" w:rsidRPr="00A91F99">
        <w:rPr>
          <w:b/>
          <w:sz w:val="24"/>
          <w:szCs w:val="24"/>
        </w:rPr>
        <w:t>28</w:t>
      </w:r>
      <w:r w:rsidRPr="00A91F99">
        <w:rPr>
          <w:b/>
          <w:sz w:val="24"/>
          <w:szCs w:val="24"/>
        </w:rPr>
        <w:t xml:space="preserve">» </w:t>
      </w:r>
      <w:r w:rsidR="004369FC" w:rsidRPr="00A91F99">
        <w:rPr>
          <w:b/>
          <w:sz w:val="24"/>
          <w:szCs w:val="24"/>
        </w:rPr>
        <w:t>сентября</w:t>
      </w:r>
      <w:r w:rsidRPr="00A91F99">
        <w:rPr>
          <w:b/>
          <w:sz w:val="24"/>
          <w:szCs w:val="24"/>
        </w:rPr>
        <w:t xml:space="preserve"> </w:t>
      </w:r>
      <w:r w:rsidR="00176133" w:rsidRPr="00A91F99">
        <w:rPr>
          <w:b/>
          <w:sz w:val="24"/>
          <w:szCs w:val="24"/>
        </w:rPr>
        <w:t>2018</w:t>
      </w:r>
      <w:r w:rsidRPr="00A91F99">
        <w:rPr>
          <w:b/>
          <w:sz w:val="24"/>
          <w:szCs w:val="24"/>
        </w:rPr>
        <w:t xml:space="preserve"> г.</w:t>
      </w:r>
      <w:r w:rsidRPr="00A91F99">
        <w:rPr>
          <w:sz w:val="24"/>
          <w:szCs w:val="24"/>
        </w:rPr>
        <w:t xml:space="preserve"> на официальном сайте (</w:t>
      </w:r>
      <w:hyperlink r:id="rId17" w:history="1">
        <w:r w:rsidRPr="00A91F99">
          <w:rPr>
            <w:rStyle w:val="a7"/>
            <w:color w:val="auto"/>
            <w:sz w:val="24"/>
            <w:szCs w:val="24"/>
          </w:rPr>
          <w:t>www.zakupki.</w:t>
        </w:r>
        <w:r w:rsidRPr="00A91F99">
          <w:rPr>
            <w:rStyle w:val="a7"/>
            <w:color w:val="auto"/>
            <w:sz w:val="24"/>
            <w:szCs w:val="24"/>
            <w:lang w:val="en-US"/>
          </w:rPr>
          <w:t>gov</w:t>
        </w:r>
        <w:r w:rsidRPr="00A91F99">
          <w:rPr>
            <w:rStyle w:val="a7"/>
            <w:color w:val="auto"/>
            <w:sz w:val="24"/>
            <w:szCs w:val="24"/>
          </w:rPr>
          <w:t>.ru</w:t>
        </w:r>
      </w:hyperlink>
      <w:r w:rsidRPr="00A91F99">
        <w:rPr>
          <w:sz w:val="24"/>
          <w:szCs w:val="24"/>
        </w:rPr>
        <w:t>),</w:t>
      </w:r>
      <w:r w:rsidRPr="00A91F99">
        <w:rPr>
          <w:iCs/>
          <w:sz w:val="24"/>
          <w:szCs w:val="24"/>
        </w:rPr>
        <w:t xml:space="preserve"> </w:t>
      </w:r>
      <w:r w:rsidRPr="00A91F99">
        <w:rPr>
          <w:sz w:val="24"/>
          <w:szCs w:val="24"/>
        </w:rPr>
        <w:t xml:space="preserve">на сайтах </w:t>
      </w:r>
      <w:r w:rsidRPr="00A91F99">
        <w:rPr>
          <w:iCs/>
          <w:sz w:val="24"/>
          <w:szCs w:val="24"/>
        </w:rPr>
        <w:t>ПАО «МРСК Центра»</w:t>
      </w:r>
      <w:r w:rsidRPr="00A91F99">
        <w:rPr>
          <w:sz w:val="24"/>
          <w:szCs w:val="24"/>
        </w:rPr>
        <w:t xml:space="preserve"> (</w:t>
      </w:r>
      <w:hyperlink r:id="rId18" w:history="1">
        <w:r w:rsidRPr="00A91F99">
          <w:rPr>
            <w:rStyle w:val="a7"/>
            <w:color w:val="auto"/>
            <w:sz w:val="24"/>
            <w:szCs w:val="24"/>
          </w:rPr>
          <w:t>www.mrsk-1.ru</w:t>
        </w:r>
      </w:hyperlink>
      <w:r w:rsidRPr="00A91F99">
        <w:rPr>
          <w:sz w:val="24"/>
          <w:szCs w:val="24"/>
        </w:rPr>
        <w:t xml:space="preserve">) и </w:t>
      </w:r>
      <w:r w:rsidRPr="00A91F99">
        <w:rPr>
          <w:snapToGrid w:val="0"/>
          <w:sz w:val="24"/>
          <w:szCs w:val="24"/>
        </w:rPr>
        <w:t>ПАО «МРСК Центра и Приволжья»</w:t>
      </w:r>
      <w:r w:rsidRPr="00A91F99">
        <w:rPr>
          <w:sz w:val="24"/>
          <w:szCs w:val="24"/>
        </w:rPr>
        <w:t xml:space="preserve"> (http://www.mrsk-cp.ru), на сайте ЭТП, указанном в п. </w:t>
      </w:r>
      <w:r w:rsidRPr="00A91F99">
        <w:fldChar w:fldCharType="begin"/>
      </w:r>
      <w:r w:rsidRPr="00A91F99">
        <w:rPr>
          <w:sz w:val="24"/>
          <w:szCs w:val="24"/>
        </w:rPr>
        <w:instrText xml:space="preserve"> REF _Ref440269836 \r \h </w:instrText>
      </w:r>
      <w:r w:rsidR="00A91F99" w:rsidRPr="00A91F99">
        <w:instrText xml:space="preserve"> \* MERGEFORMAT </w:instrText>
      </w:r>
      <w:r w:rsidRPr="00A91F99">
        <w:fldChar w:fldCharType="separate"/>
      </w:r>
      <w:r w:rsidR="003C31A6" w:rsidRPr="00A91F99">
        <w:rPr>
          <w:sz w:val="24"/>
          <w:szCs w:val="24"/>
        </w:rPr>
        <w:t>1.1.2</w:t>
      </w:r>
      <w:r w:rsidRPr="00A91F99">
        <w:fldChar w:fldCharType="end"/>
      </w:r>
      <w:r w:rsidRPr="00A91F99">
        <w:t xml:space="preserve"> </w:t>
      </w:r>
      <w:r w:rsidRPr="00A91F99">
        <w:rPr>
          <w:sz w:val="24"/>
          <w:szCs w:val="24"/>
        </w:rPr>
        <w:t xml:space="preserve">настоящей Документации, </w:t>
      </w:r>
      <w:r w:rsidRPr="00A91F99">
        <w:rPr>
          <w:iCs/>
          <w:sz w:val="24"/>
          <w:szCs w:val="24"/>
        </w:rPr>
        <w:t xml:space="preserve"> приг</w:t>
      </w:r>
      <w:r w:rsidRPr="00A91F99">
        <w:rPr>
          <w:sz w:val="24"/>
          <w:szCs w:val="24"/>
        </w:rPr>
        <w:t xml:space="preserve">ласило юридических лиц и физических лиц (в т. ч. индивидуальных предпринимателей) (далее – Участники) к участию в процедуре Открытого запроса предложений (далее – запрос предложений) на право заключения </w:t>
      </w:r>
      <w:r w:rsidR="004369FC" w:rsidRPr="00A91F99">
        <w:rPr>
          <w:iCs/>
          <w:sz w:val="24"/>
          <w:szCs w:val="24"/>
          <w:lang w:eastAsia="ru-RU"/>
        </w:rPr>
        <w:t>Договора</w:t>
      </w:r>
      <w:r w:rsidR="004369FC" w:rsidRPr="00A91F99">
        <w:rPr>
          <w:sz w:val="24"/>
          <w:szCs w:val="24"/>
        </w:rPr>
        <w:t xml:space="preserve"> на оказание услуг по негосударственному пенсионному обеспечению работников ПАО «МРСК Центра и Приволжья»</w:t>
      </w:r>
      <w:r w:rsidR="004369FC" w:rsidRPr="00A91F99">
        <w:rPr>
          <w:snapToGrid w:val="0"/>
          <w:sz w:val="24"/>
          <w:szCs w:val="24"/>
        </w:rPr>
        <w:t xml:space="preserve"> </w:t>
      </w:r>
      <w:r w:rsidR="004369FC" w:rsidRPr="00A91F99">
        <w:rPr>
          <w:sz w:val="24"/>
          <w:szCs w:val="24"/>
        </w:rPr>
        <w:t xml:space="preserve">для нужд ПАО «МРСК Центра и Приволжья», расположенного по адресу: РФ, 603950, г. Нижний Новгород, ул. Рождественская, 33. </w:t>
      </w:r>
      <w:r w:rsidRPr="00A91F99">
        <w:rPr>
          <w:bCs w:val="0"/>
          <w:sz w:val="24"/>
          <w:szCs w:val="24"/>
        </w:rPr>
        <w:t xml:space="preserve">Организатором открытого запроса предложений выступает </w:t>
      </w:r>
      <w:r w:rsidRPr="00A91F99">
        <w:rPr>
          <w:sz w:val="24"/>
          <w:szCs w:val="24"/>
        </w:rPr>
        <w:t>ПАО «МРСК Центра», расположенное по адресу: РФ, 127018, г. Москва, ул. 2-я Ямская, (далее – Организатор) (</w:t>
      </w:r>
      <w:r w:rsidRPr="00A91F99">
        <w:rPr>
          <w:iCs/>
          <w:sz w:val="24"/>
          <w:szCs w:val="24"/>
        </w:rPr>
        <w:t xml:space="preserve">секретарь Закупочной комиссии – ведущий специалист Управления организации регламентированных закупок Департамента по конкурентной политике и закупочной деятельности ПАО «МРСК Центра» Горностаева Т.В., контактные телефоны: (495) 747-92-92 (доб. 3123), </w:t>
      </w:r>
      <w:r w:rsidRPr="00A91F99">
        <w:rPr>
          <w:sz w:val="24"/>
          <w:szCs w:val="24"/>
        </w:rPr>
        <w:t xml:space="preserve">адрес электронной почты: </w:t>
      </w:r>
      <w:hyperlink r:id="rId19" w:history="1">
        <w:r w:rsidRPr="00A91F99">
          <w:rPr>
            <w:rStyle w:val="a7"/>
            <w:color w:val="auto"/>
            <w:sz w:val="24"/>
            <w:szCs w:val="24"/>
          </w:rPr>
          <w:t>Gornostaeva.TV@mrsk-1.ru</w:t>
        </w:r>
      </w:hyperlink>
      <w:r w:rsidR="00717F60" w:rsidRPr="00A91F99">
        <w:rPr>
          <w:iCs/>
          <w:sz w:val="24"/>
          <w:szCs w:val="24"/>
        </w:rPr>
        <w:t>, ответственное лицо –</w:t>
      </w:r>
      <w:r w:rsidR="00717F60" w:rsidRPr="00A91F99">
        <w:rPr>
          <w:sz w:val="24"/>
          <w:szCs w:val="24"/>
        </w:rPr>
        <w:t xml:space="preserve"> </w:t>
      </w:r>
      <w:r w:rsidR="004030CB" w:rsidRPr="00A91F99">
        <w:rPr>
          <w:sz w:val="24"/>
          <w:szCs w:val="24"/>
        </w:rPr>
        <w:t xml:space="preserve">Циркова Людмила Валерьевна, контактные телефоны - (495) 747-92-92 (доб. 3203), адрес электронной почты: </w:t>
      </w:r>
      <w:hyperlink r:id="rId20" w:history="1">
        <w:r w:rsidR="004030CB" w:rsidRPr="00A91F99">
          <w:rPr>
            <w:rStyle w:val="a7"/>
            <w:color w:val="auto"/>
            <w:sz w:val="24"/>
            <w:szCs w:val="24"/>
          </w:rPr>
          <w:t>Tsirkova.LV@mrsk-1.ru</w:t>
        </w:r>
      </w:hyperlink>
      <w:r w:rsidR="004030CB" w:rsidRPr="00A91F99">
        <w:rPr>
          <w:rStyle w:val="a7"/>
          <w:color w:val="auto"/>
          <w:sz w:val="24"/>
          <w:szCs w:val="24"/>
        </w:rPr>
        <w:t>)</w:t>
      </w:r>
      <w:r w:rsidR="004030CB" w:rsidRPr="00A91F99">
        <w:rPr>
          <w:sz w:val="24"/>
          <w:szCs w:val="24"/>
        </w:rPr>
        <w:t>.</w:t>
      </w:r>
      <w:bookmarkEnd w:id="10"/>
      <w:bookmarkEnd w:id="11"/>
      <w:bookmarkEnd w:id="12"/>
      <w:bookmarkEnd w:id="13"/>
    </w:p>
    <w:p w:rsidR="00717F60" w:rsidRPr="00A91F99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A91F99">
        <w:rPr>
          <w:sz w:val="24"/>
          <w:szCs w:val="24"/>
        </w:rPr>
        <w:t xml:space="preserve">Настоящий </w:t>
      </w:r>
      <w:r w:rsidR="004B5EB3" w:rsidRPr="00A91F99">
        <w:rPr>
          <w:sz w:val="24"/>
          <w:szCs w:val="24"/>
        </w:rPr>
        <w:t>З</w:t>
      </w:r>
      <w:r w:rsidRPr="00A91F99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E57CF2" w:rsidRPr="00A91F99">
        <w:rPr>
          <w:sz w:val="24"/>
          <w:szCs w:val="24"/>
        </w:rPr>
        <w:t xml:space="preserve">электронной торговой площадки ПАО «Россети» </w:t>
      </w:r>
      <w:hyperlink r:id="rId21" w:history="1">
        <w:r w:rsidR="00E57CF2" w:rsidRPr="00A91F99">
          <w:rPr>
            <w:rStyle w:val="a7"/>
            <w:color w:val="auto"/>
            <w:sz w:val="24"/>
            <w:szCs w:val="24"/>
          </w:rPr>
          <w:t>www.b2b-mrsk.ru</w:t>
        </w:r>
      </w:hyperlink>
      <w:r w:rsidR="00E57CF2" w:rsidRPr="00A91F99">
        <w:rPr>
          <w:sz w:val="24"/>
          <w:szCs w:val="24"/>
        </w:rPr>
        <w:t xml:space="preserve"> </w:t>
      </w:r>
      <w:r w:rsidR="00702B2C" w:rsidRPr="00A91F99">
        <w:rPr>
          <w:sz w:val="24"/>
          <w:szCs w:val="24"/>
        </w:rPr>
        <w:t>(далее — ЭТП)</w:t>
      </w:r>
      <w:r w:rsidR="005B75A6" w:rsidRPr="00A91F99">
        <w:rPr>
          <w:sz w:val="24"/>
          <w:szCs w:val="24"/>
        </w:rPr>
        <w:t>.</w:t>
      </w:r>
      <w:bookmarkEnd w:id="14"/>
    </w:p>
    <w:p w:rsidR="00717F60" w:rsidRPr="00A91F99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A91F99">
        <w:rPr>
          <w:sz w:val="24"/>
          <w:szCs w:val="24"/>
        </w:rPr>
        <w:t>Заказчик</w:t>
      </w:r>
      <w:r w:rsidR="00702B2C" w:rsidRPr="00A91F99">
        <w:rPr>
          <w:sz w:val="24"/>
          <w:szCs w:val="24"/>
        </w:rPr>
        <w:t xml:space="preserve">: </w:t>
      </w:r>
      <w:bookmarkEnd w:id="15"/>
      <w:r w:rsidR="00BE6980" w:rsidRPr="00A91F99">
        <w:rPr>
          <w:sz w:val="24"/>
          <w:szCs w:val="24"/>
        </w:rPr>
        <w:t>ПАО «МРСК Центра и Приволжья».</w:t>
      </w:r>
    </w:p>
    <w:p w:rsidR="008C4223" w:rsidRPr="00A91F99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A91F99">
        <w:rPr>
          <w:sz w:val="24"/>
          <w:szCs w:val="24"/>
        </w:rPr>
        <w:t>Предмет З</w:t>
      </w:r>
      <w:r w:rsidR="00717F60" w:rsidRPr="00A91F99">
        <w:rPr>
          <w:sz w:val="24"/>
          <w:szCs w:val="24"/>
        </w:rPr>
        <w:t>апроса предложений</w:t>
      </w:r>
      <w:r w:rsidR="00702B2C" w:rsidRPr="00A91F99">
        <w:rPr>
          <w:sz w:val="24"/>
          <w:szCs w:val="24"/>
        </w:rPr>
        <w:t>:</w:t>
      </w:r>
      <w:bookmarkEnd w:id="16"/>
    </w:p>
    <w:p w:rsidR="00A40714" w:rsidRPr="00A91F99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A91F99">
        <w:rPr>
          <w:b/>
          <w:sz w:val="24"/>
          <w:szCs w:val="24"/>
          <w:u w:val="single"/>
        </w:rPr>
        <w:t>Лот №1:</w:t>
      </w:r>
      <w:r w:rsidR="00717F60" w:rsidRPr="00A91F99">
        <w:rPr>
          <w:sz w:val="24"/>
          <w:szCs w:val="24"/>
        </w:rPr>
        <w:t xml:space="preserve"> право заключения </w:t>
      </w:r>
      <w:bookmarkEnd w:id="17"/>
      <w:r w:rsidR="004369FC" w:rsidRPr="00A91F99">
        <w:rPr>
          <w:iCs/>
          <w:sz w:val="24"/>
          <w:szCs w:val="24"/>
          <w:lang w:eastAsia="ru-RU"/>
        </w:rPr>
        <w:t>Договора</w:t>
      </w:r>
      <w:r w:rsidR="004369FC" w:rsidRPr="00A91F99">
        <w:rPr>
          <w:sz w:val="24"/>
          <w:szCs w:val="24"/>
        </w:rPr>
        <w:t xml:space="preserve"> на оказание услуг по негосударственному пенсионному обеспечению работников ПАО «МРСК Центра и Приволжья»</w:t>
      </w:r>
      <w:r w:rsidR="004369FC" w:rsidRPr="00A91F99">
        <w:rPr>
          <w:snapToGrid w:val="0"/>
          <w:sz w:val="24"/>
          <w:szCs w:val="24"/>
        </w:rPr>
        <w:t xml:space="preserve"> </w:t>
      </w:r>
      <w:r w:rsidR="004369FC" w:rsidRPr="00A91F99">
        <w:rPr>
          <w:sz w:val="24"/>
          <w:szCs w:val="24"/>
        </w:rPr>
        <w:t>для нужд ПАО «МРСК Центра и Приволжья»</w:t>
      </w:r>
      <w:r w:rsidR="00702B2C" w:rsidRPr="00A91F99">
        <w:rPr>
          <w:sz w:val="24"/>
          <w:szCs w:val="24"/>
        </w:rPr>
        <w:t>.</w:t>
      </w:r>
    </w:p>
    <w:p w:rsidR="008C4223" w:rsidRPr="00A91F99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A91F99">
        <w:rPr>
          <w:sz w:val="24"/>
          <w:szCs w:val="24"/>
        </w:rPr>
        <w:t xml:space="preserve">Количество лотов: </w:t>
      </w:r>
      <w:r w:rsidRPr="00A91F99">
        <w:rPr>
          <w:b/>
          <w:sz w:val="24"/>
          <w:szCs w:val="24"/>
        </w:rPr>
        <w:t>1 (один)</w:t>
      </w:r>
      <w:r w:rsidRPr="00A91F99">
        <w:rPr>
          <w:sz w:val="24"/>
          <w:szCs w:val="24"/>
        </w:rPr>
        <w:t>.</w:t>
      </w:r>
    </w:p>
    <w:bookmarkEnd w:id="18"/>
    <w:p w:rsidR="00804801" w:rsidRPr="00A91F99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A91F99">
        <w:rPr>
          <w:sz w:val="24"/>
          <w:szCs w:val="24"/>
        </w:rPr>
        <w:t xml:space="preserve">Частичное </w:t>
      </w:r>
      <w:r w:rsidR="00366652" w:rsidRPr="00A91F99">
        <w:rPr>
          <w:sz w:val="24"/>
          <w:szCs w:val="24"/>
        </w:rPr>
        <w:t xml:space="preserve">оказание </w:t>
      </w:r>
      <w:r w:rsidR="00AD3EBC" w:rsidRPr="00A91F99">
        <w:rPr>
          <w:sz w:val="24"/>
          <w:szCs w:val="24"/>
        </w:rPr>
        <w:t>услуг</w:t>
      </w:r>
      <w:r w:rsidRPr="00A91F99">
        <w:rPr>
          <w:sz w:val="24"/>
          <w:szCs w:val="24"/>
        </w:rPr>
        <w:t xml:space="preserve"> не допускается.</w:t>
      </w:r>
    </w:p>
    <w:p w:rsidR="00717F60" w:rsidRPr="00A91F99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A91F99">
        <w:rPr>
          <w:sz w:val="24"/>
          <w:szCs w:val="24"/>
        </w:rPr>
        <w:t>Сроки</w:t>
      </w:r>
      <w:r w:rsidR="00717F60" w:rsidRPr="00A91F99">
        <w:rPr>
          <w:sz w:val="24"/>
          <w:szCs w:val="24"/>
        </w:rPr>
        <w:t xml:space="preserve"> </w:t>
      </w:r>
      <w:r w:rsidR="00366652" w:rsidRPr="00A91F99">
        <w:rPr>
          <w:sz w:val="24"/>
          <w:szCs w:val="24"/>
        </w:rPr>
        <w:t>оказания услуг</w:t>
      </w:r>
      <w:r w:rsidR="00717F60" w:rsidRPr="00A91F99">
        <w:rPr>
          <w:sz w:val="24"/>
          <w:szCs w:val="24"/>
        </w:rPr>
        <w:t xml:space="preserve">: </w:t>
      </w:r>
      <w:r w:rsidR="00620758" w:rsidRPr="00A91F99">
        <w:rPr>
          <w:rFonts w:cs="Courier New"/>
          <w:sz w:val="24"/>
          <w:szCs w:val="24"/>
          <w:lang w:eastAsia="ru-RU"/>
        </w:rPr>
        <w:t>на неопределенный срок, но не менее чем на 5 лет (или срок действия определен до полного надлежащего исполнения договорных обязательств сторон или до расторжения)</w:t>
      </w:r>
      <w:r w:rsidR="00717F60" w:rsidRPr="00A91F99">
        <w:rPr>
          <w:sz w:val="24"/>
          <w:szCs w:val="24"/>
        </w:rPr>
        <w:t>.</w:t>
      </w:r>
      <w:bookmarkEnd w:id="19"/>
    </w:p>
    <w:p w:rsidR="008D2928" w:rsidRPr="00A91F99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A91F99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A91F99">
        <w:rPr>
          <w:sz w:val="24"/>
          <w:szCs w:val="24"/>
        </w:rPr>
        <w:t>территории Р</w:t>
      </w:r>
      <w:r w:rsidR="00A0540E" w:rsidRPr="00A91F99">
        <w:rPr>
          <w:sz w:val="24"/>
          <w:szCs w:val="24"/>
        </w:rPr>
        <w:t xml:space="preserve">оссийской </w:t>
      </w:r>
      <w:r w:rsidR="00425F34" w:rsidRPr="00A91F99">
        <w:rPr>
          <w:sz w:val="24"/>
          <w:szCs w:val="24"/>
        </w:rPr>
        <w:t>Ф</w:t>
      </w:r>
      <w:r w:rsidR="00A0540E" w:rsidRPr="00A91F99">
        <w:rPr>
          <w:sz w:val="24"/>
          <w:szCs w:val="24"/>
        </w:rPr>
        <w:t>едерации</w:t>
      </w:r>
      <w:r w:rsidRPr="00A91F99">
        <w:rPr>
          <w:sz w:val="24"/>
          <w:szCs w:val="24"/>
        </w:rPr>
        <w:t>.</w:t>
      </w:r>
      <w:bookmarkEnd w:id="20"/>
    </w:p>
    <w:p w:rsidR="00717F60" w:rsidRPr="00A91F99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A91F99">
        <w:rPr>
          <w:iCs/>
          <w:sz w:val="24"/>
          <w:szCs w:val="24"/>
        </w:rPr>
        <w:t xml:space="preserve">Форма и порядок оплаты: </w:t>
      </w:r>
      <w:bookmarkEnd w:id="21"/>
      <w:r w:rsidR="00620758" w:rsidRPr="00A91F99">
        <w:rPr>
          <w:iCs/>
          <w:sz w:val="24"/>
          <w:szCs w:val="24"/>
        </w:rPr>
        <w:t xml:space="preserve">Безналичный расчет. </w:t>
      </w:r>
      <w:r w:rsidR="004369FC" w:rsidRPr="00A91F99">
        <w:rPr>
          <w:rFonts w:cs="Courier New"/>
          <w:sz w:val="24"/>
          <w:szCs w:val="24"/>
          <w:lang w:eastAsia="ru-RU"/>
        </w:rPr>
        <w:t>Вкладчик перечисляет на расчетный счет НПФ пенсионные взносы в соответствии с графиком платежей, установленным Вкладчиком</w:t>
      </w:r>
      <w:r w:rsidR="004369FC" w:rsidRPr="00A91F99">
        <w:rPr>
          <w:sz w:val="24"/>
          <w:szCs w:val="24"/>
        </w:rPr>
        <w:t>.</w:t>
      </w:r>
      <w:r w:rsidR="004369FC" w:rsidRPr="00A91F99">
        <w:rPr>
          <w:iCs/>
          <w:sz w:val="24"/>
          <w:szCs w:val="24"/>
        </w:rPr>
        <w:t xml:space="preserve">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</w:t>
      </w:r>
      <w:r w:rsidR="004369FC" w:rsidRPr="00A91F99">
        <w:rPr>
          <w:iCs/>
          <w:sz w:val="24"/>
          <w:szCs w:val="24"/>
        </w:rPr>
        <w:lastRenderedPageBreak/>
        <w:t>юридических лиц")</w:t>
      </w:r>
      <w:r w:rsidR="00691FB1" w:rsidRPr="00A91F99">
        <w:rPr>
          <w:iCs/>
          <w:sz w:val="24"/>
          <w:szCs w:val="24"/>
        </w:rPr>
        <w:t>.</w:t>
      </w:r>
    </w:p>
    <w:p w:rsidR="00717F60" w:rsidRPr="00A91F99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A91F99">
        <w:rPr>
          <w:iCs/>
          <w:sz w:val="24"/>
          <w:szCs w:val="24"/>
        </w:rPr>
        <w:t xml:space="preserve">Порядок проведения </w:t>
      </w:r>
      <w:r w:rsidR="00C05EF6" w:rsidRPr="00A91F99">
        <w:rPr>
          <w:iCs/>
          <w:sz w:val="24"/>
          <w:szCs w:val="24"/>
        </w:rPr>
        <w:t xml:space="preserve">запроса предложений </w:t>
      </w:r>
      <w:r w:rsidRPr="00A91F99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A91F99">
        <w:rPr>
          <w:sz w:val="24"/>
          <w:szCs w:val="24"/>
        </w:rPr>
        <w:t>заявок</w:t>
      </w:r>
      <w:r w:rsidRPr="00A91F99">
        <w:rPr>
          <w:iCs/>
          <w:sz w:val="24"/>
          <w:szCs w:val="24"/>
        </w:rPr>
        <w:t>, приведены в разделе</w:t>
      </w:r>
      <w:r w:rsidR="00E71A48" w:rsidRPr="00A91F99">
        <w:rPr>
          <w:iCs/>
          <w:sz w:val="24"/>
          <w:szCs w:val="24"/>
        </w:rPr>
        <w:t xml:space="preserve"> </w:t>
      </w:r>
      <w:r w:rsidR="007F30BA" w:rsidRPr="00A91F99">
        <w:rPr>
          <w:iCs/>
          <w:sz w:val="24"/>
          <w:szCs w:val="24"/>
        </w:rPr>
        <w:fldChar w:fldCharType="begin"/>
      </w:r>
      <w:r w:rsidR="00E71A48" w:rsidRPr="00A91F99">
        <w:rPr>
          <w:iCs/>
          <w:sz w:val="24"/>
          <w:szCs w:val="24"/>
        </w:rPr>
        <w:instrText xml:space="preserve"> REF _Ref311232052 \r \h </w:instrText>
      </w:r>
      <w:r w:rsidR="00A91F99" w:rsidRPr="00A91F99">
        <w:rPr>
          <w:iCs/>
          <w:sz w:val="24"/>
          <w:szCs w:val="24"/>
        </w:rPr>
        <w:instrText xml:space="preserve"> \* MERGEFORMAT </w:instrText>
      </w:r>
      <w:r w:rsidR="007F30BA" w:rsidRPr="00A91F99">
        <w:rPr>
          <w:iCs/>
          <w:sz w:val="24"/>
          <w:szCs w:val="24"/>
        </w:rPr>
      </w:r>
      <w:r w:rsidR="007F30BA" w:rsidRPr="00A91F99">
        <w:rPr>
          <w:iCs/>
          <w:sz w:val="24"/>
          <w:szCs w:val="24"/>
        </w:rPr>
        <w:fldChar w:fldCharType="separate"/>
      </w:r>
      <w:r w:rsidR="003C31A6" w:rsidRPr="00A91F99">
        <w:rPr>
          <w:iCs/>
          <w:sz w:val="24"/>
          <w:szCs w:val="24"/>
        </w:rPr>
        <w:t>3</w:t>
      </w:r>
      <w:r w:rsidR="007F30BA" w:rsidRPr="00A91F99">
        <w:rPr>
          <w:iCs/>
          <w:sz w:val="24"/>
          <w:szCs w:val="24"/>
        </w:rPr>
        <w:fldChar w:fldCharType="end"/>
      </w:r>
      <w:r w:rsidR="00E71A48" w:rsidRPr="00A91F99">
        <w:rPr>
          <w:iCs/>
          <w:sz w:val="24"/>
          <w:szCs w:val="24"/>
        </w:rPr>
        <w:t xml:space="preserve"> </w:t>
      </w:r>
      <w:r w:rsidRPr="00A91F99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A91F99">
        <w:rPr>
          <w:iCs/>
          <w:sz w:val="24"/>
          <w:szCs w:val="24"/>
        </w:rPr>
        <w:t>Д</w:t>
      </w:r>
      <w:r w:rsidRPr="00A91F99">
        <w:rPr>
          <w:iCs/>
          <w:sz w:val="24"/>
          <w:szCs w:val="24"/>
        </w:rPr>
        <w:t xml:space="preserve">окументации). </w:t>
      </w:r>
      <w:r w:rsidRPr="00A91F99">
        <w:rPr>
          <w:sz w:val="24"/>
          <w:szCs w:val="24"/>
        </w:rPr>
        <w:t xml:space="preserve">Подробные требования к </w:t>
      </w:r>
      <w:r w:rsidR="00366652" w:rsidRPr="00A91F99">
        <w:rPr>
          <w:sz w:val="24"/>
          <w:szCs w:val="24"/>
        </w:rPr>
        <w:t>оказываемым услугам</w:t>
      </w:r>
      <w:r w:rsidR="00077FB6" w:rsidRPr="00A91F99">
        <w:rPr>
          <w:sz w:val="24"/>
          <w:szCs w:val="24"/>
        </w:rPr>
        <w:t xml:space="preserve"> </w:t>
      </w:r>
      <w:r w:rsidRPr="00A91F99">
        <w:rPr>
          <w:sz w:val="24"/>
          <w:szCs w:val="24"/>
        </w:rPr>
        <w:t>изложены в</w:t>
      </w:r>
      <w:r w:rsidR="00953802" w:rsidRPr="00A91F99">
        <w:rPr>
          <w:sz w:val="24"/>
          <w:szCs w:val="24"/>
        </w:rPr>
        <w:t xml:space="preserve"> разделе </w:t>
      </w:r>
      <w:r w:rsidR="007F30BA" w:rsidRPr="00A91F99">
        <w:rPr>
          <w:sz w:val="24"/>
          <w:szCs w:val="24"/>
        </w:rPr>
        <w:fldChar w:fldCharType="begin"/>
      </w:r>
      <w:r w:rsidR="008D2928" w:rsidRPr="00A91F99">
        <w:rPr>
          <w:sz w:val="24"/>
          <w:szCs w:val="24"/>
        </w:rPr>
        <w:instrText xml:space="preserve"> REF _Ref440270568 \r \h </w:instrText>
      </w:r>
      <w:r w:rsidR="00A91F99" w:rsidRPr="00A91F99">
        <w:rPr>
          <w:sz w:val="24"/>
          <w:szCs w:val="24"/>
        </w:rPr>
        <w:instrText xml:space="preserve"> \* MERGEFORMAT </w:instrText>
      </w:r>
      <w:r w:rsidR="007F30BA" w:rsidRPr="00A91F99">
        <w:rPr>
          <w:sz w:val="24"/>
          <w:szCs w:val="24"/>
        </w:rPr>
      </w:r>
      <w:r w:rsidR="007F30BA" w:rsidRPr="00A91F99">
        <w:rPr>
          <w:sz w:val="24"/>
          <w:szCs w:val="24"/>
        </w:rPr>
        <w:fldChar w:fldCharType="separate"/>
      </w:r>
      <w:r w:rsidR="003C31A6" w:rsidRPr="00A91F99">
        <w:rPr>
          <w:sz w:val="24"/>
          <w:szCs w:val="24"/>
        </w:rPr>
        <w:t>4</w:t>
      </w:r>
      <w:r w:rsidR="007F30BA" w:rsidRPr="00A91F99">
        <w:rPr>
          <w:sz w:val="24"/>
          <w:szCs w:val="24"/>
        </w:rPr>
        <w:fldChar w:fldCharType="end"/>
      </w:r>
      <w:r w:rsidRPr="00A91F99">
        <w:rPr>
          <w:sz w:val="24"/>
          <w:szCs w:val="24"/>
        </w:rPr>
        <w:t>.</w:t>
      </w:r>
      <w:r w:rsidR="004B5EB3" w:rsidRPr="00A91F99">
        <w:rPr>
          <w:sz w:val="24"/>
          <w:szCs w:val="24"/>
        </w:rPr>
        <w:t xml:space="preserve"> Проект</w:t>
      </w:r>
      <w:r w:rsidR="004B5EB3" w:rsidRPr="00A91F99">
        <w:rPr>
          <w:iCs/>
          <w:sz w:val="24"/>
          <w:szCs w:val="24"/>
        </w:rPr>
        <w:t xml:space="preserve"> </w:t>
      </w:r>
      <w:r w:rsidR="00123C70" w:rsidRPr="00A91F99">
        <w:rPr>
          <w:iCs/>
          <w:sz w:val="24"/>
          <w:szCs w:val="24"/>
        </w:rPr>
        <w:t>Договор</w:t>
      </w:r>
      <w:r w:rsidRPr="00A91F99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A91F99">
        <w:rPr>
          <w:iCs/>
          <w:sz w:val="24"/>
          <w:szCs w:val="24"/>
        </w:rPr>
        <w:t>З</w:t>
      </w:r>
      <w:r w:rsidR="00C05EF6" w:rsidRPr="00A91F99">
        <w:rPr>
          <w:iCs/>
          <w:sz w:val="24"/>
          <w:szCs w:val="24"/>
        </w:rPr>
        <w:t>апроса предложений</w:t>
      </w:r>
      <w:r w:rsidRPr="00A91F99">
        <w:rPr>
          <w:iCs/>
          <w:sz w:val="24"/>
          <w:szCs w:val="24"/>
        </w:rPr>
        <w:t xml:space="preserve">, приведен в разделе </w:t>
      </w:r>
      <w:r w:rsidR="00805D87" w:rsidRPr="00A91F99">
        <w:fldChar w:fldCharType="begin"/>
      </w:r>
      <w:r w:rsidR="00805D87" w:rsidRPr="00A91F99">
        <w:instrText xml:space="preserve"> REF _Ref305973574 \r \h  \* MERGEFORMAT </w:instrText>
      </w:r>
      <w:r w:rsidR="00805D87" w:rsidRPr="00A91F99">
        <w:fldChar w:fldCharType="separate"/>
      </w:r>
      <w:r w:rsidR="003C31A6" w:rsidRPr="00A91F99">
        <w:t>2</w:t>
      </w:r>
      <w:r w:rsidR="00805D87" w:rsidRPr="00A91F99">
        <w:fldChar w:fldCharType="end"/>
      </w:r>
      <w:r w:rsidR="004B5EB3" w:rsidRPr="00A91F99">
        <w:rPr>
          <w:iCs/>
          <w:sz w:val="24"/>
          <w:szCs w:val="24"/>
        </w:rPr>
        <w:t>.</w:t>
      </w:r>
      <w:r w:rsidRPr="00A91F99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A91F99">
        <w:rPr>
          <w:iCs/>
          <w:sz w:val="24"/>
          <w:szCs w:val="24"/>
        </w:rPr>
        <w:t>подготовить и подать в составе Заявк</w:t>
      </w:r>
      <w:r w:rsidR="00953802" w:rsidRPr="00A91F99">
        <w:rPr>
          <w:iCs/>
          <w:sz w:val="24"/>
          <w:szCs w:val="24"/>
        </w:rPr>
        <w:t xml:space="preserve">и, приведены в разделе </w:t>
      </w:r>
      <w:r w:rsidR="007F30BA" w:rsidRPr="00A91F99">
        <w:rPr>
          <w:iCs/>
          <w:sz w:val="24"/>
          <w:szCs w:val="24"/>
        </w:rPr>
        <w:fldChar w:fldCharType="begin"/>
      </w:r>
      <w:r w:rsidR="008D2928" w:rsidRPr="00A91F99">
        <w:rPr>
          <w:iCs/>
          <w:sz w:val="24"/>
          <w:szCs w:val="24"/>
        </w:rPr>
        <w:instrText xml:space="preserve"> REF _Ref440270602 \r \h </w:instrText>
      </w:r>
      <w:r w:rsidR="00A91F99" w:rsidRPr="00A91F99">
        <w:rPr>
          <w:iCs/>
          <w:sz w:val="24"/>
          <w:szCs w:val="24"/>
        </w:rPr>
        <w:instrText xml:space="preserve"> \* MERGEFORMAT </w:instrText>
      </w:r>
      <w:r w:rsidR="007F30BA" w:rsidRPr="00A91F99">
        <w:rPr>
          <w:iCs/>
          <w:sz w:val="24"/>
          <w:szCs w:val="24"/>
        </w:rPr>
      </w:r>
      <w:r w:rsidR="007F30BA" w:rsidRPr="00A91F99">
        <w:rPr>
          <w:iCs/>
          <w:sz w:val="24"/>
          <w:szCs w:val="24"/>
        </w:rPr>
        <w:fldChar w:fldCharType="separate"/>
      </w:r>
      <w:r w:rsidR="003C31A6" w:rsidRPr="00A91F99">
        <w:rPr>
          <w:iCs/>
          <w:sz w:val="24"/>
          <w:szCs w:val="24"/>
        </w:rPr>
        <w:t>5</w:t>
      </w:r>
      <w:r w:rsidR="007F30BA" w:rsidRPr="00A91F99">
        <w:rPr>
          <w:iCs/>
          <w:sz w:val="24"/>
          <w:szCs w:val="24"/>
        </w:rPr>
        <w:fldChar w:fldCharType="end"/>
      </w:r>
      <w:r w:rsidR="004B5EB3" w:rsidRPr="00A91F99">
        <w:rPr>
          <w:sz w:val="24"/>
          <w:szCs w:val="24"/>
        </w:rPr>
        <w:t>.</w:t>
      </w:r>
    </w:p>
    <w:p w:rsidR="002A47D1" w:rsidRPr="00A91F99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A91F99">
        <w:rPr>
          <w:sz w:val="24"/>
          <w:szCs w:val="24"/>
        </w:rPr>
        <w:t xml:space="preserve">В случае, если </w:t>
      </w:r>
      <w:r w:rsidR="00366652" w:rsidRPr="00A91F99">
        <w:rPr>
          <w:sz w:val="24"/>
          <w:szCs w:val="24"/>
        </w:rPr>
        <w:t>сроки оказания услуг, форма и порядок оплаты</w:t>
      </w:r>
      <w:r w:rsidRPr="00A91F99">
        <w:rPr>
          <w:sz w:val="24"/>
          <w:szCs w:val="24"/>
        </w:rPr>
        <w:t xml:space="preserve">, указанные в п.п. </w:t>
      </w:r>
      <w:r w:rsidR="00805D87" w:rsidRPr="00A91F99">
        <w:fldChar w:fldCharType="begin"/>
      </w:r>
      <w:r w:rsidR="00805D87" w:rsidRPr="00A91F99">
        <w:instrText xml:space="preserve"> REF _Ref440270637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1.1.5</w:t>
      </w:r>
      <w:r w:rsidR="00805D87" w:rsidRPr="00A91F99">
        <w:fldChar w:fldCharType="end"/>
      </w:r>
      <w:r w:rsidRPr="00A91F99">
        <w:rPr>
          <w:sz w:val="24"/>
          <w:szCs w:val="24"/>
        </w:rPr>
        <w:t xml:space="preserve">, </w:t>
      </w:r>
      <w:r w:rsidR="00805D87" w:rsidRPr="00A91F99">
        <w:fldChar w:fldCharType="begin"/>
      </w:r>
      <w:r w:rsidR="00805D87" w:rsidRPr="00A91F99">
        <w:instrText xml:space="preserve"> REF _Ref440270663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1.1.7</w:t>
      </w:r>
      <w:r w:rsidR="00805D87" w:rsidRPr="00A91F99">
        <w:fldChar w:fldCharType="end"/>
      </w:r>
      <w:r w:rsidRPr="00A91F99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A91F99">
        <w:rPr>
          <w:sz w:val="24"/>
          <w:szCs w:val="24"/>
        </w:rPr>
        <w:t>срокам оказания услуг, форме и порядку оплаты</w:t>
      </w:r>
      <w:r w:rsidRPr="00A91F99">
        <w:rPr>
          <w:sz w:val="24"/>
          <w:szCs w:val="24"/>
        </w:rPr>
        <w:t>, указанным в Приложении №1 (Техническ</w:t>
      </w:r>
      <w:r w:rsidR="00A154B7" w:rsidRPr="00A91F99">
        <w:rPr>
          <w:sz w:val="24"/>
          <w:szCs w:val="24"/>
        </w:rPr>
        <w:t>ом(</w:t>
      </w:r>
      <w:r w:rsidRPr="00A91F99">
        <w:rPr>
          <w:sz w:val="24"/>
          <w:szCs w:val="24"/>
        </w:rPr>
        <w:t>их</w:t>
      </w:r>
      <w:r w:rsidR="00A154B7" w:rsidRPr="00A91F99">
        <w:rPr>
          <w:sz w:val="24"/>
          <w:szCs w:val="24"/>
        </w:rPr>
        <w:t>)</w:t>
      </w:r>
      <w:r w:rsidRPr="00A91F99">
        <w:rPr>
          <w:sz w:val="24"/>
          <w:szCs w:val="24"/>
        </w:rPr>
        <w:t xml:space="preserve"> задани</w:t>
      </w:r>
      <w:r w:rsidR="00A154B7" w:rsidRPr="00A91F99">
        <w:rPr>
          <w:sz w:val="24"/>
          <w:szCs w:val="24"/>
        </w:rPr>
        <w:t>и(</w:t>
      </w:r>
      <w:r w:rsidRPr="00A91F99">
        <w:rPr>
          <w:sz w:val="24"/>
          <w:szCs w:val="24"/>
        </w:rPr>
        <w:t>ях</w:t>
      </w:r>
      <w:r w:rsidR="00A154B7" w:rsidRPr="00A91F99">
        <w:rPr>
          <w:sz w:val="24"/>
          <w:szCs w:val="24"/>
        </w:rPr>
        <w:t>)</w:t>
      </w:r>
      <w:r w:rsidRPr="00A91F99">
        <w:rPr>
          <w:sz w:val="24"/>
          <w:szCs w:val="24"/>
        </w:rPr>
        <w:t xml:space="preserve">) </w:t>
      </w:r>
      <w:r w:rsidR="00254926" w:rsidRPr="00A91F99">
        <w:rPr>
          <w:sz w:val="24"/>
          <w:szCs w:val="24"/>
        </w:rPr>
        <w:t>и/или в Приложении №2 (проекте Договора)</w:t>
      </w:r>
      <w:r w:rsidR="00254926" w:rsidRPr="00A91F99">
        <w:rPr>
          <w:bCs w:val="0"/>
          <w:iCs/>
          <w:szCs w:val="24"/>
        </w:rPr>
        <w:t xml:space="preserve"> </w:t>
      </w:r>
      <w:r w:rsidRPr="00A91F99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п.п. </w:t>
      </w:r>
      <w:r w:rsidR="00805D87" w:rsidRPr="00A91F99">
        <w:fldChar w:fldCharType="begin"/>
      </w:r>
      <w:r w:rsidR="00805D87" w:rsidRPr="00A91F99">
        <w:instrText xml:space="preserve"> REF _Ref440270637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1.1.5</w:t>
      </w:r>
      <w:r w:rsidR="00805D87" w:rsidRPr="00A91F99">
        <w:fldChar w:fldCharType="end"/>
      </w:r>
      <w:r w:rsidR="008D2928" w:rsidRPr="00A91F99">
        <w:rPr>
          <w:sz w:val="24"/>
          <w:szCs w:val="24"/>
        </w:rPr>
        <w:t xml:space="preserve">, </w:t>
      </w:r>
      <w:r w:rsidR="00805D87" w:rsidRPr="00A91F99">
        <w:fldChar w:fldCharType="begin"/>
      </w:r>
      <w:r w:rsidR="00805D87" w:rsidRPr="00A91F99">
        <w:instrText xml:space="preserve"> REF _Ref440270663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1.1.7</w:t>
      </w:r>
      <w:r w:rsidR="00805D87" w:rsidRPr="00A91F99">
        <w:fldChar w:fldCharType="end"/>
      </w:r>
      <w:r w:rsidRPr="00A91F99">
        <w:rPr>
          <w:sz w:val="24"/>
          <w:szCs w:val="24"/>
        </w:rPr>
        <w:t xml:space="preserve"> настоящей Документации.</w:t>
      </w:r>
    </w:p>
    <w:p w:rsidR="002A47D1" w:rsidRPr="00A91F99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91F99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91F99">
        <w:rPr>
          <w:sz w:val="24"/>
          <w:szCs w:val="24"/>
        </w:rPr>
        <w:t xml:space="preserve">оказания услуг и </w:t>
      </w:r>
      <w:r w:rsidRPr="00A91F99">
        <w:rPr>
          <w:sz w:val="24"/>
          <w:szCs w:val="24"/>
        </w:rPr>
        <w:t>оплаты, не хуже условий указанных в п.</w:t>
      </w:r>
      <w:r w:rsidR="005106E7" w:rsidRPr="00A91F99">
        <w:rPr>
          <w:sz w:val="24"/>
          <w:szCs w:val="24"/>
        </w:rPr>
        <w:t xml:space="preserve"> </w:t>
      </w:r>
      <w:r w:rsidR="00805D87" w:rsidRPr="00A91F99">
        <w:fldChar w:fldCharType="begin"/>
      </w:r>
      <w:r w:rsidR="00805D87" w:rsidRPr="00A91F99">
        <w:instrText xml:space="preserve"> REF _Ref440270637 \r \h  \* MERGEFORMAT </w:instrText>
      </w:r>
      <w:r w:rsidR="00805D87" w:rsidRPr="00A91F99">
        <w:fldChar w:fldCharType="separate"/>
      </w:r>
      <w:r w:rsidR="003C31A6" w:rsidRPr="00A91F99">
        <w:rPr>
          <w:bCs w:val="0"/>
          <w:iCs/>
          <w:sz w:val="24"/>
          <w:szCs w:val="24"/>
        </w:rPr>
        <w:t>1.1.5</w:t>
      </w:r>
      <w:r w:rsidR="00805D87" w:rsidRPr="00A91F99">
        <w:fldChar w:fldCharType="end"/>
      </w:r>
      <w:r w:rsidR="005106E7" w:rsidRPr="00A91F99">
        <w:rPr>
          <w:bCs w:val="0"/>
          <w:iCs/>
          <w:sz w:val="24"/>
          <w:szCs w:val="24"/>
        </w:rPr>
        <w:t xml:space="preserve"> и</w:t>
      </w:r>
      <w:r w:rsidRPr="00A91F99">
        <w:rPr>
          <w:sz w:val="24"/>
          <w:szCs w:val="24"/>
        </w:rPr>
        <w:t xml:space="preserve"> </w:t>
      </w:r>
      <w:r w:rsidR="00805D87" w:rsidRPr="00A91F99">
        <w:fldChar w:fldCharType="begin"/>
      </w:r>
      <w:r w:rsidR="00805D87" w:rsidRPr="00A91F99">
        <w:instrText xml:space="preserve"> REF _Ref440270663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1.1.7</w:t>
      </w:r>
      <w:r w:rsidR="00805D87" w:rsidRPr="00A91F99">
        <w:fldChar w:fldCharType="end"/>
      </w:r>
      <w:r w:rsidRPr="00A91F99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91F99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91F99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525898774"/>
      <w:r w:rsidRPr="00A91F99">
        <w:t>Правовой статус документов</w:t>
      </w:r>
      <w:bookmarkEnd w:id="26"/>
      <w:bookmarkEnd w:id="27"/>
      <w:bookmarkEnd w:id="28"/>
      <w:bookmarkEnd w:id="29"/>
    </w:p>
    <w:p w:rsidR="00717F60" w:rsidRPr="00A91F99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F99">
        <w:rPr>
          <w:bCs w:val="0"/>
          <w:sz w:val="24"/>
          <w:szCs w:val="24"/>
        </w:rPr>
        <w:t>Запрос предложений</w:t>
      </w:r>
      <w:r w:rsidRPr="00A91F99">
        <w:rPr>
          <w:sz w:val="24"/>
          <w:szCs w:val="24"/>
        </w:rPr>
        <w:t xml:space="preserve"> </w:t>
      </w:r>
      <w:r w:rsidRPr="00A91F99">
        <w:rPr>
          <w:bCs w:val="0"/>
          <w:sz w:val="24"/>
          <w:szCs w:val="24"/>
        </w:rPr>
        <w:t xml:space="preserve">проводится в соответствии с </w:t>
      </w:r>
      <w:r w:rsidR="0022360B" w:rsidRPr="00A91F99">
        <w:rPr>
          <w:bCs w:val="0"/>
          <w:sz w:val="24"/>
          <w:szCs w:val="24"/>
        </w:rPr>
        <w:t>Единым Стандартом закупок ПАО «Россети»</w:t>
      </w:r>
      <w:r w:rsidR="003303E9" w:rsidRPr="00A91F99">
        <w:rPr>
          <w:bCs w:val="0"/>
          <w:sz w:val="24"/>
          <w:szCs w:val="24"/>
        </w:rPr>
        <w:t xml:space="preserve"> (Положение о закупках)</w:t>
      </w:r>
      <w:r w:rsidR="00721B30" w:rsidRPr="00A91F99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 w:rsidRPr="00A91F99">
        <w:rPr>
          <w:bCs w:val="0"/>
          <w:sz w:val="24"/>
          <w:szCs w:val="24"/>
        </w:rPr>
        <w:t>П</w:t>
      </w:r>
      <w:r w:rsidR="00721B30" w:rsidRPr="00A91F99">
        <w:rPr>
          <w:bCs w:val="0"/>
          <w:sz w:val="24"/>
          <w:szCs w:val="24"/>
        </w:rPr>
        <w:t xml:space="preserve">АО «МРСК Центра» (Протокол № </w:t>
      </w:r>
      <w:r w:rsidR="0022360B" w:rsidRPr="00A91F99">
        <w:rPr>
          <w:bCs w:val="0"/>
          <w:sz w:val="24"/>
          <w:szCs w:val="24"/>
        </w:rPr>
        <w:t>27</w:t>
      </w:r>
      <w:r w:rsidR="00721B30" w:rsidRPr="00A91F99">
        <w:rPr>
          <w:bCs w:val="0"/>
          <w:sz w:val="24"/>
          <w:szCs w:val="24"/>
        </w:rPr>
        <w:t>/1</w:t>
      </w:r>
      <w:r w:rsidR="0022360B" w:rsidRPr="00A91F99">
        <w:rPr>
          <w:bCs w:val="0"/>
          <w:sz w:val="24"/>
          <w:szCs w:val="24"/>
        </w:rPr>
        <w:t>5</w:t>
      </w:r>
      <w:r w:rsidR="00721B30" w:rsidRPr="00A91F99">
        <w:rPr>
          <w:bCs w:val="0"/>
          <w:sz w:val="24"/>
          <w:szCs w:val="24"/>
        </w:rPr>
        <w:t xml:space="preserve"> от «</w:t>
      </w:r>
      <w:r w:rsidR="0022360B" w:rsidRPr="00A91F99">
        <w:rPr>
          <w:bCs w:val="0"/>
          <w:sz w:val="24"/>
          <w:szCs w:val="24"/>
        </w:rPr>
        <w:t>29</w:t>
      </w:r>
      <w:r w:rsidR="00721B30" w:rsidRPr="00A91F99">
        <w:rPr>
          <w:bCs w:val="0"/>
          <w:sz w:val="24"/>
          <w:szCs w:val="24"/>
        </w:rPr>
        <w:t xml:space="preserve">» </w:t>
      </w:r>
      <w:r w:rsidR="0022360B" w:rsidRPr="00A91F99">
        <w:rPr>
          <w:bCs w:val="0"/>
          <w:sz w:val="24"/>
          <w:szCs w:val="24"/>
        </w:rPr>
        <w:t>декабря</w:t>
      </w:r>
      <w:r w:rsidR="00721B30" w:rsidRPr="00A91F99">
        <w:rPr>
          <w:bCs w:val="0"/>
          <w:sz w:val="24"/>
          <w:szCs w:val="24"/>
        </w:rPr>
        <w:t xml:space="preserve"> 201</w:t>
      </w:r>
      <w:r w:rsidR="0022360B" w:rsidRPr="00A91F99">
        <w:rPr>
          <w:bCs w:val="0"/>
          <w:sz w:val="24"/>
          <w:szCs w:val="24"/>
        </w:rPr>
        <w:t>5</w:t>
      </w:r>
      <w:r w:rsidR="00721B30" w:rsidRPr="00A91F99">
        <w:rPr>
          <w:bCs w:val="0"/>
          <w:sz w:val="24"/>
          <w:szCs w:val="24"/>
        </w:rPr>
        <w:t xml:space="preserve"> года), и</w:t>
      </w:r>
      <w:r w:rsidR="00BE6980" w:rsidRPr="00A91F99">
        <w:rPr>
          <w:bCs w:val="0"/>
          <w:sz w:val="24"/>
          <w:szCs w:val="24"/>
        </w:rPr>
        <w:t xml:space="preserve">  Совета Директоров ПАО «МРСК Центра и Приволжья» (Протокол № 258 от «28» февраля 2017 года), и</w:t>
      </w:r>
      <w:r w:rsidR="00721B30" w:rsidRPr="00A91F99">
        <w:rPr>
          <w:bCs w:val="0"/>
          <w:sz w:val="24"/>
          <w:szCs w:val="24"/>
        </w:rPr>
        <w:t xml:space="preserve">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A91F99">
        <w:rPr>
          <w:sz w:val="24"/>
          <w:szCs w:val="24"/>
        </w:rPr>
        <w:t>.</w:t>
      </w:r>
    </w:p>
    <w:p w:rsidR="00717F60" w:rsidRPr="00A91F99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 w:rsidRPr="00A91F99">
        <w:rPr>
          <w:bCs w:val="0"/>
          <w:sz w:val="24"/>
          <w:szCs w:val="24"/>
        </w:rPr>
        <w:t>ый</w:t>
      </w:r>
      <w:r w:rsidRPr="00A91F99">
        <w:rPr>
          <w:bCs w:val="0"/>
          <w:sz w:val="24"/>
          <w:szCs w:val="24"/>
        </w:rPr>
        <w:t xml:space="preserve"> </w:t>
      </w:r>
      <w:r w:rsidR="00721B30" w:rsidRPr="00A91F99">
        <w:rPr>
          <w:bCs w:val="0"/>
          <w:sz w:val="24"/>
          <w:szCs w:val="24"/>
        </w:rPr>
        <w:t>открытый запрос предложений</w:t>
      </w:r>
      <w:r w:rsidRPr="00A91F99">
        <w:rPr>
          <w:bCs w:val="0"/>
          <w:sz w:val="24"/>
          <w:szCs w:val="24"/>
        </w:rPr>
        <w:t xml:space="preserve"> проводится согласно </w:t>
      </w:r>
      <w:r w:rsidR="004E3ED2" w:rsidRPr="00A91F99">
        <w:rPr>
          <w:bCs w:val="0"/>
          <w:sz w:val="24"/>
          <w:szCs w:val="24"/>
        </w:rPr>
        <w:t xml:space="preserve">Стандарту закупок </w:t>
      </w:r>
      <w:r w:rsidR="00E74632" w:rsidRPr="00A91F99">
        <w:rPr>
          <w:bCs w:val="0"/>
          <w:sz w:val="24"/>
          <w:szCs w:val="24"/>
        </w:rPr>
        <w:t>ПАО</w:t>
      </w:r>
      <w:r w:rsidR="004E3ED2" w:rsidRPr="00A91F99">
        <w:rPr>
          <w:bCs w:val="0"/>
          <w:sz w:val="24"/>
          <w:szCs w:val="24"/>
        </w:rPr>
        <w:t xml:space="preserve"> «Россети»</w:t>
      </w:r>
      <w:r w:rsidRPr="00A91F99">
        <w:rPr>
          <w:bCs w:val="0"/>
          <w:sz w:val="24"/>
          <w:szCs w:val="24"/>
        </w:rPr>
        <w:t xml:space="preserve">, при этом в соответствии с ч. 4 ст. 447 Гражданского Кодекса РФ открытый запрос предложений не является торгами и не регулируется нормами ст. 447-449 ГК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A91F99">
        <w:rPr>
          <w:bCs w:val="0"/>
          <w:sz w:val="24"/>
          <w:szCs w:val="24"/>
        </w:rPr>
        <w:t>Т</w:t>
      </w:r>
      <w:r w:rsidR="004B5EB3" w:rsidRPr="00A91F99">
        <w:rPr>
          <w:bCs w:val="0"/>
          <w:sz w:val="24"/>
          <w:szCs w:val="24"/>
        </w:rPr>
        <w:t>аким образом, данная процедура З</w:t>
      </w:r>
      <w:r w:rsidR="00717F60" w:rsidRPr="00A91F99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A91F99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F99">
        <w:rPr>
          <w:sz w:val="24"/>
          <w:szCs w:val="24"/>
        </w:rPr>
        <w:t>Опубликованное в соответствии с п.</w:t>
      </w:r>
      <w:r w:rsidR="00D421AA" w:rsidRPr="00A91F99">
        <w:rPr>
          <w:sz w:val="24"/>
          <w:szCs w:val="24"/>
        </w:rPr>
        <w:t xml:space="preserve"> </w:t>
      </w:r>
      <w:r w:rsidR="00805D87" w:rsidRPr="00A91F99">
        <w:fldChar w:fldCharType="begin"/>
      </w:r>
      <w:r w:rsidR="00805D87" w:rsidRPr="00A91F99">
        <w:instrText xml:space="preserve"> REF _Ref305973033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3.2</w:t>
      </w:r>
      <w:r w:rsidR="00805D87" w:rsidRPr="00A91F99">
        <w:fldChar w:fldCharType="end"/>
      </w:r>
      <w:r w:rsidRPr="00A91F99">
        <w:rPr>
          <w:sz w:val="24"/>
          <w:szCs w:val="24"/>
        </w:rPr>
        <w:t xml:space="preserve"> </w:t>
      </w:r>
      <w:r w:rsidR="004B5EB3" w:rsidRPr="00A91F99">
        <w:rPr>
          <w:sz w:val="24"/>
          <w:szCs w:val="24"/>
        </w:rPr>
        <w:t>Извещени</w:t>
      </w:r>
      <w:r w:rsidRPr="00A91F99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A91F99">
        <w:rPr>
          <w:sz w:val="24"/>
          <w:szCs w:val="24"/>
        </w:rPr>
        <w:t>Д</w:t>
      </w:r>
      <w:r w:rsidRPr="00A91F99">
        <w:rPr>
          <w:sz w:val="24"/>
          <w:szCs w:val="24"/>
        </w:rPr>
        <w:t xml:space="preserve">окументацией, являются </w:t>
      </w:r>
      <w:r w:rsidRPr="00A91F99">
        <w:rPr>
          <w:bCs w:val="0"/>
          <w:sz w:val="24"/>
          <w:szCs w:val="24"/>
        </w:rPr>
        <w:t xml:space="preserve">приглашением делать оферты и </w:t>
      </w:r>
      <w:r w:rsidRPr="00A91F99">
        <w:rPr>
          <w:sz w:val="24"/>
          <w:szCs w:val="24"/>
        </w:rPr>
        <w:t xml:space="preserve">должны рассматриваться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A91F99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A91F99">
        <w:rPr>
          <w:sz w:val="24"/>
          <w:szCs w:val="24"/>
        </w:rPr>
        <w:t>Заявк</w:t>
      </w:r>
      <w:r w:rsidR="00717F60" w:rsidRPr="00A91F99">
        <w:rPr>
          <w:sz w:val="24"/>
          <w:szCs w:val="24"/>
        </w:rPr>
        <w:t xml:space="preserve">а </w:t>
      </w:r>
      <w:r w:rsidR="009C744E" w:rsidRPr="00A91F99">
        <w:rPr>
          <w:sz w:val="24"/>
          <w:szCs w:val="24"/>
        </w:rPr>
        <w:t>Участник</w:t>
      </w:r>
      <w:r w:rsidR="00717F60" w:rsidRPr="00A91F99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A91F99">
        <w:rPr>
          <w:bCs w:val="0"/>
          <w:sz w:val="24"/>
          <w:szCs w:val="24"/>
        </w:rPr>
        <w:t>запроса предложений</w:t>
      </w:r>
      <w:r w:rsidR="00717F60" w:rsidRPr="00A91F99">
        <w:rPr>
          <w:sz w:val="24"/>
          <w:szCs w:val="24"/>
        </w:rPr>
        <w:t xml:space="preserve"> в соо</w:t>
      </w:r>
      <w:r w:rsidR="00717F60" w:rsidRPr="00A91F99">
        <w:rPr>
          <w:bCs w:val="0"/>
          <w:sz w:val="24"/>
          <w:szCs w:val="24"/>
        </w:rPr>
        <w:t>тветствии с этим.</w:t>
      </w:r>
    </w:p>
    <w:p w:rsidR="00717F60" w:rsidRPr="00A91F99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A91F99">
        <w:rPr>
          <w:sz w:val="24"/>
          <w:szCs w:val="24"/>
        </w:rPr>
        <w:t>Заключенный</w:t>
      </w:r>
      <w:r w:rsidR="00AD3EBC" w:rsidRPr="00A91F99">
        <w:rPr>
          <w:sz w:val="24"/>
          <w:szCs w:val="24"/>
        </w:rPr>
        <w:t xml:space="preserve"> по результатам запроса предложений и пред</w:t>
      </w:r>
      <w:r w:rsidR="009D7F01" w:rsidRPr="00A91F99">
        <w:rPr>
          <w:sz w:val="24"/>
          <w:szCs w:val="24"/>
        </w:rPr>
        <w:t>д</w:t>
      </w:r>
      <w:r w:rsidR="00123C70" w:rsidRPr="00A91F99">
        <w:rPr>
          <w:sz w:val="24"/>
          <w:szCs w:val="24"/>
        </w:rPr>
        <w:t>оговор</w:t>
      </w:r>
      <w:r w:rsidR="00AD3EBC" w:rsidRPr="00A91F99">
        <w:rPr>
          <w:sz w:val="24"/>
          <w:szCs w:val="24"/>
        </w:rPr>
        <w:t xml:space="preserve">ных переговоров </w:t>
      </w:r>
      <w:r w:rsidR="00123C70" w:rsidRPr="00A91F99">
        <w:rPr>
          <w:sz w:val="24"/>
          <w:szCs w:val="24"/>
        </w:rPr>
        <w:t>Договор</w:t>
      </w:r>
      <w:r w:rsidR="00AD3EBC" w:rsidRPr="00A91F99">
        <w:rPr>
          <w:sz w:val="24"/>
          <w:szCs w:val="24"/>
        </w:rPr>
        <w:t xml:space="preserve"> фиксирует все достигн</w:t>
      </w:r>
      <w:r w:rsidR="00AD3EBC" w:rsidRPr="00A91F99">
        <w:rPr>
          <w:bCs w:val="0"/>
          <w:sz w:val="24"/>
          <w:szCs w:val="24"/>
        </w:rPr>
        <w:t xml:space="preserve">утые сторонами </w:t>
      </w:r>
      <w:r w:rsidR="00123C70" w:rsidRPr="00A91F99">
        <w:rPr>
          <w:bCs w:val="0"/>
          <w:sz w:val="24"/>
          <w:szCs w:val="24"/>
        </w:rPr>
        <w:t>Договор</w:t>
      </w:r>
      <w:r w:rsidR="00AD3EBC" w:rsidRPr="00A91F99">
        <w:rPr>
          <w:bCs w:val="0"/>
          <w:sz w:val="24"/>
          <w:szCs w:val="24"/>
        </w:rPr>
        <w:t>енности.</w:t>
      </w:r>
    </w:p>
    <w:p w:rsidR="00717F60" w:rsidRPr="00A91F99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A91F99">
        <w:rPr>
          <w:sz w:val="24"/>
          <w:szCs w:val="24"/>
        </w:rPr>
        <w:lastRenderedPageBreak/>
        <w:t>При определении</w:t>
      </w:r>
      <w:r w:rsidR="004B5EB3" w:rsidRPr="00A91F99">
        <w:rPr>
          <w:sz w:val="24"/>
          <w:szCs w:val="24"/>
        </w:rPr>
        <w:t xml:space="preserve"> условий </w:t>
      </w:r>
      <w:r w:rsidR="00123C70" w:rsidRPr="00A91F99">
        <w:rPr>
          <w:sz w:val="24"/>
          <w:szCs w:val="24"/>
        </w:rPr>
        <w:t>Договор</w:t>
      </w:r>
      <w:r w:rsidRPr="00A91F99">
        <w:rPr>
          <w:sz w:val="24"/>
          <w:szCs w:val="24"/>
        </w:rPr>
        <w:t xml:space="preserve">а с </w:t>
      </w:r>
      <w:r w:rsidR="009C744E" w:rsidRPr="00A91F99">
        <w:rPr>
          <w:sz w:val="24"/>
          <w:szCs w:val="24"/>
        </w:rPr>
        <w:t>Участник</w:t>
      </w:r>
      <w:r w:rsidR="004B5EB3" w:rsidRPr="00A91F99">
        <w:rPr>
          <w:sz w:val="24"/>
          <w:szCs w:val="24"/>
        </w:rPr>
        <w:t>ом запроса предложений, чья Заявк</w:t>
      </w:r>
      <w:r w:rsidRPr="00A91F99">
        <w:rPr>
          <w:sz w:val="24"/>
          <w:szCs w:val="24"/>
        </w:rPr>
        <w:t xml:space="preserve">а признана </w:t>
      </w:r>
      <w:r w:rsidR="00717F60" w:rsidRPr="00A91F99">
        <w:rPr>
          <w:sz w:val="24"/>
          <w:szCs w:val="24"/>
        </w:rPr>
        <w:t>наилучшей</w:t>
      </w:r>
      <w:r w:rsidRPr="00A91F99">
        <w:rPr>
          <w:sz w:val="24"/>
          <w:szCs w:val="24"/>
        </w:rPr>
        <w:t>, используются следующие документы с</w:t>
      </w:r>
      <w:r w:rsidRPr="00A91F99">
        <w:rPr>
          <w:sz w:val="24"/>
          <w:szCs w:val="24"/>
          <w:lang w:val="en-US"/>
        </w:rPr>
        <w:t> </w:t>
      </w:r>
      <w:r w:rsidRPr="00A91F99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A91F99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A91F99">
        <w:rPr>
          <w:sz w:val="24"/>
          <w:szCs w:val="24"/>
        </w:rPr>
        <w:t>П</w:t>
      </w:r>
      <w:r w:rsidR="00717F60" w:rsidRPr="00A91F99">
        <w:rPr>
          <w:sz w:val="24"/>
          <w:szCs w:val="24"/>
        </w:rPr>
        <w:t>ротоколы пред</w:t>
      </w:r>
      <w:r w:rsidR="00F85CCF" w:rsidRPr="00A91F99">
        <w:rPr>
          <w:sz w:val="24"/>
          <w:szCs w:val="24"/>
        </w:rPr>
        <w:t>д</w:t>
      </w:r>
      <w:r w:rsidR="00123C70" w:rsidRPr="00A91F99">
        <w:rPr>
          <w:sz w:val="24"/>
          <w:szCs w:val="24"/>
        </w:rPr>
        <w:t>оговор</w:t>
      </w:r>
      <w:r w:rsidR="00717F60" w:rsidRPr="00A91F99">
        <w:rPr>
          <w:sz w:val="24"/>
          <w:szCs w:val="24"/>
        </w:rPr>
        <w:t xml:space="preserve">ных переговоров между </w:t>
      </w:r>
      <w:r w:rsidR="00CE0B07" w:rsidRPr="00A91F99">
        <w:rPr>
          <w:sz w:val="24"/>
          <w:szCs w:val="24"/>
        </w:rPr>
        <w:t xml:space="preserve">Заказчиком/Организатором </w:t>
      </w:r>
      <w:r w:rsidR="00717F60" w:rsidRPr="00A91F99">
        <w:rPr>
          <w:sz w:val="24"/>
          <w:szCs w:val="24"/>
        </w:rPr>
        <w:t xml:space="preserve">и </w:t>
      </w:r>
      <w:r w:rsidR="009C744E" w:rsidRPr="00A91F99">
        <w:rPr>
          <w:sz w:val="24"/>
          <w:szCs w:val="24"/>
        </w:rPr>
        <w:t>Участник</w:t>
      </w:r>
      <w:r w:rsidR="00886684" w:rsidRPr="00A91F99">
        <w:rPr>
          <w:sz w:val="24"/>
          <w:szCs w:val="24"/>
        </w:rPr>
        <w:t xml:space="preserve">ом запроса предложений, чья </w:t>
      </w:r>
      <w:r w:rsidRPr="00A91F99">
        <w:rPr>
          <w:sz w:val="24"/>
          <w:szCs w:val="24"/>
        </w:rPr>
        <w:t>Заявк</w:t>
      </w:r>
      <w:r w:rsidR="00886684" w:rsidRPr="00A91F99">
        <w:rPr>
          <w:sz w:val="24"/>
          <w:szCs w:val="24"/>
        </w:rPr>
        <w:t xml:space="preserve">а признана лучшей </w:t>
      </w:r>
      <w:r w:rsidR="00717F60" w:rsidRPr="00A91F99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A91F99">
        <w:rPr>
          <w:sz w:val="24"/>
          <w:szCs w:val="24"/>
        </w:rPr>
        <w:t>Заявк</w:t>
      </w:r>
      <w:r w:rsidR="00717F60" w:rsidRPr="00A91F99">
        <w:rPr>
          <w:sz w:val="24"/>
          <w:szCs w:val="24"/>
        </w:rPr>
        <w:t xml:space="preserve">е </w:t>
      </w:r>
      <w:r w:rsidR="009C744E" w:rsidRPr="00A91F99">
        <w:rPr>
          <w:sz w:val="24"/>
          <w:szCs w:val="24"/>
        </w:rPr>
        <w:t>Участник</w:t>
      </w:r>
      <w:r w:rsidR="004C5164" w:rsidRPr="00A91F99">
        <w:rPr>
          <w:sz w:val="24"/>
          <w:szCs w:val="24"/>
        </w:rPr>
        <w:t xml:space="preserve">а запроса предложений, чья </w:t>
      </w:r>
      <w:r w:rsidRPr="00A91F99">
        <w:rPr>
          <w:sz w:val="24"/>
          <w:szCs w:val="24"/>
        </w:rPr>
        <w:t>Заявк</w:t>
      </w:r>
      <w:r w:rsidR="004C5164" w:rsidRPr="00A91F99">
        <w:rPr>
          <w:sz w:val="24"/>
          <w:szCs w:val="24"/>
        </w:rPr>
        <w:t>а признана лучшей</w:t>
      </w:r>
      <w:r w:rsidR="00717F60" w:rsidRPr="00A91F99">
        <w:rPr>
          <w:sz w:val="24"/>
          <w:szCs w:val="24"/>
        </w:rPr>
        <w:t>);</w:t>
      </w:r>
    </w:p>
    <w:p w:rsidR="00717F60" w:rsidRPr="00A91F99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A91F99">
        <w:rPr>
          <w:sz w:val="24"/>
          <w:szCs w:val="24"/>
        </w:rPr>
        <w:t>Извещени</w:t>
      </w:r>
      <w:r w:rsidR="00717F60" w:rsidRPr="00A91F99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A91F99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A91F99">
        <w:rPr>
          <w:sz w:val="24"/>
          <w:szCs w:val="24"/>
        </w:rPr>
        <w:t>Заявк</w:t>
      </w:r>
      <w:r w:rsidR="00717F60" w:rsidRPr="00A91F99">
        <w:rPr>
          <w:sz w:val="24"/>
          <w:szCs w:val="24"/>
        </w:rPr>
        <w:t xml:space="preserve">а </w:t>
      </w:r>
      <w:r w:rsidR="009C744E" w:rsidRPr="00A91F99">
        <w:rPr>
          <w:sz w:val="24"/>
          <w:szCs w:val="24"/>
        </w:rPr>
        <w:t>Участник</w:t>
      </w:r>
      <w:r w:rsidR="004C5164" w:rsidRPr="00A91F99">
        <w:rPr>
          <w:sz w:val="24"/>
          <w:szCs w:val="24"/>
        </w:rPr>
        <w:t xml:space="preserve">а </w:t>
      </w:r>
      <w:r w:rsidR="00717F60" w:rsidRPr="00A91F99">
        <w:rPr>
          <w:sz w:val="24"/>
          <w:szCs w:val="24"/>
        </w:rPr>
        <w:t>запроса предложений</w:t>
      </w:r>
      <w:r w:rsidR="004C5164" w:rsidRPr="00A91F99">
        <w:rPr>
          <w:sz w:val="24"/>
          <w:szCs w:val="24"/>
        </w:rPr>
        <w:t xml:space="preserve">, чья </w:t>
      </w:r>
      <w:r w:rsidRPr="00A91F99">
        <w:rPr>
          <w:sz w:val="24"/>
          <w:szCs w:val="24"/>
        </w:rPr>
        <w:t>Заявк</w:t>
      </w:r>
      <w:r w:rsidR="004C5164" w:rsidRPr="00A91F99">
        <w:rPr>
          <w:sz w:val="24"/>
          <w:szCs w:val="24"/>
        </w:rPr>
        <w:t>а признана лучшей,</w:t>
      </w:r>
      <w:r w:rsidR="00717F60" w:rsidRPr="00A91F99">
        <w:rPr>
          <w:sz w:val="24"/>
          <w:szCs w:val="24"/>
        </w:rPr>
        <w:t xml:space="preserve"> со всеми дополнениями и разъяснениями</w:t>
      </w:r>
      <w:r w:rsidR="00E963D9" w:rsidRPr="00A91F99">
        <w:rPr>
          <w:sz w:val="24"/>
          <w:szCs w:val="24"/>
        </w:rPr>
        <w:t>;</w:t>
      </w:r>
    </w:p>
    <w:p w:rsidR="00717F60" w:rsidRPr="00A91F99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Иные документы Организатора и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A91F99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F99">
        <w:rPr>
          <w:sz w:val="24"/>
          <w:szCs w:val="24"/>
        </w:rPr>
        <w:t xml:space="preserve">Во всем, что не урегулировано </w:t>
      </w:r>
      <w:r w:rsidR="004B5EB3" w:rsidRPr="00A91F99">
        <w:rPr>
          <w:sz w:val="24"/>
          <w:szCs w:val="24"/>
        </w:rPr>
        <w:t>Извещени</w:t>
      </w:r>
      <w:r w:rsidRPr="00A91F99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A91F99">
        <w:rPr>
          <w:sz w:val="24"/>
          <w:szCs w:val="24"/>
        </w:rPr>
        <w:t>действующим законодательством</w:t>
      </w:r>
      <w:r w:rsidRPr="00A91F99">
        <w:rPr>
          <w:sz w:val="24"/>
          <w:szCs w:val="24"/>
        </w:rPr>
        <w:t xml:space="preserve"> Российской Федерации.</w:t>
      </w:r>
    </w:p>
    <w:p w:rsidR="00717F60" w:rsidRPr="00A91F99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F99">
        <w:rPr>
          <w:sz w:val="24"/>
          <w:szCs w:val="24"/>
        </w:rPr>
        <w:t xml:space="preserve">Если в отношении сторон </w:t>
      </w:r>
      <w:r w:rsidR="00123C70" w:rsidRPr="00A91F99">
        <w:rPr>
          <w:sz w:val="24"/>
          <w:szCs w:val="24"/>
        </w:rPr>
        <w:t>Договор</w:t>
      </w:r>
      <w:r w:rsidRPr="00A91F99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A91F99">
        <w:rPr>
          <w:sz w:val="24"/>
          <w:szCs w:val="24"/>
        </w:rPr>
        <w:t xml:space="preserve"> </w:t>
      </w:r>
      <w:r w:rsidR="007D07A7" w:rsidRPr="00A91F99">
        <w:rPr>
          <w:sz w:val="24"/>
          <w:szCs w:val="24"/>
        </w:rPr>
        <w:t>Д</w:t>
      </w:r>
      <w:r w:rsidRPr="00A91F99">
        <w:rPr>
          <w:sz w:val="24"/>
          <w:szCs w:val="24"/>
        </w:rPr>
        <w:t xml:space="preserve">окументация (и проект </w:t>
      </w:r>
      <w:r w:rsidR="004B5EB3" w:rsidRPr="00A91F99">
        <w:rPr>
          <w:sz w:val="24"/>
          <w:szCs w:val="24"/>
        </w:rPr>
        <w:t>Д</w:t>
      </w:r>
      <w:r w:rsidRPr="00A91F99">
        <w:rPr>
          <w:sz w:val="24"/>
          <w:szCs w:val="24"/>
        </w:rPr>
        <w:t xml:space="preserve">оговора как ее часть) и </w:t>
      </w:r>
      <w:r w:rsidR="004B5EB3" w:rsidRPr="00A91F99">
        <w:rPr>
          <w:sz w:val="24"/>
          <w:szCs w:val="24"/>
        </w:rPr>
        <w:t>Заявк</w:t>
      </w:r>
      <w:r w:rsidRPr="00A91F99">
        <w:rPr>
          <w:sz w:val="24"/>
          <w:szCs w:val="24"/>
        </w:rPr>
        <w:t xml:space="preserve">а </w:t>
      </w:r>
      <w:r w:rsidR="009C744E" w:rsidRPr="00A91F99">
        <w:rPr>
          <w:sz w:val="24"/>
          <w:szCs w:val="24"/>
        </w:rPr>
        <w:t>Участник</w:t>
      </w:r>
      <w:r w:rsidR="004C5164" w:rsidRPr="00A91F99">
        <w:rPr>
          <w:sz w:val="24"/>
          <w:szCs w:val="24"/>
        </w:rPr>
        <w:t xml:space="preserve">а </w:t>
      </w:r>
      <w:r w:rsidRPr="00A91F99">
        <w:rPr>
          <w:sz w:val="24"/>
          <w:szCs w:val="24"/>
        </w:rPr>
        <w:t>запроса предложений</w:t>
      </w:r>
      <w:r w:rsidR="004C5164" w:rsidRPr="00A91F99">
        <w:rPr>
          <w:sz w:val="24"/>
          <w:szCs w:val="24"/>
        </w:rPr>
        <w:t xml:space="preserve">, чья </w:t>
      </w:r>
      <w:r w:rsidR="004B5EB3" w:rsidRPr="00A91F99">
        <w:rPr>
          <w:sz w:val="24"/>
          <w:szCs w:val="24"/>
        </w:rPr>
        <w:t>Заявк</w:t>
      </w:r>
      <w:r w:rsidR="004C5164" w:rsidRPr="00A91F99">
        <w:rPr>
          <w:sz w:val="24"/>
          <w:szCs w:val="24"/>
        </w:rPr>
        <w:t>а признана лучшей,</w:t>
      </w:r>
      <w:r w:rsidRPr="00A91F99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A91F99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525898775"/>
      <w:bookmarkEnd w:id="32"/>
      <w:r w:rsidRPr="00A91F99">
        <w:t>Особые положения в связи с проведением Запроса предложений на ЭТП</w:t>
      </w:r>
      <w:bookmarkEnd w:id="33"/>
    </w:p>
    <w:p w:rsidR="00717F60" w:rsidRPr="00A91F99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F99">
        <w:rPr>
          <w:sz w:val="24"/>
          <w:szCs w:val="24"/>
        </w:rPr>
        <w:t xml:space="preserve">Для участия в </w:t>
      </w:r>
      <w:r w:rsidR="004B5EB3" w:rsidRPr="00A91F99">
        <w:rPr>
          <w:sz w:val="24"/>
          <w:szCs w:val="24"/>
        </w:rPr>
        <w:t>З</w:t>
      </w:r>
      <w:r w:rsidRPr="00A91F99">
        <w:rPr>
          <w:sz w:val="24"/>
          <w:szCs w:val="24"/>
        </w:rPr>
        <w:t xml:space="preserve">апросе предложений лицо </w:t>
      </w:r>
      <w:r w:rsidR="0099066F" w:rsidRPr="00A91F99">
        <w:rPr>
          <w:sz w:val="24"/>
          <w:szCs w:val="24"/>
        </w:rPr>
        <w:t xml:space="preserve">должно </w:t>
      </w:r>
      <w:r w:rsidRPr="00A91F99">
        <w:rPr>
          <w:sz w:val="24"/>
          <w:szCs w:val="24"/>
        </w:rPr>
        <w:t xml:space="preserve">быть </w:t>
      </w:r>
      <w:r w:rsidR="0099066F" w:rsidRPr="00A91F99">
        <w:rPr>
          <w:sz w:val="24"/>
          <w:szCs w:val="24"/>
        </w:rPr>
        <w:t xml:space="preserve">зарегистрировано </w:t>
      </w:r>
      <w:r w:rsidRPr="00A91F99">
        <w:rPr>
          <w:sz w:val="24"/>
          <w:szCs w:val="24"/>
        </w:rPr>
        <w:t xml:space="preserve">в системе ЭТП в качестве </w:t>
      </w:r>
      <w:r w:rsidR="004B5EB3" w:rsidRPr="00A91F99">
        <w:rPr>
          <w:sz w:val="24"/>
          <w:szCs w:val="24"/>
        </w:rPr>
        <w:t>У</w:t>
      </w:r>
      <w:r w:rsidRPr="00A91F99">
        <w:rPr>
          <w:sz w:val="24"/>
          <w:szCs w:val="24"/>
        </w:rPr>
        <w:t xml:space="preserve">частника данной системы, т.е. </w:t>
      </w:r>
      <w:r w:rsidR="0099066F" w:rsidRPr="00A91F99">
        <w:rPr>
          <w:sz w:val="24"/>
          <w:szCs w:val="24"/>
        </w:rPr>
        <w:t xml:space="preserve">должно </w:t>
      </w:r>
      <w:r w:rsidRPr="00A91F99">
        <w:rPr>
          <w:sz w:val="24"/>
          <w:szCs w:val="24"/>
        </w:rPr>
        <w:t xml:space="preserve">заключить соответствующий </w:t>
      </w:r>
      <w:r w:rsidR="00123C70" w:rsidRPr="00A91F99">
        <w:rPr>
          <w:sz w:val="24"/>
          <w:szCs w:val="24"/>
        </w:rPr>
        <w:t>Договор</w:t>
      </w:r>
      <w:r w:rsidRPr="00A91F99">
        <w:rPr>
          <w:sz w:val="24"/>
          <w:szCs w:val="24"/>
        </w:rPr>
        <w:t xml:space="preserve"> с оператором системы в соответствии с правилами, условиями и порядком регистрации на ЭТП, а также должн</w:t>
      </w:r>
      <w:r w:rsidR="0099066F" w:rsidRPr="00A91F99">
        <w:rPr>
          <w:sz w:val="24"/>
          <w:szCs w:val="24"/>
        </w:rPr>
        <w:t>о</w:t>
      </w:r>
      <w:r w:rsidRPr="00A91F99">
        <w:rPr>
          <w:sz w:val="24"/>
          <w:szCs w:val="24"/>
        </w:rPr>
        <w:t xml:space="preserve"> быть </w:t>
      </w:r>
      <w:r w:rsidR="0099066F" w:rsidRPr="00A91F99">
        <w:rPr>
          <w:sz w:val="24"/>
          <w:szCs w:val="24"/>
        </w:rPr>
        <w:t xml:space="preserve">зарегистрировано </w:t>
      </w:r>
      <w:r w:rsidRPr="00A91F99">
        <w:rPr>
          <w:sz w:val="24"/>
          <w:szCs w:val="24"/>
        </w:rPr>
        <w:t xml:space="preserve">системой ЭТП в качестве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а данного запроса предложений в установленном порядке. </w:t>
      </w:r>
    </w:p>
    <w:p w:rsidR="00717F60" w:rsidRPr="00A91F99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F99">
        <w:rPr>
          <w:sz w:val="24"/>
          <w:szCs w:val="24"/>
        </w:rPr>
        <w:t>Участник</w:t>
      </w:r>
      <w:r w:rsidR="00717F60" w:rsidRPr="00A91F99">
        <w:rPr>
          <w:sz w:val="24"/>
          <w:szCs w:val="24"/>
        </w:rPr>
        <w:t xml:space="preserve">и запроса предложений должны подать </w:t>
      </w:r>
      <w:r w:rsidR="004B5EB3" w:rsidRPr="00A91F99">
        <w:rPr>
          <w:sz w:val="24"/>
          <w:szCs w:val="24"/>
        </w:rPr>
        <w:t>Заявк</w:t>
      </w:r>
      <w:r w:rsidR="00717F60" w:rsidRPr="00A91F99">
        <w:rPr>
          <w:sz w:val="24"/>
          <w:szCs w:val="24"/>
        </w:rPr>
        <w:t xml:space="preserve">и в электронном виде на ЭТП (подраздел </w:t>
      </w:r>
      <w:r w:rsidR="00805D87" w:rsidRPr="00A91F99">
        <w:fldChar w:fldCharType="begin"/>
      </w:r>
      <w:r w:rsidR="00805D87" w:rsidRPr="00A91F99">
        <w:instrText xml:space="preserve"> REF _Ref191386109 \n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3.3.2</w:t>
      </w:r>
      <w:r w:rsidR="00805D87" w:rsidRPr="00A91F99">
        <w:fldChar w:fldCharType="end"/>
      </w:r>
      <w:r w:rsidR="00721B30" w:rsidRPr="00A91F99">
        <w:rPr>
          <w:sz w:val="24"/>
          <w:szCs w:val="24"/>
        </w:rPr>
        <w:t>)</w:t>
      </w:r>
      <w:r w:rsidR="00CE4D51" w:rsidRPr="00A91F99">
        <w:rPr>
          <w:sz w:val="24"/>
          <w:szCs w:val="24"/>
        </w:rPr>
        <w:t xml:space="preserve">. </w:t>
      </w:r>
      <w:r w:rsidR="00717F60" w:rsidRPr="00A91F99">
        <w:rPr>
          <w:sz w:val="24"/>
          <w:szCs w:val="24"/>
        </w:rPr>
        <w:t xml:space="preserve">При нарушении этого требования, </w:t>
      </w:r>
      <w:r w:rsidRPr="00A91F99">
        <w:rPr>
          <w:sz w:val="24"/>
          <w:szCs w:val="24"/>
        </w:rPr>
        <w:t>Участник</w:t>
      </w:r>
      <w:r w:rsidR="00717F60" w:rsidRPr="00A91F99">
        <w:rPr>
          <w:sz w:val="24"/>
          <w:szCs w:val="24"/>
        </w:rPr>
        <w:t xml:space="preserve"> </w:t>
      </w:r>
      <w:r w:rsidR="007C0F1C" w:rsidRPr="00A91F99">
        <w:rPr>
          <w:sz w:val="24"/>
          <w:szCs w:val="24"/>
        </w:rPr>
        <w:t>будет</w:t>
      </w:r>
      <w:r w:rsidR="00717F60" w:rsidRPr="00A91F99">
        <w:rPr>
          <w:sz w:val="24"/>
          <w:szCs w:val="24"/>
        </w:rPr>
        <w:t xml:space="preserve"> не допущен к участию в запросе предложений.</w:t>
      </w:r>
    </w:p>
    <w:p w:rsidR="00717F60" w:rsidRPr="00A91F99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F99">
        <w:rPr>
          <w:sz w:val="24"/>
          <w:szCs w:val="24"/>
        </w:rPr>
        <w:t xml:space="preserve">Правила проведения процедур </w:t>
      </w:r>
      <w:r w:rsidR="004B5EB3" w:rsidRPr="00A91F99">
        <w:rPr>
          <w:sz w:val="24"/>
          <w:szCs w:val="24"/>
        </w:rPr>
        <w:t>З</w:t>
      </w:r>
      <w:r w:rsidRPr="00A91F99">
        <w:rPr>
          <w:sz w:val="24"/>
          <w:szCs w:val="24"/>
        </w:rPr>
        <w:t>апроса предложений через ЭТП определяются правилами ее работы.</w:t>
      </w:r>
    </w:p>
    <w:p w:rsidR="00717F60" w:rsidRPr="00A91F99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525898776"/>
      <w:bookmarkEnd w:id="34"/>
      <w:r w:rsidRPr="00A91F99">
        <w:t>Обжалование</w:t>
      </w:r>
      <w:bookmarkEnd w:id="35"/>
    </w:p>
    <w:p w:rsidR="00717F60" w:rsidRPr="00A91F99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A91F99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 числе касающиеся исполнения Организатором и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ами запроса предложений своих обязательств в связи с проведением </w:t>
      </w:r>
      <w:r w:rsidR="004B5EB3" w:rsidRPr="00A91F99">
        <w:rPr>
          <w:sz w:val="24"/>
          <w:szCs w:val="24"/>
        </w:rPr>
        <w:t>З</w:t>
      </w:r>
      <w:r w:rsidRPr="00A91F99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A91F99">
        <w:rPr>
          <w:sz w:val="24"/>
          <w:szCs w:val="24"/>
        </w:rPr>
        <w:t xml:space="preserve">, при этом уполномоченным представителем </w:t>
      </w:r>
      <w:r w:rsidR="00CE0B07" w:rsidRPr="00A91F99">
        <w:rPr>
          <w:sz w:val="24"/>
          <w:szCs w:val="24"/>
        </w:rPr>
        <w:t>ПАО «МРСК Центра» и ПАО «МРСК Центра и Приволжья»</w:t>
      </w:r>
      <w:r w:rsidR="0099066F" w:rsidRPr="00A91F99">
        <w:rPr>
          <w:sz w:val="24"/>
          <w:szCs w:val="24"/>
        </w:rPr>
        <w:t xml:space="preserve"> в рамках данного пункта выступает Закупочная комиссия</w:t>
      </w:r>
      <w:r w:rsidRPr="00A91F99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не более </w:t>
      </w:r>
      <w:r w:rsidR="0022360B" w:rsidRPr="00A91F99">
        <w:rPr>
          <w:sz w:val="24"/>
          <w:szCs w:val="24"/>
        </w:rPr>
        <w:t>10</w:t>
      </w:r>
      <w:r w:rsidRPr="00A91F99">
        <w:rPr>
          <w:sz w:val="24"/>
          <w:szCs w:val="24"/>
        </w:rPr>
        <w:t xml:space="preserve"> рабочих дней с момента ее получения.</w:t>
      </w:r>
      <w:bookmarkEnd w:id="36"/>
      <w:bookmarkEnd w:id="37"/>
    </w:p>
    <w:p w:rsidR="0099066F" w:rsidRPr="00A91F99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A91F99">
        <w:rPr>
          <w:sz w:val="24"/>
          <w:szCs w:val="24"/>
        </w:rPr>
        <w:lastRenderedPageBreak/>
        <w:t>Если претензионный порядок, указанный в п.</w:t>
      </w:r>
      <w:r w:rsidR="00805D87" w:rsidRPr="00A91F99">
        <w:fldChar w:fldCharType="begin"/>
      </w:r>
      <w:r w:rsidR="00805D87" w:rsidRPr="00A91F99">
        <w:instrText xml:space="preserve"> REF _Ref191386164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 xml:space="preserve"> 1.4.1</w:t>
      </w:r>
      <w:r w:rsidR="003C31A6" w:rsidRPr="00A91F99">
        <w:t xml:space="preserve"> </w:t>
      </w:r>
      <w:r w:rsidR="00805D87" w:rsidRPr="00A91F99">
        <w:fldChar w:fldCharType="end"/>
      </w:r>
      <w:r w:rsidR="00D421AA" w:rsidRPr="00A91F99">
        <w:rPr>
          <w:sz w:val="24"/>
          <w:szCs w:val="24"/>
        </w:rPr>
        <w:t xml:space="preserve"> </w:t>
      </w:r>
      <w:r w:rsidRPr="00A91F99">
        <w:rPr>
          <w:sz w:val="24"/>
          <w:szCs w:val="24"/>
        </w:rPr>
        <w:t xml:space="preserve">не привел к разрешению разногласий,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 w:rsidRPr="00A91F99">
        <w:rPr>
          <w:sz w:val="24"/>
          <w:szCs w:val="24"/>
        </w:rPr>
        <w:t xml:space="preserve">закупочную </w:t>
      </w:r>
      <w:r w:rsidRPr="00A91F99">
        <w:rPr>
          <w:sz w:val="24"/>
          <w:szCs w:val="24"/>
        </w:rPr>
        <w:t xml:space="preserve">комиссию </w:t>
      </w:r>
      <w:r w:rsidR="00721B30" w:rsidRPr="00A91F99">
        <w:rPr>
          <w:sz w:val="24"/>
          <w:szCs w:val="24"/>
        </w:rPr>
        <w:t>ПАО «МРСК Центра»</w:t>
      </w:r>
      <w:r w:rsidRPr="00A91F99">
        <w:rPr>
          <w:sz w:val="24"/>
          <w:szCs w:val="24"/>
        </w:rPr>
        <w:t>.</w:t>
      </w:r>
      <w:bookmarkEnd w:id="38"/>
    </w:p>
    <w:p w:rsidR="00717F60" w:rsidRPr="00A91F99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F99">
        <w:rPr>
          <w:sz w:val="24"/>
          <w:szCs w:val="24"/>
        </w:rPr>
        <w:t>Участник</w:t>
      </w:r>
      <w:r w:rsidR="00717F60" w:rsidRPr="00A91F99">
        <w:rPr>
          <w:sz w:val="24"/>
          <w:szCs w:val="24"/>
        </w:rPr>
        <w:t xml:space="preserve"> вправе обжаловать в антимонопольн</w:t>
      </w:r>
      <w:r w:rsidR="005C3F93" w:rsidRPr="00A91F99">
        <w:rPr>
          <w:sz w:val="24"/>
          <w:szCs w:val="24"/>
        </w:rPr>
        <w:t>ом</w:t>
      </w:r>
      <w:r w:rsidR="00717F60" w:rsidRPr="00A91F99">
        <w:rPr>
          <w:sz w:val="24"/>
          <w:szCs w:val="24"/>
        </w:rPr>
        <w:t xml:space="preserve"> орган</w:t>
      </w:r>
      <w:r w:rsidR="005C3F93" w:rsidRPr="00A91F99">
        <w:rPr>
          <w:sz w:val="24"/>
          <w:szCs w:val="24"/>
        </w:rPr>
        <w:t>е</w:t>
      </w:r>
      <w:r w:rsidR="00717F60" w:rsidRPr="00A91F99">
        <w:rPr>
          <w:sz w:val="24"/>
          <w:szCs w:val="24"/>
        </w:rPr>
        <w:t xml:space="preserve"> действия (бездействия) </w:t>
      </w:r>
      <w:r w:rsidR="00CE0B07" w:rsidRPr="00A91F99">
        <w:rPr>
          <w:sz w:val="24"/>
          <w:szCs w:val="24"/>
        </w:rPr>
        <w:t xml:space="preserve">Заказчика/Организатора </w:t>
      </w:r>
      <w:r w:rsidR="00717F60" w:rsidRPr="00A91F99">
        <w:rPr>
          <w:sz w:val="24"/>
          <w:szCs w:val="24"/>
        </w:rPr>
        <w:t>при закупке товаров в случаях</w:t>
      </w:r>
      <w:r w:rsidR="0099066F" w:rsidRPr="00A91F99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A91F99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F99">
        <w:rPr>
          <w:sz w:val="24"/>
          <w:szCs w:val="24"/>
        </w:rPr>
        <w:t xml:space="preserve">Все споры и разногласия, возникающие в связи с проведением запроса предложений, в том числе касающиеся исполнения Организатором и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805D87" w:rsidRPr="00A91F99">
        <w:fldChar w:fldCharType="begin"/>
      </w:r>
      <w:r w:rsidR="00805D87" w:rsidRPr="00A91F99">
        <w:instrText xml:space="preserve"> REF _Ref306978606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 xml:space="preserve"> 1.4.2 </w:t>
      </w:r>
      <w:r w:rsidR="00805D87" w:rsidRPr="00A91F99">
        <w:fldChar w:fldCharType="end"/>
      </w:r>
      <w:r w:rsidRPr="00A91F99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</w:p>
    <w:p w:rsidR="00717F60" w:rsidRPr="00A91F99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F99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</w:p>
    <w:p w:rsidR="00717F60" w:rsidRPr="00A91F99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525898777"/>
      <w:bookmarkEnd w:id="39"/>
      <w:r w:rsidRPr="00A91F99">
        <w:t>Прочие положения</w:t>
      </w:r>
      <w:bookmarkEnd w:id="40"/>
    </w:p>
    <w:p w:rsidR="00717F60" w:rsidRPr="00A91F99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F99">
        <w:rPr>
          <w:sz w:val="24"/>
          <w:szCs w:val="24"/>
        </w:rPr>
        <w:t>Участник</w:t>
      </w:r>
      <w:r w:rsidR="00717F60" w:rsidRPr="00A91F99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A91F99">
        <w:rPr>
          <w:sz w:val="24"/>
          <w:szCs w:val="24"/>
        </w:rPr>
        <w:t>Заявк</w:t>
      </w:r>
      <w:r w:rsidR="00717F60" w:rsidRPr="00A91F99">
        <w:rPr>
          <w:sz w:val="24"/>
          <w:szCs w:val="24"/>
        </w:rPr>
        <w:t xml:space="preserve">и, а Организатор запроса предложений по этим расходам не отвечает и не имеет обязательств, независимо от хода и результатов </w:t>
      </w:r>
      <w:r w:rsidR="004B5EB3" w:rsidRPr="00A91F99">
        <w:rPr>
          <w:sz w:val="24"/>
          <w:szCs w:val="24"/>
        </w:rPr>
        <w:t>З</w:t>
      </w:r>
      <w:r w:rsidR="00717F60" w:rsidRPr="00A91F99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A91F99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F99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A91F99">
        <w:rPr>
          <w:sz w:val="24"/>
          <w:szCs w:val="24"/>
        </w:rPr>
        <w:t>Заявк</w:t>
      </w:r>
      <w:r w:rsidRPr="00A91F99">
        <w:rPr>
          <w:sz w:val="24"/>
          <w:szCs w:val="24"/>
        </w:rPr>
        <w:t>и, не допускается.</w:t>
      </w:r>
    </w:p>
    <w:p w:rsidR="00717F60" w:rsidRPr="00A91F99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F99">
        <w:rPr>
          <w:sz w:val="24"/>
          <w:szCs w:val="24"/>
        </w:rPr>
        <w:t xml:space="preserve">Предполагается, что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A91F99">
        <w:rPr>
          <w:sz w:val="24"/>
          <w:szCs w:val="24"/>
        </w:rPr>
        <w:t>п</w:t>
      </w:r>
      <w:r w:rsidRPr="00A91F99">
        <w:rPr>
          <w:sz w:val="24"/>
          <w:szCs w:val="24"/>
        </w:rPr>
        <w:t>о запрос</w:t>
      </w:r>
      <w:r w:rsidR="00AE0F91" w:rsidRPr="00A91F99">
        <w:rPr>
          <w:sz w:val="24"/>
          <w:szCs w:val="24"/>
        </w:rPr>
        <w:t>у</w:t>
      </w:r>
      <w:r w:rsidRPr="00A91F99">
        <w:rPr>
          <w:sz w:val="24"/>
          <w:szCs w:val="24"/>
        </w:rPr>
        <w:t xml:space="preserve"> предложений, или же подача </w:t>
      </w:r>
      <w:r w:rsidR="004B5EB3" w:rsidRPr="00A91F99">
        <w:rPr>
          <w:sz w:val="24"/>
          <w:szCs w:val="24"/>
        </w:rPr>
        <w:t>Заявк</w:t>
      </w:r>
      <w:r w:rsidRPr="00A91F99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а и может привести к отклонению его </w:t>
      </w:r>
      <w:r w:rsidR="004B5EB3" w:rsidRPr="00A91F99">
        <w:rPr>
          <w:sz w:val="24"/>
          <w:szCs w:val="24"/>
        </w:rPr>
        <w:t>Заявк</w:t>
      </w:r>
      <w:r w:rsidRPr="00A91F99">
        <w:rPr>
          <w:sz w:val="24"/>
          <w:szCs w:val="24"/>
        </w:rPr>
        <w:t>и.</w:t>
      </w:r>
    </w:p>
    <w:p w:rsidR="00717F60" w:rsidRPr="00A91F99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F99">
        <w:rPr>
          <w:sz w:val="24"/>
          <w:szCs w:val="24"/>
        </w:rPr>
        <w:t xml:space="preserve">Организатор запроса предложений обеспечивает разумную конфиденциальность относительно всех полученных от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A91F99">
        <w:rPr>
          <w:sz w:val="24"/>
          <w:szCs w:val="24"/>
        </w:rPr>
        <w:t>Заявк</w:t>
      </w:r>
      <w:r w:rsidRPr="00A91F99">
        <w:rPr>
          <w:sz w:val="24"/>
          <w:szCs w:val="24"/>
        </w:rPr>
        <w:t xml:space="preserve">ах Предоставление этой информации другим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A91F99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F99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5832CD" w:rsidRPr="00A91F99">
        <w:rPr>
          <w:sz w:val="24"/>
          <w:szCs w:val="24"/>
        </w:rPr>
        <w:t xml:space="preserve">отклонит </w:t>
      </w:r>
      <w:r w:rsidR="004B5EB3" w:rsidRPr="00A91F99">
        <w:rPr>
          <w:sz w:val="24"/>
          <w:szCs w:val="24"/>
        </w:rPr>
        <w:t>Заявк</w:t>
      </w:r>
      <w:r w:rsidRPr="00A91F99">
        <w:rPr>
          <w:sz w:val="24"/>
          <w:szCs w:val="24"/>
        </w:rPr>
        <w:t xml:space="preserve">у, если он установит, что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запроса предложений вознаграждение в любой форме: </w:t>
      </w:r>
      <w:r w:rsidR="006561C2" w:rsidRPr="00A91F99">
        <w:rPr>
          <w:sz w:val="24"/>
          <w:szCs w:val="24"/>
        </w:rPr>
        <w:t xml:space="preserve">поставку, </w:t>
      </w:r>
      <w:r w:rsidRPr="00A91F99">
        <w:rPr>
          <w:sz w:val="24"/>
          <w:szCs w:val="24"/>
        </w:rPr>
        <w:t xml:space="preserve">работу, услугу, какую-либо </w:t>
      </w:r>
      <w:r w:rsidRPr="00A91F99">
        <w:rPr>
          <w:sz w:val="24"/>
          <w:szCs w:val="24"/>
        </w:rPr>
        <w:lastRenderedPageBreak/>
        <w:t xml:space="preserve">ценность, в качестве стимула, который может повлиять на принятие Закупочной комиссией решения по определению </w:t>
      </w:r>
      <w:r w:rsidR="009C744E" w:rsidRPr="00A91F99">
        <w:rPr>
          <w:sz w:val="24"/>
          <w:szCs w:val="24"/>
        </w:rPr>
        <w:t>Участник</w:t>
      </w:r>
      <w:r w:rsidR="004C5164" w:rsidRPr="00A91F99">
        <w:rPr>
          <w:sz w:val="24"/>
          <w:szCs w:val="24"/>
        </w:rPr>
        <w:t xml:space="preserve">а </w:t>
      </w:r>
      <w:r w:rsidRPr="00A91F99">
        <w:rPr>
          <w:sz w:val="24"/>
          <w:szCs w:val="24"/>
        </w:rPr>
        <w:t>запроса предложений</w:t>
      </w:r>
      <w:r w:rsidR="004C5164" w:rsidRPr="00A91F99">
        <w:rPr>
          <w:sz w:val="24"/>
          <w:szCs w:val="24"/>
        </w:rPr>
        <w:t xml:space="preserve">, чья </w:t>
      </w:r>
      <w:r w:rsidR="004B5EB3" w:rsidRPr="00A91F99">
        <w:rPr>
          <w:sz w:val="24"/>
          <w:szCs w:val="24"/>
        </w:rPr>
        <w:t>Заявк</w:t>
      </w:r>
      <w:r w:rsidR="004C5164" w:rsidRPr="00A91F99">
        <w:rPr>
          <w:sz w:val="24"/>
          <w:szCs w:val="24"/>
        </w:rPr>
        <w:t>а признана лучшей</w:t>
      </w:r>
      <w:r w:rsidRPr="00A91F99">
        <w:rPr>
          <w:sz w:val="24"/>
          <w:szCs w:val="24"/>
        </w:rPr>
        <w:t>.</w:t>
      </w:r>
    </w:p>
    <w:p w:rsidR="00717F60" w:rsidRPr="00A91F99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F99">
        <w:rPr>
          <w:sz w:val="24"/>
          <w:szCs w:val="24"/>
        </w:rPr>
        <w:t xml:space="preserve">Организатор запроса предложений, по решению Закупочной комиссии, </w:t>
      </w:r>
      <w:r w:rsidR="005832CD" w:rsidRPr="00A91F99">
        <w:rPr>
          <w:sz w:val="24"/>
          <w:szCs w:val="24"/>
        </w:rPr>
        <w:t xml:space="preserve">отклонит </w:t>
      </w:r>
      <w:r w:rsidR="004B5EB3" w:rsidRPr="00A91F99">
        <w:rPr>
          <w:sz w:val="24"/>
          <w:szCs w:val="24"/>
        </w:rPr>
        <w:t>Заявк</w:t>
      </w:r>
      <w:r w:rsidRPr="00A91F99">
        <w:rPr>
          <w:sz w:val="24"/>
          <w:szCs w:val="24"/>
        </w:rPr>
        <w:t xml:space="preserve">и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A91F99">
        <w:rPr>
          <w:sz w:val="24"/>
          <w:szCs w:val="24"/>
        </w:rPr>
        <w:t>Участник</w:t>
      </w:r>
      <w:r w:rsidR="004C5164" w:rsidRPr="00A91F99">
        <w:rPr>
          <w:sz w:val="24"/>
          <w:szCs w:val="24"/>
        </w:rPr>
        <w:t xml:space="preserve">а </w:t>
      </w:r>
      <w:r w:rsidRPr="00A91F99">
        <w:rPr>
          <w:sz w:val="24"/>
          <w:szCs w:val="24"/>
        </w:rPr>
        <w:t>запроса предложений</w:t>
      </w:r>
      <w:r w:rsidR="004C5164" w:rsidRPr="00A91F99">
        <w:rPr>
          <w:sz w:val="24"/>
          <w:szCs w:val="24"/>
        </w:rPr>
        <w:t xml:space="preserve">, чья </w:t>
      </w:r>
      <w:r w:rsidR="004B5EB3" w:rsidRPr="00A91F99">
        <w:rPr>
          <w:sz w:val="24"/>
          <w:szCs w:val="24"/>
        </w:rPr>
        <w:t>Заявк</w:t>
      </w:r>
      <w:r w:rsidR="004C5164" w:rsidRPr="00A91F99">
        <w:rPr>
          <w:sz w:val="24"/>
          <w:szCs w:val="24"/>
        </w:rPr>
        <w:t>а признана лучшей</w:t>
      </w:r>
      <w:r w:rsidRPr="00A91F99">
        <w:rPr>
          <w:sz w:val="24"/>
          <w:szCs w:val="24"/>
        </w:rPr>
        <w:t>.</w:t>
      </w:r>
    </w:p>
    <w:p w:rsidR="00717F60" w:rsidRPr="00A91F99" w:rsidRDefault="00B87C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F99">
        <w:rPr>
          <w:sz w:val="24"/>
          <w:szCs w:val="24"/>
        </w:rPr>
        <w:t>В случае наличия отрицательного заключения службы безопасности, Закупочная комиссия вправе принять решение об отклонении Заявок Участников,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A91F99" w:rsidRDefault="00717F60" w:rsidP="00B87C60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F99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закупочной комиссии или эксперта, имеющих аффилированные связи с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ом Запроса предложений</w:t>
      </w:r>
      <w:r w:rsidR="0099066F" w:rsidRPr="00A91F99">
        <w:rPr>
          <w:sz w:val="24"/>
          <w:szCs w:val="24"/>
        </w:rPr>
        <w:t>.</w:t>
      </w:r>
      <w:r w:rsidRPr="00A91F99">
        <w:rPr>
          <w:sz w:val="24"/>
          <w:szCs w:val="24"/>
        </w:rPr>
        <w:t xml:space="preserve"> В случае, если факт аффилированности установлен в процессе или после проведения </w:t>
      </w:r>
      <w:r w:rsidRPr="00A91F99">
        <w:rPr>
          <w:bCs w:val="0"/>
          <w:sz w:val="24"/>
          <w:szCs w:val="24"/>
        </w:rPr>
        <w:t>запроса предложений</w:t>
      </w:r>
      <w:r w:rsidRPr="00A91F99">
        <w:rPr>
          <w:sz w:val="24"/>
          <w:szCs w:val="24"/>
        </w:rPr>
        <w:t xml:space="preserve">, но до подписания </w:t>
      </w:r>
      <w:r w:rsidR="00123C70" w:rsidRPr="00A91F99">
        <w:rPr>
          <w:bCs w:val="0"/>
          <w:sz w:val="24"/>
          <w:szCs w:val="24"/>
        </w:rPr>
        <w:t>Договор</w:t>
      </w:r>
      <w:r w:rsidRPr="00A91F99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A91F99">
        <w:rPr>
          <w:sz w:val="24"/>
          <w:szCs w:val="24"/>
        </w:rPr>
        <w:t xml:space="preserve"> комиссия информирует об этом Ц</w:t>
      </w:r>
      <w:r w:rsidR="009A7733" w:rsidRPr="00A91F99">
        <w:rPr>
          <w:sz w:val="24"/>
          <w:szCs w:val="24"/>
        </w:rPr>
        <w:t>З</w:t>
      </w:r>
      <w:r w:rsidR="00C74146" w:rsidRPr="00A91F99">
        <w:rPr>
          <w:sz w:val="24"/>
          <w:szCs w:val="24"/>
        </w:rPr>
        <w:t>О</w:t>
      </w:r>
      <w:r w:rsidR="009A7733" w:rsidRPr="00A91F99">
        <w:rPr>
          <w:sz w:val="24"/>
          <w:szCs w:val="24"/>
        </w:rPr>
        <w:t xml:space="preserve"> </w:t>
      </w:r>
      <w:r w:rsidR="00721B30" w:rsidRPr="00A91F99">
        <w:rPr>
          <w:sz w:val="24"/>
          <w:szCs w:val="24"/>
        </w:rPr>
        <w:t>ПАО «МРСК Центра»</w:t>
      </w:r>
      <w:r w:rsidRPr="00A91F99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A91F99" w:rsidRDefault="00717F60" w:rsidP="00B87C60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F99">
        <w:rPr>
          <w:sz w:val="24"/>
          <w:szCs w:val="24"/>
        </w:rPr>
        <w:t xml:space="preserve">Предполагается, что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A91F99">
        <w:rPr>
          <w:sz w:val="24"/>
          <w:szCs w:val="24"/>
        </w:rPr>
        <w:t>Д</w:t>
      </w:r>
      <w:r w:rsidRPr="00A91F99">
        <w:rPr>
          <w:sz w:val="24"/>
          <w:szCs w:val="24"/>
        </w:rPr>
        <w:t>окументации</w:t>
      </w:r>
      <w:r w:rsidR="00AE0F91" w:rsidRPr="00A91F99">
        <w:rPr>
          <w:sz w:val="24"/>
          <w:szCs w:val="24"/>
        </w:rPr>
        <w:t xml:space="preserve"> по запросу предложений</w:t>
      </w:r>
      <w:r w:rsidRPr="00A91F99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ами запросов (в соответствии с п.</w:t>
      </w:r>
      <w:r w:rsidR="00D560EA" w:rsidRPr="00A91F99" w:rsidDel="00D560EA">
        <w:rPr>
          <w:sz w:val="24"/>
          <w:szCs w:val="24"/>
        </w:rPr>
        <w:t xml:space="preserve"> </w:t>
      </w:r>
      <w:r w:rsidR="00805D87" w:rsidRPr="00A91F99">
        <w:fldChar w:fldCharType="begin"/>
      </w:r>
      <w:r w:rsidR="00805D87" w:rsidRPr="00A91F99">
        <w:instrText xml:space="preserve"> REF _Ref306114966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3.3.11</w:t>
      </w:r>
      <w:r w:rsidR="00805D87" w:rsidRPr="00A91F99">
        <w:fldChar w:fldCharType="end"/>
      </w:r>
      <w:r w:rsidRPr="00A91F99">
        <w:rPr>
          <w:sz w:val="24"/>
          <w:szCs w:val="24"/>
        </w:rPr>
        <w:t xml:space="preserve"> настоящей Документации).</w:t>
      </w:r>
    </w:p>
    <w:p w:rsidR="00750D4A" w:rsidRPr="00A91F99" w:rsidRDefault="009B34CB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A91F99">
        <w:rPr>
          <w:sz w:val="24"/>
          <w:szCs w:val="24"/>
        </w:rPr>
        <w:t xml:space="preserve">В соответствии с Извещением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Запроса предложений </w:t>
      </w:r>
      <w:r w:rsidRPr="00A91F99">
        <w:rPr>
          <w:bCs w:val="0"/>
          <w:sz w:val="24"/>
          <w:szCs w:val="24"/>
        </w:rPr>
        <w:t xml:space="preserve">в любой момент </w:t>
      </w:r>
      <w:r w:rsidRPr="00A91F99">
        <w:rPr>
          <w:sz w:val="24"/>
          <w:szCs w:val="24"/>
        </w:rPr>
        <w:t>до наступления даты и времени окончания срока подачи заявок на участие в закупке, не неся при этом никакой материальной ответственности перед Участниками запроса предложений. 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 По истечении срока отмены конкурентной закупки (даты и времени окончания срока подачи заявок)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17F60" w:rsidRPr="00A91F99">
        <w:rPr>
          <w:sz w:val="24"/>
          <w:szCs w:val="24"/>
        </w:rPr>
        <w:t>.</w:t>
      </w:r>
    </w:p>
    <w:p w:rsidR="00717F60" w:rsidRPr="00A91F99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41" w:name="_Проект_договора"/>
      <w:bookmarkStart w:id="42" w:name="_Ref305973574"/>
      <w:bookmarkStart w:id="43" w:name="_Ref440272931"/>
      <w:bookmarkStart w:id="44" w:name="_Ref440274025"/>
      <w:bookmarkStart w:id="45" w:name="_Ref440292752"/>
      <w:bookmarkStart w:id="46" w:name="_Toc525898778"/>
      <w:bookmarkEnd w:id="41"/>
      <w:r w:rsidRPr="00A91F99">
        <w:rPr>
          <w:szCs w:val="24"/>
        </w:rPr>
        <w:lastRenderedPageBreak/>
        <w:t xml:space="preserve">Проект </w:t>
      </w:r>
      <w:r w:rsidR="00123C70" w:rsidRPr="00A91F99">
        <w:rPr>
          <w:szCs w:val="24"/>
        </w:rPr>
        <w:t>Договор</w:t>
      </w:r>
      <w:r w:rsidRPr="00A91F99">
        <w:rPr>
          <w:szCs w:val="24"/>
        </w:rPr>
        <w:t>а</w:t>
      </w:r>
      <w:bookmarkEnd w:id="42"/>
      <w:r w:rsidR="00953802" w:rsidRPr="00A91F99">
        <w:rPr>
          <w:szCs w:val="24"/>
        </w:rPr>
        <w:t xml:space="preserve">. </w:t>
      </w:r>
      <w:r w:rsidR="00953802" w:rsidRPr="00A91F99">
        <w:rPr>
          <w:bCs w:val="0"/>
          <w:szCs w:val="24"/>
        </w:rPr>
        <w:t>Антикоррупционная оговорка, включаемая в проект договора</w:t>
      </w:r>
      <w:bookmarkEnd w:id="43"/>
      <w:bookmarkEnd w:id="44"/>
      <w:bookmarkEnd w:id="45"/>
      <w:bookmarkEnd w:id="46"/>
    </w:p>
    <w:p w:rsidR="00953802" w:rsidRPr="00A91F99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47" w:name="_Toc525898779"/>
      <w:r w:rsidRPr="00A91F99">
        <w:t>Проект договора</w:t>
      </w:r>
      <w:bookmarkEnd w:id="47"/>
    </w:p>
    <w:p w:rsidR="00953802" w:rsidRPr="00A91F99" w:rsidRDefault="00953802" w:rsidP="00953802">
      <w:pPr>
        <w:pStyle w:val="3"/>
        <w:ind w:left="0" w:firstLine="709"/>
        <w:jc w:val="both"/>
        <w:rPr>
          <w:b w:val="0"/>
        </w:rPr>
      </w:pPr>
      <w:bookmarkStart w:id="48" w:name="_Toc439238031"/>
      <w:bookmarkStart w:id="49" w:name="_Toc439238153"/>
      <w:bookmarkStart w:id="50" w:name="_Toc439252705"/>
      <w:bookmarkStart w:id="51" w:name="_Toc439323563"/>
      <w:bookmarkStart w:id="52" w:name="_Toc439323679"/>
      <w:bookmarkStart w:id="53" w:name="_Toc440361313"/>
      <w:bookmarkStart w:id="54" w:name="_Toc440376068"/>
      <w:bookmarkStart w:id="55" w:name="_Toc440376195"/>
      <w:bookmarkStart w:id="56" w:name="_Toc440382460"/>
      <w:bookmarkStart w:id="57" w:name="_Toc440447130"/>
      <w:bookmarkStart w:id="58" w:name="_Toc440632290"/>
      <w:bookmarkStart w:id="59" w:name="_Toc440875063"/>
      <w:bookmarkStart w:id="60" w:name="_Toc441131050"/>
      <w:bookmarkStart w:id="61" w:name="_Toc465774571"/>
      <w:bookmarkStart w:id="62" w:name="_Toc465848800"/>
      <w:bookmarkStart w:id="63" w:name="_Toc468875302"/>
      <w:bookmarkStart w:id="64" w:name="_Toc469488346"/>
      <w:bookmarkStart w:id="65" w:name="_Toc471894867"/>
      <w:bookmarkStart w:id="66" w:name="_Toc498590292"/>
      <w:bookmarkStart w:id="67" w:name="_Toc525898780"/>
      <w:r w:rsidRPr="00A91F99">
        <w:rPr>
          <w:b w:val="0"/>
        </w:rPr>
        <w:t xml:space="preserve">Проект договора на </w:t>
      </w:r>
      <w:r w:rsidR="005036EF" w:rsidRPr="00A91F99">
        <w:rPr>
          <w:b w:val="0"/>
        </w:rPr>
        <w:t>оказание услуг</w:t>
      </w:r>
      <w:r w:rsidRPr="00A91F99">
        <w:rPr>
          <w:b w:val="0"/>
        </w:rPr>
        <w:t xml:space="preserve"> изложен в Приложении №2 к настоящей Доку</w:t>
      </w:r>
      <w:r w:rsidR="006238AF" w:rsidRPr="00A91F99">
        <w:rPr>
          <w:b w:val="0"/>
        </w:rPr>
        <w:t>ментации по запросу предложений</w:t>
      </w:r>
      <w:r w:rsidRPr="00A91F99">
        <w:rPr>
          <w:b w:val="0"/>
        </w:rPr>
        <w:t>.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</w:p>
    <w:p w:rsidR="00953802" w:rsidRPr="00A91F99" w:rsidRDefault="0094713A" w:rsidP="0094713A">
      <w:pPr>
        <w:pStyle w:val="3"/>
        <w:ind w:left="0" w:firstLine="709"/>
        <w:jc w:val="both"/>
        <w:rPr>
          <w:b w:val="0"/>
        </w:rPr>
      </w:pPr>
      <w:bookmarkStart w:id="68" w:name="_Toc439238032"/>
      <w:bookmarkStart w:id="69" w:name="_Toc439238154"/>
      <w:bookmarkStart w:id="70" w:name="_Toc439252706"/>
      <w:bookmarkStart w:id="71" w:name="_Toc439323564"/>
      <w:bookmarkStart w:id="72" w:name="_Toc439323680"/>
      <w:bookmarkStart w:id="73" w:name="_Toc440361314"/>
      <w:bookmarkStart w:id="74" w:name="_Toc440376069"/>
      <w:bookmarkStart w:id="75" w:name="_Toc440376196"/>
      <w:bookmarkStart w:id="76" w:name="_Toc440382461"/>
      <w:bookmarkStart w:id="77" w:name="_Toc440447131"/>
      <w:bookmarkStart w:id="78" w:name="_Toc440632291"/>
      <w:bookmarkStart w:id="79" w:name="_Toc440875064"/>
      <w:bookmarkStart w:id="80" w:name="_Toc441131051"/>
      <w:bookmarkStart w:id="81" w:name="_Toc465774572"/>
      <w:bookmarkStart w:id="82" w:name="_Toc465848801"/>
      <w:bookmarkStart w:id="83" w:name="_Toc468875303"/>
      <w:bookmarkStart w:id="84" w:name="_Toc469488347"/>
      <w:bookmarkStart w:id="85" w:name="_Toc471894868"/>
      <w:bookmarkStart w:id="86" w:name="_Toc498590293"/>
      <w:bookmarkStart w:id="87" w:name="_Toc525898781"/>
      <w:r w:rsidRPr="00A91F99">
        <w:rPr>
          <w:b w:val="0"/>
        </w:rPr>
        <w:t>Участнику необходимо сформировать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 w:rsidRPr="00A91F99">
        <w:rPr>
          <w:b w:val="0"/>
        </w:rPr>
        <w:t>раздел</w:t>
      </w:r>
      <w:r w:rsidR="00043F1B" w:rsidRPr="00A91F99">
        <w:rPr>
          <w:b w:val="0"/>
        </w:rPr>
        <w:t xml:space="preserve"> </w:t>
      </w:r>
      <w:r w:rsidR="007F30BA" w:rsidRPr="00A91F99">
        <w:rPr>
          <w:b w:val="0"/>
        </w:rPr>
        <w:fldChar w:fldCharType="begin"/>
      </w:r>
      <w:r w:rsidR="00043F1B" w:rsidRPr="00A91F99">
        <w:rPr>
          <w:b w:val="0"/>
        </w:rPr>
        <w:instrText xml:space="preserve"> REF _Ref440361531 \r \h </w:instrText>
      </w:r>
      <w:r w:rsidR="00A91F99" w:rsidRPr="00A91F99">
        <w:rPr>
          <w:b w:val="0"/>
        </w:rPr>
        <w:instrText xml:space="preserve"> \* MERGEFORMAT </w:instrText>
      </w:r>
      <w:r w:rsidR="007F30BA" w:rsidRPr="00A91F99">
        <w:rPr>
          <w:b w:val="0"/>
        </w:rPr>
      </w:r>
      <w:r w:rsidR="007F30BA" w:rsidRPr="00A91F99">
        <w:rPr>
          <w:b w:val="0"/>
        </w:rPr>
        <w:fldChar w:fldCharType="separate"/>
      </w:r>
      <w:r w:rsidR="003C31A6" w:rsidRPr="00A91F99">
        <w:rPr>
          <w:b w:val="0"/>
        </w:rPr>
        <w:t>5.3</w:t>
      </w:r>
      <w:r w:rsidR="007F30BA" w:rsidRPr="00A91F99">
        <w:rPr>
          <w:b w:val="0"/>
        </w:rPr>
        <w:fldChar w:fldCharType="end"/>
      </w:r>
      <w:r w:rsidRPr="00A91F99">
        <w:rPr>
          <w:b w:val="0"/>
        </w:rPr>
        <w:t>) и приложить его к своей Заявке.</w:t>
      </w:r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</w:p>
    <w:p w:rsidR="0094713A" w:rsidRPr="00A91F99" w:rsidRDefault="0094713A" w:rsidP="0094713A">
      <w:pPr>
        <w:pStyle w:val="3"/>
        <w:ind w:left="0" w:firstLine="709"/>
        <w:jc w:val="both"/>
        <w:rPr>
          <w:b w:val="0"/>
        </w:rPr>
      </w:pPr>
      <w:bookmarkStart w:id="88" w:name="_Toc439238033"/>
      <w:bookmarkStart w:id="89" w:name="_Toc439238155"/>
      <w:bookmarkStart w:id="90" w:name="_Toc439252707"/>
      <w:bookmarkStart w:id="91" w:name="_Toc439323565"/>
      <w:bookmarkStart w:id="92" w:name="_Toc439323681"/>
      <w:bookmarkStart w:id="93" w:name="_Toc440361315"/>
      <w:bookmarkStart w:id="94" w:name="_Toc440376070"/>
      <w:bookmarkStart w:id="95" w:name="_Toc440376197"/>
      <w:bookmarkStart w:id="96" w:name="_Toc440382462"/>
      <w:bookmarkStart w:id="97" w:name="_Toc440447132"/>
      <w:bookmarkStart w:id="98" w:name="_Toc440632292"/>
      <w:bookmarkStart w:id="99" w:name="_Toc440875065"/>
      <w:bookmarkStart w:id="100" w:name="_Toc441131052"/>
      <w:bookmarkStart w:id="101" w:name="_Toc465774573"/>
      <w:bookmarkStart w:id="102" w:name="_Toc465848802"/>
      <w:bookmarkStart w:id="103" w:name="_Toc468875304"/>
      <w:bookmarkStart w:id="104" w:name="_Toc469488348"/>
      <w:bookmarkStart w:id="105" w:name="_Toc471894869"/>
      <w:bookmarkStart w:id="106" w:name="_Toc498590294"/>
      <w:bookmarkStart w:id="107" w:name="_Toc525898782"/>
      <w:r w:rsidRPr="00A91F99">
        <w:rPr>
          <w:b w:val="0"/>
        </w:rPr>
        <w:t xml:space="preserve">Настоящий проект Договора не является окончательным, редакция Договора может быть изменена </w:t>
      </w:r>
      <w:r w:rsidR="00CE0B07" w:rsidRPr="00A91F99">
        <w:rPr>
          <w:b w:val="0"/>
        </w:rPr>
        <w:t>Заказчиком/Организатором</w:t>
      </w:r>
      <w:r w:rsidRPr="00A91F99">
        <w:rPr>
          <w:b w:val="0"/>
        </w:rPr>
        <w:t>.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:rsidR="00953802" w:rsidRPr="00A91F9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08" w:name="_Toc440875066"/>
      <w:bookmarkStart w:id="109" w:name="_Toc525898783"/>
      <w:r w:rsidRPr="00A91F99">
        <w:rPr>
          <w:bCs w:val="0"/>
        </w:rPr>
        <w:t>Антикоррупционная оговорка, включаемая в проект договора</w:t>
      </w:r>
      <w:bookmarkEnd w:id="108"/>
      <w:bookmarkEnd w:id="109"/>
    </w:p>
    <w:p w:rsidR="00953802" w:rsidRPr="00A91F99" w:rsidRDefault="0094713A" w:rsidP="0094713A">
      <w:pPr>
        <w:pStyle w:val="3"/>
        <w:ind w:left="0" w:firstLine="709"/>
        <w:jc w:val="both"/>
        <w:rPr>
          <w:b w:val="0"/>
        </w:rPr>
      </w:pPr>
      <w:bookmarkStart w:id="110" w:name="_Toc439238157"/>
      <w:bookmarkStart w:id="111" w:name="_Toc439252709"/>
      <w:bookmarkStart w:id="112" w:name="_Toc439323567"/>
      <w:bookmarkStart w:id="113" w:name="_Toc439323683"/>
      <w:bookmarkStart w:id="114" w:name="_Toc440361317"/>
      <w:bookmarkStart w:id="115" w:name="_Toc440376072"/>
      <w:bookmarkStart w:id="116" w:name="_Toc440376199"/>
      <w:bookmarkStart w:id="117" w:name="_Toc440382464"/>
      <w:bookmarkStart w:id="118" w:name="_Toc440447134"/>
      <w:bookmarkStart w:id="119" w:name="_Toc440632294"/>
      <w:bookmarkStart w:id="120" w:name="_Toc440875067"/>
      <w:bookmarkStart w:id="121" w:name="_Toc441131054"/>
      <w:bookmarkStart w:id="122" w:name="_Toc465774575"/>
      <w:bookmarkStart w:id="123" w:name="_Toc465848804"/>
      <w:bookmarkStart w:id="124" w:name="_Toc468875306"/>
      <w:bookmarkStart w:id="125" w:name="_Toc469488350"/>
      <w:bookmarkStart w:id="126" w:name="_Toc471894871"/>
      <w:bookmarkStart w:id="127" w:name="_Toc498590296"/>
      <w:bookmarkStart w:id="128" w:name="_Toc525898784"/>
      <w:r w:rsidRPr="00A91F9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 w:rsidRPr="00A91F99">
        <w:rPr>
          <w:b w:val="0"/>
        </w:rPr>
        <w:fldChar w:fldCharType="begin"/>
      </w:r>
      <w:r w:rsidR="008D2928" w:rsidRPr="00A91F99">
        <w:rPr>
          <w:b w:val="0"/>
        </w:rPr>
        <w:instrText xml:space="preserve"> REF _Ref440270867 \r \h </w:instrText>
      </w:r>
      <w:r w:rsidR="00A91F99" w:rsidRPr="00A91F99">
        <w:rPr>
          <w:b w:val="0"/>
        </w:rPr>
        <w:instrText xml:space="preserve"> \* MERGEFORMAT </w:instrText>
      </w:r>
      <w:r w:rsidR="007F30BA" w:rsidRPr="00A91F99">
        <w:rPr>
          <w:b w:val="0"/>
        </w:rPr>
      </w:r>
      <w:r w:rsidR="007F30BA" w:rsidRPr="00A91F99">
        <w:rPr>
          <w:b w:val="0"/>
        </w:rPr>
        <w:fldChar w:fldCharType="separate"/>
      </w:r>
      <w:r w:rsidR="003C31A6" w:rsidRPr="00A91F99">
        <w:rPr>
          <w:b w:val="0"/>
        </w:rPr>
        <w:t>2.2.3</w:t>
      </w:r>
      <w:r w:rsidR="007F30BA" w:rsidRPr="00A91F99">
        <w:rPr>
          <w:b w:val="0"/>
        </w:rPr>
        <w:fldChar w:fldCharType="end"/>
      </w:r>
      <w:r w:rsidRPr="00A91F99">
        <w:rPr>
          <w:b w:val="0"/>
        </w:rPr>
        <w:t>).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:rsidR="0094713A" w:rsidRPr="00A91F99" w:rsidRDefault="0094713A" w:rsidP="0094713A">
      <w:pPr>
        <w:pStyle w:val="3"/>
        <w:ind w:left="0" w:firstLine="709"/>
        <w:jc w:val="both"/>
        <w:rPr>
          <w:b w:val="0"/>
        </w:rPr>
      </w:pPr>
      <w:bookmarkStart w:id="129" w:name="_Toc439238158"/>
      <w:bookmarkStart w:id="130" w:name="_Toc439252710"/>
      <w:bookmarkStart w:id="131" w:name="_Toc439323568"/>
      <w:bookmarkStart w:id="132" w:name="_Toc439323684"/>
      <w:bookmarkStart w:id="133" w:name="_Toc440361318"/>
      <w:bookmarkStart w:id="134" w:name="_Toc440376073"/>
      <w:bookmarkStart w:id="135" w:name="_Toc440376200"/>
      <w:bookmarkStart w:id="136" w:name="_Toc440382465"/>
      <w:bookmarkStart w:id="137" w:name="_Toc440447135"/>
      <w:bookmarkStart w:id="138" w:name="_Toc440632295"/>
      <w:bookmarkStart w:id="139" w:name="_Toc440875068"/>
      <w:bookmarkStart w:id="140" w:name="_Toc441131055"/>
      <w:bookmarkStart w:id="141" w:name="_Toc465774576"/>
      <w:bookmarkStart w:id="142" w:name="_Toc465848805"/>
      <w:bookmarkStart w:id="143" w:name="_Toc468875307"/>
      <w:bookmarkStart w:id="144" w:name="_Toc469488351"/>
      <w:bookmarkStart w:id="145" w:name="_Toc471894872"/>
      <w:bookmarkStart w:id="146" w:name="_Toc498590297"/>
      <w:bookmarkStart w:id="147" w:name="_Toc525898785"/>
      <w:r w:rsidRPr="00A91F99">
        <w:rPr>
          <w:b w:val="0"/>
        </w:rPr>
        <w:t>Отказ Участника, чья Заявка признана лучшей, от подписания Договора с в</w:t>
      </w:r>
      <w:r w:rsidR="006238AF" w:rsidRPr="00A91F99">
        <w:rPr>
          <w:b w:val="0"/>
        </w:rPr>
        <w:t>к</w:t>
      </w:r>
      <w:r w:rsidRPr="00A91F99">
        <w:rPr>
          <w:b w:val="0"/>
        </w:rPr>
        <w:t xml:space="preserve">люченной в текст Антикоррупционной оговоркой, приведет к </w:t>
      </w:r>
      <w:r w:rsidR="006238AF" w:rsidRPr="00A91F99">
        <w:rPr>
          <w:b w:val="0"/>
        </w:rPr>
        <w:t>утере данным Участником статуса Победителя</w:t>
      </w:r>
      <w:r w:rsidRPr="00A91F99">
        <w:rPr>
          <w:b w:val="0"/>
        </w:rPr>
        <w:t>.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</w:p>
    <w:p w:rsidR="0094713A" w:rsidRPr="00A91F99" w:rsidRDefault="0094713A" w:rsidP="0094713A">
      <w:pPr>
        <w:pStyle w:val="3"/>
        <w:ind w:left="0" w:firstLine="709"/>
        <w:jc w:val="both"/>
        <w:rPr>
          <w:b w:val="0"/>
        </w:rPr>
      </w:pPr>
      <w:bookmarkStart w:id="148" w:name="_Toc439238159"/>
      <w:bookmarkStart w:id="149" w:name="_Toc439252711"/>
      <w:bookmarkStart w:id="150" w:name="_Toc439323569"/>
      <w:bookmarkStart w:id="151" w:name="_Toc439323685"/>
      <w:bookmarkStart w:id="152" w:name="_Ref440270867"/>
      <w:bookmarkStart w:id="153" w:name="_Toc440361319"/>
      <w:bookmarkStart w:id="154" w:name="_Toc440376074"/>
      <w:bookmarkStart w:id="155" w:name="_Toc440376201"/>
      <w:bookmarkStart w:id="156" w:name="_Toc440382466"/>
      <w:bookmarkStart w:id="157" w:name="_Toc440447136"/>
      <w:bookmarkStart w:id="158" w:name="_Toc440632296"/>
      <w:bookmarkStart w:id="159" w:name="_Toc440875069"/>
      <w:bookmarkStart w:id="160" w:name="_Toc441131056"/>
      <w:bookmarkStart w:id="161" w:name="_Toc465774577"/>
      <w:bookmarkStart w:id="162" w:name="_Toc465848806"/>
      <w:bookmarkStart w:id="163" w:name="_Toc468875308"/>
      <w:bookmarkStart w:id="164" w:name="_Toc469488352"/>
      <w:bookmarkStart w:id="165" w:name="_Toc471894873"/>
      <w:bookmarkStart w:id="166" w:name="_Toc498590298"/>
      <w:bookmarkStart w:id="167" w:name="_Toc525898786"/>
      <w:r w:rsidRPr="00A91F99">
        <w:rPr>
          <w:b w:val="0"/>
        </w:rPr>
        <w:t>Текст Антикоррупционной оговорки: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</w:p>
    <w:p w:rsidR="00953802" w:rsidRPr="00A91F99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91F99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91F99">
        <w:rPr>
          <w:b/>
          <w:i/>
          <w:sz w:val="24"/>
          <w:szCs w:val="24"/>
        </w:rPr>
        <w:t>АНТИКОРРУПЦИОННАЯ ОГОВОРКА</w:t>
      </w:r>
    </w:p>
    <w:p w:rsidR="005C5D3E" w:rsidRPr="00A91F9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A91F99">
        <w:rPr>
          <w:sz w:val="24"/>
          <w:szCs w:val="24"/>
        </w:rPr>
        <w:t>1. Контрагенту* известно о том, что ПАО «МРСК Центра»</w:t>
      </w:r>
      <w:r w:rsidR="00CE0B07" w:rsidRPr="00A91F99">
        <w:rPr>
          <w:sz w:val="24"/>
          <w:szCs w:val="24"/>
        </w:rPr>
        <w:t xml:space="preserve"> и ПАО «МРСК Центра и Приволжья»</w:t>
      </w:r>
      <w:r w:rsidR="004D2263" w:rsidRPr="00A91F99">
        <w:rPr>
          <w:sz w:val="24"/>
          <w:szCs w:val="24"/>
        </w:rPr>
        <w:t>** реализуют</w:t>
      </w:r>
      <w:r w:rsidRPr="00A91F99">
        <w:rPr>
          <w:sz w:val="24"/>
          <w:szCs w:val="24"/>
        </w:rPr>
        <w:t xml:space="preserve"> требования статьи 13.3 Федерального закона от 25.12.2008 № 273-ФЗ «О проти</w:t>
      </w:r>
      <w:r w:rsidR="004D2263" w:rsidRPr="00A91F99">
        <w:rPr>
          <w:sz w:val="24"/>
          <w:szCs w:val="24"/>
        </w:rPr>
        <w:t>водействии коррупции», принимают</w:t>
      </w:r>
      <w:r w:rsidRPr="00A91F99">
        <w:rPr>
          <w:sz w:val="24"/>
          <w:szCs w:val="24"/>
        </w:rPr>
        <w:t xml:space="preserve"> меры по предупре</w:t>
      </w:r>
      <w:r w:rsidR="004D2263" w:rsidRPr="00A91F99">
        <w:rPr>
          <w:sz w:val="24"/>
          <w:szCs w:val="24"/>
        </w:rPr>
        <w:t>ждению коррупции, присоединились</w:t>
      </w:r>
      <w:r w:rsidRPr="00A91F99">
        <w:rPr>
          <w:sz w:val="24"/>
          <w:szCs w:val="24"/>
        </w:rPr>
        <w:t xml:space="preserve"> к Антикоррупционной хартии российского бизнеса (свидетельство от 23.09.2014 № 496</w:t>
      </w:r>
      <w:r w:rsidR="004D7D61" w:rsidRPr="00A91F99">
        <w:rPr>
          <w:sz w:val="24"/>
          <w:szCs w:val="24"/>
        </w:rPr>
        <w:t xml:space="preserve"> и от 08.04.2015 №0202</w:t>
      </w:r>
      <w:r w:rsidRPr="00A91F99">
        <w:rPr>
          <w:sz w:val="24"/>
          <w:szCs w:val="24"/>
        </w:rPr>
        <w:t>), включен</w:t>
      </w:r>
      <w:r w:rsidR="004D2263" w:rsidRPr="00A91F99">
        <w:rPr>
          <w:sz w:val="24"/>
          <w:szCs w:val="24"/>
        </w:rPr>
        <w:t>ы</w:t>
      </w:r>
      <w:r w:rsidRPr="00A91F99">
        <w:rPr>
          <w:sz w:val="24"/>
          <w:szCs w:val="24"/>
        </w:rPr>
        <w:t xml:space="preserve"> в Реестр надежных партнеров, в</w:t>
      </w:r>
      <w:r w:rsidR="004D2263" w:rsidRPr="00A91F99">
        <w:rPr>
          <w:sz w:val="24"/>
          <w:szCs w:val="24"/>
        </w:rPr>
        <w:t>едут</w:t>
      </w:r>
      <w:r w:rsidRPr="00A91F99">
        <w:rPr>
          <w:sz w:val="24"/>
          <w:szCs w:val="24"/>
        </w:rPr>
        <w:t xml:space="preserve"> Антико</w:t>
      </w:r>
      <w:r w:rsidR="004D2263" w:rsidRPr="00A91F99">
        <w:rPr>
          <w:sz w:val="24"/>
          <w:szCs w:val="24"/>
        </w:rPr>
        <w:t>ррупционную политику и развивают</w:t>
      </w:r>
      <w:r w:rsidRPr="00A91F99">
        <w:rPr>
          <w:sz w:val="24"/>
          <w:szCs w:val="24"/>
        </w:rPr>
        <w:t xml:space="preserve"> не допускающую коррупционных п</w:t>
      </w:r>
      <w:r w:rsidR="004D2263" w:rsidRPr="00A91F99">
        <w:rPr>
          <w:sz w:val="24"/>
          <w:szCs w:val="24"/>
        </w:rPr>
        <w:t>роявлений культуру, поддерживают</w:t>
      </w:r>
      <w:r w:rsidRPr="00A91F99">
        <w:rPr>
          <w:sz w:val="24"/>
          <w:szCs w:val="24"/>
        </w:rPr>
        <w:t xml:space="preserve">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5C5D3E" w:rsidRPr="00A91F9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A91F99">
        <w:rPr>
          <w:sz w:val="24"/>
          <w:szCs w:val="24"/>
        </w:rPr>
        <w:t>2. Контрагент настоящим подтверждает, что он ознакомился с Антикоррупционной хартией российского бизнеса и Антикоррупционной политикой ПАО «Россети»</w:t>
      </w:r>
      <w:r w:rsidR="00CE0B07" w:rsidRPr="00A91F99">
        <w:rPr>
          <w:sz w:val="24"/>
          <w:szCs w:val="24"/>
        </w:rPr>
        <w:t>, ПАО «МРСК Центра» и ПАО «МРСК Центра и Приволжья»</w:t>
      </w:r>
      <w:r w:rsidRPr="00A91F99">
        <w:rPr>
          <w:sz w:val="24"/>
          <w:szCs w:val="24"/>
        </w:rPr>
        <w:t xml:space="preserve"> (представлены в разделе «Антикоррупционная политика» на официальных сайтах: ПАО «Россети» по адресу - </w:t>
      </w:r>
      <w:hyperlink r:id="rId22" w:history="1">
        <w:r w:rsidRPr="00A91F99">
          <w:rPr>
            <w:rStyle w:val="a7"/>
            <w:color w:val="auto"/>
            <w:sz w:val="24"/>
            <w:szCs w:val="24"/>
          </w:rPr>
          <w:t>http://www.rosseti.ru/about/anticorruptionpolicy/policy/index.php</w:t>
        </w:r>
      </w:hyperlink>
      <w:r w:rsidRPr="00A91F99">
        <w:rPr>
          <w:sz w:val="24"/>
          <w:szCs w:val="24"/>
        </w:rPr>
        <w:t xml:space="preserve">, </w:t>
      </w:r>
      <w:r w:rsidR="00CE0B07" w:rsidRPr="00A91F99">
        <w:rPr>
          <w:sz w:val="24"/>
          <w:szCs w:val="24"/>
        </w:rPr>
        <w:t>ПАО «МРСК Центра» по адресу -</w:t>
      </w:r>
      <w:r w:rsidR="00CE0B07" w:rsidRPr="00A91F99">
        <w:rPr>
          <w:rFonts w:eastAsia="Calibri"/>
          <w:sz w:val="24"/>
          <w:szCs w:val="24"/>
        </w:rPr>
        <w:t xml:space="preserve"> </w:t>
      </w:r>
      <w:hyperlink r:id="rId23" w:history="1">
        <w:r w:rsidR="00CE0B07" w:rsidRPr="00A91F99">
          <w:rPr>
            <w:rStyle w:val="a7"/>
            <w:rFonts w:eastAsia="Calibri"/>
            <w:color w:val="auto"/>
            <w:sz w:val="24"/>
            <w:szCs w:val="24"/>
          </w:rPr>
          <w:t>http://www.mrsk-1.ru/information/documents/internal/</w:t>
        </w:r>
      </w:hyperlink>
      <w:r w:rsidR="00CE0B07" w:rsidRPr="00A91F99">
        <w:rPr>
          <w:rFonts w:eastAsia="Calibri"/>
          <w:sz w:val="24"/>
          <w:szCs w:val="24"/>
          <w:u w:val="single"/>
        </w:rPr>
        <w:t xml:space="preserve">, </w:t>
      </w:r>
      <w:r w:rsidR="00CE0B07" w:rsidRPr="00A91F99">
        <w:rPr>
          <w:sz w:val="24"/>
          <w:szCs w:val="24"/>
        </w:rPr>
        <w:t xml:space="preserve">ПАО «МРСК Центра и Приволжья» - </w:t>
      </w:r>
      <w:hyperlink r:id="rId24" w:history="1">
        <w:r w:rsidR="00CE0B07" w:rsidRPr="00A91F99">
          <w:rPr>
            <w:rStyle w:val="a7"/>
            <w:rFonts w:eastAsia="Calibri"/>
            <w:color w:val="auto"/>
            <w:sz w:val="24"/>
            <w:szCs w:val="24"/>
          </w:rPr>
          <w:t>http://www.mrsk-cp.ru/about/anti-corruption_policy/policy/</w:t>
        </w:r>
      </w:hyperlink>
      <w:r w:rsidR="00CE0B07" w:rsidRPr="00A91F99">
        <w:rPr>
          <w:sz w:val="24"/>
          <w:szCs w:val="24"/>
        </w:rPr>
        <w:t>)</w:t>
      </w:r>
      <w:r w:rsidRPr="00A91F99">
        <w:rPr>
          <w:sz w:val="24"/>
          <w:szCs w:val="24"/>
        </w:rPr>
        <w:t>, - полностью принимает положения Антикоррупционной политики ПАО «Россети»</w:t>
      </w:r>
      <w:r w:rsidR="00CE0B07" w:rsidRPr="00A91F99">
        <w:rPr>
          <w:sz w:val="24"/>
          <w:szCs w:val="24"/>
        </w:rPr>
        <w:t>,</w:t>
      </w:r>
      <w:r w:rsidRPr="00A91F99">
        <w:rPr>
          <w:sz w:val="24"/>
          <w:szCs w:val="24"/>
        </w:rPr>
        <w:t xml:space="preserve"> </w:t>
      </w:r>
      <w:r w:rsidR="00CE0B07" w:rsidRPr="00A91F99">
        <w:rPr>
          <w:sz w:val="24"/>
          <w:szCs w:val="24"/>
        </w:rPr>
        <w:t xml:space="preserve">ПАО «МРСК Центра» и ПАО «МРСК Центра и Приволжья» </w:t>
      </w:r>
      <w:r w:rsidRPr="00A91F99">
        <w:rPr>
          <w:sz w:val="24"/>
          <w:szCs w:val="24"/>
        </w:rPr>
        <w:t xml:space="preserve">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A91F9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A91F99">
        <w:rPr>
          <w:sz w:val="24"/>
          <w:szCs w:val="24"/>
        </w:rPr>
        <w:t xml:space="preserve">3. 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</w:t>
      </w:r>
      <w:r w:rsidRPr="00A91F99">
        <w:rPr>
          <w:sz w:val="24"/>
          <w:szCs w:val="24"/>
        </w:rPr>
        <w:lastRenderedPageBreak/>
        <w:t>целью получить какие-либо неправомерные преимущества или достичь иные неправомерные цели</w:t>
      </w:r>
      <w:r w:rsidRPr="00A91F99">
        <w:rPr>
          <w:i/>
          <w:sz w:val="24"/>
          <w:szCs w:val="24"/>
        </w:rPr>
        <w:t>.</w:t>
      </w:r>
    </w:p>
    <w:p w:rsidR="005C5D3E" w:rsidRPr="00A91F9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91F99">
        <w:rPr>
          <w:sz w:val="24"/>
          <w:szCs w:val="24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A91F99">
        <w:rPr>
          <w:sz w:val="24"/>
          <w:szCs w:val="24"/>
          <w:lang w:val="en-US"/>
        </w:rPr>
        <w:t> </w:t>
      </w:r>
      <w:r w:rsidRPr="00A91F9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5C5D3E" w:rsidRPr="00A91F9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A91F9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A91F99">
        <w:rPr>
          <w:b/>
          <w:sz w:val="24"/>
          <w:szCs w:val="24"/>
        </w:rPr>
        <w:t xml:space="preserve"> </w:t>
      </w:r>
      <w:r w:rsidRPr="00A91F99">
        <w:rPr>
          <w:sz w:val="24"/>
          <w:szCs w:val="24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5C5D3E" w:rsidRPr="00A91F9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A91F9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A91F9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A91F99">
        <w:rPr>
          <w:sz w:val="24"/>
          <w:szCs w:val="24"/>
        </w:rPr>
        <w:t xml:space="preserve">5. 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A91F9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A91F9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A91F9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A91F9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A91F9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A91F9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A91F9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A91F99">
        <w:rPr>
          <w:sz w:val="24"/>
          <w:szCs w:val="24"/>
        </w:rPr>
        <w:t>** </w:t>
      </w:r>
      <w:r w:rsidRPr="00A91F99">
        <w:rPr>
          <w:i/>
          <w:sz w:val="24"/>
          <w:szCs w:val="24"/>
        </w:rPr>
        <w:t xml:space="preserve">Указывается наименование ПАО «Россети» / ПАО «МРСК </w:t>
      </w:r>
      <w:r w:rsidRPr="00A91F99">
        <w:rPr>
          <w:sz w:val="24"/>
          <w:szCs w:val="24"/>
        </w:rPr>
        <w:t xml:space="preserve">Центра» </w:t>
      </w:r>
      <w:r w:rsidR="00CE0B07" w:rsidRPr="00A91F99">
        <w:rPr>
          <w:sz w:val="24"/>
          <w:szCs w:val="24"/>
        </w:rPr>
        <w:t xml:space="preserve">/ ПАО </w:t>
      </w:r>
      <w:r w:rsidR="00CE0B07" w:rsidRPr="00A91F99">
        <w:rPr>
          <w:i/>
          <w:sz w:val="24"/>
          <w:szCs w:val="24"/>
        </w:rPr>
        <w:t>«МРСК Центра и Приволжья»</w:t>
      </w:r>
      <w:r w:rsidR="00CE0B07" w:rsidRPr="00A91F99">
        <w:rPr>
          <w:sz w:val="24"/>
          <w:szCs w:val="24"/>
        </w:rPr>
        <w:t xml:space="preserve"> </w:t>
      </w:r>
      <w:r w:rsidRPr="00A91F99">
        <w:rPr>
          <w:i/>
          <w:sz w:val="24"/>
          <w:szCs w:val="24"/>
        </w:rPr>
        <w:t>в соответствии с договором (например, заказчик, покупатель и пр.).</w:t>
      </w:r>
    </w:p>
    <w:p w:rsidR="00FB666F" w:rsidRPr="00A91F99" w:rsidRDefault="00FB666F" w:rsidP="00FB666F">
      <w:pPr>
        <w:pStyle w:val="11"/>
      </w:pPr>
    </w:p>
    <w:p w:rsidR="00717F60" w:rsidRPr="00A91F99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168" w:name="_Ref303622434"/>
      <w:bookmarkStart w:id="169" w:name="_Ref303624273"/>
      <w:bookmarkStart w:id="170" w:name="_Ref303682476"/>
      <w:bookmarkStart w:id="171" w:name="_Ref303683017"/>
      <w:bookmarkEnd w:id="168"/>
      <w:bookmarkEnd w:id="169"/>
      <w:bookmarkEnd w:id="170"/>
      <w:bookmarkEnd w:id="171"/>
    </w:p>
    <w:p w:rsidR="00717F60" w:rsidRPr="00A91F99" w:rsidRDefault="00717F60" w:rsidP="00E71A48">
      <w:pPr>
        <w:spacing w:line="264" w:lineRule="auto"/>
        <w:rPr>
          <w:strike/>
          <w:sz w:val="24"/>
          <w:szCs w:val="24"/>
        </w:rPr>
        <w:sectPr w:rsidR="00717F60" w:rsidRPr="00A91F99" w:rsidSect="002B0606">
          <w:headerReference w:type="even" r:id="rId25"/>
          <w:headerReference w:type="default" r:id="rId26"/>
          <w:footerReference w:type="even" r:id="rId27"/>
          <w:headerReference w:type="first" r:id="rId28"/>
          <w:footerReference w:type="first" r:id="rId2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A91F99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72" w:name="_Ref303711222"/>
      <w:bookmarkStart w:id="173" w:name="_Ref311232052"/>
      <w:bookmarkStart w:id="174" w:name="_Toc525898787"/>
      <w:r w:rsidRPr="00A91F99">
        <w:rPr>
          <w:szCs w:val="24"/>
        </w:rPr>
        <w:lastRenderedPageBreak/>
        <w:t xml:space="preserve">Порядок проведения </w:t>
      </w:r>
      <w:r w:rsidR="00440928" w:rsidRPr="00A91F99">
        <w:rPr>
          <w:szCs w:val="24"/>
        </w:rPr>
        <w:t>З</w:t>
      </w:r>
      <w:r w:rsidRPr="00A91F99">
        <w:rPr>
          <w:szCs w:val="24"/>
        </w:rPr>
        <w:t xml:space="preserve">апроса предложений. Инструкции по подготовке </w:t>
      </w:r>
      <w:bookmarkEnd w:id="172"/>
      <w:r w:rsidR="00D51A0B" w:rsidRPr="00A91F99">
        <w:rPr>
          <w:szCs w:val="24"/>
        </w:rPr>
        <w:t>Заявок</w:t>
      </w:r>
      <w:bookmarkEnd w:id="173"/>
      <w:bookmarkEnd w:id="174"/>
    </w:p>
    <w:p w:rsidR="00717F60" w:rsidRPr="00A91F99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175" w:name="_Toc525898788"/>
      <w:r w:rsidRPr="00A91F99">
        <w:t xml:space="preserve">Общий порядок проведения </w:t>
      </w:r>
      <w:r w:rsidR="00440928" w:rsidRPr="00A91F99">
        <w:t>З</w:t>
      </w:r>
      <w:r w:rsidRPr="00A91F99">
        <w:t>апроса предложений</w:t>
      </w:r>
      <w:bookmarkEnd w:id="175"/>
    </w:p>
    <w:p w:rsidR="00717F60" w:rsidRPr="00A91F99" w:rsidRDefault="00717F60" w:rsidP="00953802">
      <w:pPr>
        <w:pStyle w:val="3"/>
        <w:rPr>
          <w:bCs w:val="0"/>
          <w:szCs w:val="24"/>
        </w:rPr>
      </w:pPr>
      <w:bookmarkStart w:id="176" w:name="_Toc439323688"/>
      <w:bookmarkStart w:id="177" w:name="_Toc440361322"/>
      <w:bookmarkStart w:id="178" w:name="_Toc440376077"/>
      <w:bookmarkStart w:id="179" w:name="_Toc440376204"/>
      <w:bookmarkStart w:id="180" w:name="_Toc440382469"/>
      <w:bookmarkStart w:id="181" w:name="_Toc440447139"/>
      <w:bookmarkStart w:id="182" w:name="_Toc440632299"/>
      <w:bookmarkStart w:id="183" w:name="_Toc440875072"/>
      <w:bookmarkStart w:id="184" w:name="_Toc441131059"/>
      <w:bookmarkStart w:id="185" w:name="_Toc465774580"/>
      <w:bookmarkStart w:id="186" w:name="_Toc465848809"/>
      <w:bookmarkStart w:id="187" w:name="_Toc468875311"/>
      <w:bookmarkStart w:id="188" w:name="_Toc469488363"/>
      <w:bookmarkStart w:id="189" w:name="_Toc471894884"/>
      <w:bookmarkStart w:id="190" w:name="_Toc498590309"/>
      <w:bookmarkStart w:id="191" w:name="_Toc525898789"/>
      <w:r w:rsidRPr="00A91F99">
        <w:rPr>
          <w:szCs w:val="24"/>
        </w:rPr>
        <w:t>Запрос</w:t>
      </w:r>
      <w:r w:rsidRPr="00A91F99">
        <w:rPr>
          <w:bCs w:val="0"/>
          <w:szCs w:val="24"/>
        </w:rPr>
        <w:t xml:space="preserve"> предложений проводится в следующем порядке:</w:t>
      </w:r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:rsidR="00717F60" w:rsidRPr="00A91F9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публикация </w:t>
      </w:r>
      <w:r w:rsidR="004B5EB3" w:rsidRPr="00A91F99">
        <w:rPr>
          <w:bCs w:val="0"/>
          <w:sz w:val="24"/>
          <w:szCs w:val="24"/>
        </w:rPr>
        <w:t>Извещени</w:t>
      </w:r>
      <w:r w:rsidRPr="00A91F99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805D87" w:rsidRPr="00A91F99">
        <w:fldChar w:fldCharType="begin"/>
      </w:r>
      <w:r w:rsidR="00805D87" w:rsidRPr="00A91F99">
        <w:instrText xml:space="preserve"> REF _Ref305973033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3.2</w:t>
      </w:r>
      <w:r w:rsidR="00805D87" w:rsidRPr="00A91F99">
        <w:fldChar w:fldCharType="end"/>
      </w:r>
      <w:r w:rsidRPr="00A91F99">
        <w:rPr>
          <w:bCs w:val="0"/>
          <w:sz w:val="24"/>
          <w:szCs w:val="24"/>
        </w:rPr>
        <w:t>),</w:t>
      </w:r>
    </w:p>
    <w:p w:rsidR="00717F60" w:rsidRPr="00A91F9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>подготовка</w:t>
      </w:r>
      <w:r w:rsidR="009D7F01" w:rsidRPr="00A91F99">
        <w:rPr>
          <w:bCs w:val="0"/>
          <w:sz w:val="24"/>
          <w:szCs w:val="24"/>
        </w:rPr>
        <w:t xml:space="preserve"> </w:t>
      </w:r>
      <w:r w:rsidRPr="00A91F99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805D87" w:rsidRPr="00A91F99">
        <w:fldChar w:fldCharType="begin"/>
      </w:r>
      <w:r w:rsidR="00805D87" w:rsidRPr="00A91F99">
        <w:instrText xml:space="preserve"> REF _Ref305973147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3.3</w:t>
      </w:r>
      <w:r w:rsidR="00805D87" w:rsidRPr="00A91F99">
        <w:fldChar w:fldCharType="end"/>
      </w:r>
      <w:r w:rsidR="007F30BA" w:rsidRPr="00A91F99">
        <w:rPr>
          <w:bCs w:val="0"/>
          <w:sz w:val="24"/>
          <w:szCs w:val="24"/>
        </w:rPr>
        <w:fldChar w:fldCharType="begin"/>
      </w:r>
      <w:r w:rsidRPr="00A91F99">
        <w:rPr>
          <w:bCs w:val="0"/>
          <w:sz w:val="24"/>
          <w:szCs w:val="24"/>
        </w:rPr>
        <w:instrText xml:space="preserve"> REF __RefNumPara__444_922829174 \h </w:instrText>
      </w:r>
      <w:r w:rsidR="00C70F61" w:rsidRPr="00A91F99">
        <w:rPr>
          <w:bCs w:val="0"/>
          <w:sz w:val="24"/>
          <w:szCs w:val="24"/>
        </w:rPr>
        <w:instrText xml:space="preserve"> \* MERGEFORMAT </w:instrText>
      </w:r>
      <w:r w:rsidR="007F30BA" w:rsidRPr="00A91F99">
        <w:rPr>
          <w:bCs w:val="0"/>
          <w:sz w:val="24"/>
          <w:szCs w:val="24"/>
        </w:rPr>
      </w:r>
      <w:r w:rsidR="007F30BA" w:rsidRPr="00A91F99">
        <w:rPr>
          <w:bCs w:val="0"/>
          <w:sz w:val="24"/>
          <w:szCs w:val="24"/>
        </w:rPr>
        <w:fldChar w:fldCharType="end"/>
      </w:r>
      <w:r w:rsidRPr="00A91F99">
        <w:rPr>
          <w:bCs w:val="0"/>
          <w:sz w:val="24"/>
          <w:szCs w:val="24"/>
        </w:rPr>
        <w:t>);</w:t>
      </w:r>
    </w:p>
    <w:p w:rsidR="00717F60" w:rsidRPr="00A91F9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92" w:name="__RefNumPara__828_922829174"/>
      <w:bookmarkEnd w:id="192"/>
      <w:r w:rsidRPr="00A91F99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A91F99">
        <w:rPr>
          <w:bCs w:val="0"/>
          <w:sz w:val="24"/>
          <w:szCs w:val="24"/>
        </w:rPr>
        <w:t>Заявк</w:t>
      </w:r>
      <w:r w:rsidRPr="00A91F99">
        <w:rPr>
          <w:bCs w:val="0"/>
          <w:sz w:val="24"/>
          <w:szCs w:val="24"/>
        </w:rPr>
        <w:t xml:space="preserve">и (подразделы </w:t>
      </w:r>
      <w:r w:rsidR="007F30BA" w:rsidRPr="00A91F99">
        <w:rPr>
          <w:bCs w:val="0"/>
          <w:sz w:val="24"/>
          <w:szCs w:val="24"/>
        </w:rPr>
        <w:fldChar w:fldCharType="begin"/>
      </w:r>
      <w:r w:rsidRPr="00A91F99">
        <w:rPr>
          <w:bCs w:val="0"/>
          <w:sz w:val="24"/>
          <w:szCs w:val="24"/>
        </w:rPr>
        <w:instrText xml:space="preserve"> REF __RefNumPara__828_922829174 \h </w:instrText>
      </w:r>
      <w:r w:rsidR="00C70F61" w:rsidRPr="00A91F99">
        <w:rPr>
          <w:bCs w:val="0"/>
          <w:sz w:val="24"/>
          <w:szCs w:val="24"/>
        </w:rPr>
        <w:instrText xml:space="preserve"> \* MERGEFORMAT </w:instrText>
      </w:r>
      <w:r w:rsidR="007F30BA" w:rsidRPr="00A91F99">
        <w:rPr>
          <w:bCs w:val="0"/>
          <w:sz w:val="24"/>
          <w:szCs w:val="24"/>
        </w:rPr>
      </w:r>
      <w:r w:rsidR="007F30BA" w:rsidRPr="00A91F99">
        <w:rPr>
          <w:bCs w:val="0"/>
          <w:sz w:val="24"/>
          <w:szCs w:val="24"/>
        </w:rPr>
        <w:fldChar w:fldCharType="end"/>
      </w:r>
      <w:r w:rsidR="00805D87" w:rsidRPr="00A91F99">
        <w:fldChar w:fldCharType="begin"/>
      </w:r>
      <w:r w:rsidR="00805D87" w:rsidRPr="00A91F99">
        <w:instrText xml:space="preserve"> REF _Ref305973214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3.4</w:t>
      </w:r>
      <w:r w:rsidR="00805D87" w:rsidRPr="00A91F99">
        <w:fldChar w:fldCharType="end"/>
      </w:r>
      <w:r w:rsidR="00096E9D" w:rsidRPr="00A91F99">
        <w:rPr>
          <w:bCs w:val="0"/>
          <w:sz w:val="24"/>
          <w:szCs w:val="24"/>
        </w:rPr>
        <w:t xml:space="preserve">, </w:t>
      </w:r>
      <w:r w:rsidR="00805D87" w:rsidRPr="00A91F99">
        <w:fldChar w:fldCharType="begin"/>
      </w:r>
      <w:r w:rsidR="00805D87" w:rsidRPr="00A91F99">
        <w:instrText xml:space="preserve"> REF _Ref303683883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3.5</w:t>
      </w:r>
      <w:r w:rsidR="00805D87" w:rsidRPr="00A91F99">
        <w:fldChar w:fldCharType="end"/>
      </w:r>
      <w:r w:rsidRPr="00A91F99">
        <w:rPr>
          <w:bCs w:val="0"/>
          <w:sz w:val="24"/>
          <w:szCs w:val="24"/>
        </w:rPr>
        <w:t xml:space="preserve">), </w:t>
      </w:r>
    </w:p>
    <w:p w:rsidR="00717F60" w:rsidRPr="00A91F9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93" w:name="__RefNumPara__832_922829174"/>
      <w:bookmarkEnd w:id="193"/>
      <w:r w:rsidRPr="00A91F99">
        <w:rPr>
          <w:bCs w:val="0"/>
          <w:sz w:val="24"/>
          <w:szCs w:val="24"/>
        </w:rPr>
        <w:t xml:space="preserve">оценка </w:t>
      </w:r>
      <w:r w:rsidR="00D51A0B" w:rsidRPr="00A91F99">
        <w:rPr>
          <w:bCs w:val="0"/>
          <w:sz w:val="24"/>
          <w:szCs w:val="24"/>
        </w:rPr>
        <w:t xml:space="preserve">Заявок </w:t>
      </w:r>
      <w:r w:rsidR="00F86B89" w:rsidRPr="00A91F99">
        <w:rPr>
          <w:bCs w:val="0"/>
          <w:sz w:val="24"/>
          <w:szCs w:val="24"/>
        </w:rPr>
        <w:t xml:space="preserve">и проведение переговоров </w:t>
      </w:r>
      <w:r w:rsidRPr="00A91F99">
        <w:rPr>
          <w:bCs w:val="0"/>
          <w:sz w:val="24"/>
          <w:szCs w:val="24"/>
        </w:rPr>
        <w:t xml:space="preserve">(подраздел </w:t>
      </w:r>
      <w:r w:rsidR="007F30BA" w:rsidRPr="00A91F99">
        <w:fldChar w:fldCharType="begin"/>
      </w:r>
      <w:r w:rsidR="00043F1B" w:rsidRPr="00A91F99">
        <w:rPr>
          <w:bCs w:val="0"/>
          <w:sz w:val="24"/>
          <w:szCs w:val="24"/>
        </w:rPr>
        <w:instrText xml:space="preserve"> REF _Ref468201209 \r \h </w:instrText>
      </w:r>
      <w:r w:rsidR="00A91F99" w:rsidRPr="00A91F99">
        <w:instrText xml:space="preserve"> \* MERGEFORMAT </w:instrText>
      </w:r>
      <w:r w:rsidR="007F30BA" w:rsidRPr="00A91F99">
        <w:fldChar w:fldCharType="separate"/>
      </w:r>
      <w:r w:rsidR="003C31A6" w:rsidRPr="00A91F99">
        <w:rPr>
          <w:bCs w:val="0"/>
          <w:sz w:val="24"/>
          <w:szCs w:val="24"/>
        </w:rPr>
        <w:t>3.6</w:t>
      </w:r>
      <w:r w:rsidR="007F30BA" w:rsidRPr="00A91F99">
        <w:fldChar w:fldCharType="end"/>
      </w:r>
      <w:r w:rsidR="007F30BA" w:rsidRPr="00A91F99">
        <w:rPr>
          <w:bCs w:val="0"/>
          <w:sz w:val="24"/>
          <w:szCs w:val="24"/>
        </w:rPr>
        <w:fldChar w:fldCharType="begin"/>
      </w:r>
      <w:r w:rsidRPr="00A91F99">
        <w:rPr>
          <w:bCs w:val="0"/>
          <w:sz w:val="24"/>
          <w:szCs w:val="24"/>
        </w:rPr>
        <w:instrText xml:space="preserve"> REF __RefNumPara__832_922829174 \h </w:instrText>
      </w:r>
      <w:r w:rsidR="00C70F61" w:rsidRPr="00A91F99">
        <w:rPr>
          <w:bCs w:val="0"/>
          <w:sz w:val="24"/>
          <w:szCs w:val="24"/>
        </w:rPr>
        <w:instrText xml:space="preserve"> \* MERGEFORMAT </w:instrText>
      </w:r>
      <w:r w:rsidR="007F30BA" w:rsidRPr="00A91F99">
        <w:rPr>
          <w:bCs w:val="0"/>
          <w:sz w:val="24"/>
          <w:szCs w:val="24"/>
        </w:rPr>
      </w:r>
      <w:r w:rsidR="007F30BA" w:rsidRPr="00A91F99">
        <w:rPr>
          <w:bCs w:val="0"/>
          <w:sz w:val="24"/>
          <w:szCs w:val="24"/>
        </w:rPr>
        <w:fldChar w:fldCharType="end"/>
      </w:r>
      <w:r w:rsidRPr="00A91F99">
        <w:rPr>
          <w:bCs w:val="0"/>
          <w:sz w:val="24"/>
          <w:szCs w:val="24"/>
        </w:rPr>
        <w:t>);</w:t>
      </w:r>
    </w:p>
    <w:p w:rsidR="00717F60" w:rsidRPr="00A91F9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194" w:name="__RefNumPara__834_922829174"/>
      <w:bookmarkStart w:id="195" w:name="__RefNumPara__836_922829174"/>
      <w:bookmarkEnd w:id="194"/>
      <w:bookmarkEnd w:id="195"/>
      <w:r w:rsidRPr="00A91F99">
        <w:rPr>
          <w:bCs w:val="0"/>
          <w:sz w:val="24"/>
          <w:szCs w:val="24"/>
        </w:rPr>
        <w:t xml:space="preserve">подведение итогов </w:t>
      </w:r>
      <w:r w:rsidR="00440928" w:rsidRPr="00A91F99">
        <w:rPr>
          <w:bCs w:val="0"/>
          <w:sz w:val="24"/>
          <w:szCs w:val="24"/>
        </w:rPr>
        <w:t>З</w:t>
      </w:r>
      <w:r w:rsidRPr="00A91F99">
        <w:rPr>
          <w:bCs w:val="0"/>
          <w:sz w:val="24"/>
          <w:szCs w:val="24"/>
        </w:rPr>
        <w:t xml:space="preserve">апроса предложений (подраздел </w:t>
      </w:r>
      <w:r w:rsidR="007F30BA" w:rsidRPr="00A91F99">
        <w:rPr>
          <w:bCs w:val="0"/>
          <w:sz w:val="24"/>
          <w:szCs w:val="24"/>
        </w:rPr>
        <w:fldChar w:fldCharType="begin"/>
      </w:r>
      <w:r w:rsidR="00E54225" w:rsidRPr="00A91F99">
        <w:rPr>
          <w:bCs w:val="0"/>
          <w:sz w:val="24"/>
          <w:szCs w:val="24"/>
        </w:rPr>
        <w:instrText xml:space="preserve"> REF _Ref471980938 \r \h </w:instrText>
      </w:r>
      <w:r w:rsidR="00A91F99" w:rsidRPr="00A91F99">
        <w:rPr>
          <w:bCs w:val="0"/>
          <w:sz w:val="24"/>
          <w:szCs w:val="24"/>
        </w:rPr>
        <w:instrText xml:space="preserve"> \* MERGEFORMAT </w:instrText>
      </w:r>
      <w:r w:rsidR="007F30BA" w:rsidRPr="00A91F99">
        <w:rPr>
          <w:bCs w:val="0"/>
          <w:sz w:val="24"/>
          <w:szCs w:val="24"/>
        </w:rPr>
      </w:r>
      <w:r w:rsidR="007F30BA" w:rsidRPr="00A91F99">
        <w:rPr>
          <w:bCs w:val="0"/>
          <w:sz w:val="24"/>
          <w:szCs w:val="24"/>
        </w:rPr>
        <w:fldChar w:fldCharType="separate"/>
      </w:r>
      <w:r w:rsidR="003C31A6" w:rsidRPr="00A91F99">
        <w:rPr>
          <w:bCs w:val="0"/>
          <w:sz w:val="24"/>
          <w:szCs w:val="24"/>
        </w:rPr>
        <w:t>3.9</w:t>
      </w:r>
      <w:r w:rsidR="007F30BA" w:rsidRPr="00A91F99">
        <w:rPr>
          <w:bCs w:val="0"/>
          <w:sz w:val="24"/>
          <w:szCs w:val="24"/>
        </w:rPr>
        <w:fldChar w:fldCharType="end"/>
      </w:r>
      <w:r w:rsidR="007F30BA" w:rsidRPr="00A91F99">
        <w:rPr>
          <w:bCs w:val="0"/>
          <w:sz w:val="24"/>
          <w:szCs w:val="24"/>
        </w:rPr>
        <w:fldChar w:fldCharType="begin"/>
      </w:r>
      <w:r w:rsidRPr="00A91F99">
        <w:rPr>
          <w:bCs w:val="0"/>
          <w:sz w:val="24"/>
          <w:szCs w:val="24"/>
        </w:rPr>
        <w:instrText xml:space="preserve"> REF __RefNumPara__836_922829174 \h </w:instrText>
      </w:r>
      <w:r w:rsidR="00C70F61" w:rsidRPr="00A91F99">
        <w:rPr>
          <w:bCs w:val="0"/>
          <w:sz w:val="24"/>
          <w:szCs w:val="24"/>
        </w:rPr>
        <w:instrText xml:space="preserve"> \* MERGEFORMAT </w:instrText>
      </w:r>
      <w:r w:rsidR="007F30BA" w:rsidRPr="00A91F99">
        <w:rPr>
          <w:bCs w:val="0"/>
          <w:sz w:val="24"/>
          <w:szCs w:val="24"/>
        </w:rPr>
      </w:r>
      <w:r w:rsidR="007F30BA" w:rsidRPr="00A91F99">
        <w:rPr>
          <w:bCs w:val="0"/>
          <w:sz w:val="24"/>
          <w:szCs w:val="24"/>
        </w:rPr>
        <w:fldChar w:fldCharType="end"/>
      </w:r>
      <w:r w:rsidRPr="00A91F99">
        <w:rPr>
          <w:bCs w:val="0"/>
          <w:sz w:val="24"/>
          <w:szCs w:val="24"/>
        </w:rPr>
        <w:t>);</w:t>
      </w:r>
    </w:p>
    <w:p w:rsidR="00717F60" w:rsidRPr="00A91F9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>проведение пред</w:t>
      </w:r>
      <w:r w:rsidR="00CF531D" w:rsidRPr="00A91F99">
        <w:rPr>
          <w:bCs w:val="0"/>
          <w:sz w:val="24"/>
          <w:szCs w:val="24"/>
        </w:rPr>
        <w:t>д</w:t>
      </w:r>
      <w:r w:rsidR="00123C70" w:rsidRPr="00A91F99">
        <w:rPr>
          <w:bCs w:val="0"/>
          <w:sz w:val="24"/>
          <w:szCs w:val="24"/>
        </w:rPr>
        <w:t>оговор</w:t>
      </w:r>
      <w:r w:rsidRPr="00A91F99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A91F99">
        <w:rPr>
          <w:bCs w:val="0"/>
          <w:sz w:val="24"/>
          <w:szCs w:val="24"/>
        </w:rPr>
        <w:t>Договор</w:t>
      </w:r>
      <w:r w:rsidRPr="00A91F99">
        <w:rPr>
          <w:bCs w:val="0"/>
          <w:sz w:val="24"/>
          <w:szCs w:val="24"/>
        </w:rPr>
        <w:t>а (подраздел</w:t>
      </w:r>
      <w:r w:rsidR="00E54225" w:rsidRPr="00A91F99">
        <w:t xml:space="preserve"> </w:t>
      </w:r>
      <w:r w:rsidR="007F30BA" w:rsidRPr="00A91F99">
        <w:fldChar w:fldCharType="begin"/>
      </w:r>
      <w:r w:rsidR="00E54225" w:rsidRPr="00A91F99">
        <w:instrText xml:space="preserve"> REF _Ref468875001 \r \h </w:instrText>
      </w:r>
      <w:r w:rsidR="00A91F99" w:rsidRPr="00A91F99">
        <w:instrText xml:space="preserve"> \* MERGEFORMAT </w:instrText>
      </w:r>
      <w:r w:rsidR="007F30BA" w:rsidRPr="00A91F99">
        <w:fldChar w:fldCharType="separate"/>
      </w:r>
      <w:r w:rsidR="003C31A6" w:rsidRPr="00A91F99">
        <w:t>3.12</w:t>
      </w:r>
      <w:r w:rsidR="007F30BA" w:rsidRPr="00A91F99">
        <w:fldChar w:fldCharType="end"/>
      </w:r>
      <w:r w:rsidR="00096E9D" w:rsidRPr="00A91F99">
        <w:rPr>
          <w:bCs w:val="0"/>
          <w:sz w:val="24"/>
          <w:szCs w:val="24"/>
        </w:rPr>
        <w:t>)</w:t>
      </w:r>
    </w:p>
    <w:p w:rsidR="00BE7342" w:rsidRPr="00A91F9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A91F99">
        <w:rPr>
          <w:bCs w:val="0"/>
          <w:sz w:val="24"/>
          <w:szCs w:val="24"/>
        </w:rPr>
        <w:t>Исполнителя</w:t>
      </w:r>
      <w:r w:rsidR="00F030B1" w:rsidRPr="00A91F99">
        <w:rPr>
          <w:bCs w:val="0"/>
          <w:sz w:val="24"/>
          <w:szCs w:val="24"/>
        </w:rPr>
        <w:t xml:space="preserve"> </w:t>
      </w:r>
      <w:r w:rsidR="00CF39D0" w:rsidRPr="00A91F99">
        <w:rPr>
          <w:bCs w:val="0"/>
          <w:sz w:val="24"/>
          <w:szCs w:val="24"/>
        </w:rPr>
        <w:t xml:space="preserve">(при необходимости) </w:t>
      </w:r>
      <w:r w:rsidRPr="00A91F99">
        <w:rPr>
          <w:bCs w:val="0"/>
          <w:sz w:val="24"/>
          <w:szCs w:val="24"/>
        </w:rPr>
        <w:t>по </w:t>
      </w:r>
      <w:r w:rsidR="00123C70" w:rsidRPr="00A91F99">
        <w:rPr>
          <w:bCs w:val="0"/>
          <w:sz w:val="24"/>
          <w:szCs w:val="24"/>
        </w:rPr>
        <w:t>Договор</w:t>
      </w:r>
      <w:r w:rsidRPr="00A91F99">
        <w:rPr>
          <w:bCs w:val="0"/>
          <w:sz w:val="24"/>
          <w:szCs w:val="24"/>
        </w:rPr>
        <w:t xml:space="preserve">у (подраздел </w:t>
      </w:r>
      <w:r w:rsidR="00805D87" w:rsidRPr="00A91F99">
        <w:fldChar w:fldCharType="begin"/>
      </w:r>
      <w:r w:rsidR="00805D87" w:rsidRPr="00A91F99">
        <w:instrText xml:space="preserve"> REF _Ref306140410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3.13</w:t>
      </w:r>
      <w:r w:rsidR="00805D87" w:rsidRPr="00A91F99">
        <w:fldChar w:fldCharType="end"/>
      </w:r>
      <w:r w:rsidR="00BE7342" w:rsidRPr="00A91F99">
        <w:rPr>
          <w:bCs w:val="0"/>
          <w:sz w:val="24"/>
          <w:szCs w:val="24"/>
        </w:rPr>
        <w:t>);</w:t>
      </w:r>
    </w:p>
    <w:p w:rsidR="00717F60" w:rsidRPr="00A91F99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уведомление о результатах </w:t>
      </w:r>
      <w:r w:rsidR="00440928" w:rsidRPr="00A91F99">
        <w:rPr>
          <w:bCs w:val="0"/>
          <w:sz w:val="24"/>
          <w:szCs w:val="24"/>
        </w:rPr>
        <w:t>З</w:t>
      </w:r>
      <w:r w:rsidRPr="00A91F99">
        <w:rPr>
          <w:bCs w:val="0"/>
          <w:sz w:val="24"/>
          <w:szCs w:val="24"/>
        </w:rPr>
        <w:t xml:space="preserve">апроса предложений (подраздел </w:t>
      </w:r>
      <w:r w:rsidR="00805D87" w:rsidRPr="00A91F99">
        <w:fldChar w:fldCharType="begin"/>
      </w:r>
      <w:r w:rsidR="00805D87" w:rsidRPr="00A91F99">
        <w:instrText xml:space="preserve"> REF _Ref306140451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3.14</w:t>
      </w:r>
      <w:r w:rsidR="00805D87" w:rsidRPr="00A91F99">
        <w:fldChar w:fldCharType="end"/>
      </w:r>
      <w:r w:rsidRPr="00A91F99">
        <w:rPr>
          <w:bCs w:val="0"/>
          <w:sz w:val="24"/>
          <w:szCs w:val="24"/>
        </w:rPr>
        <w:t>)</w:t>
      </w:r>
      <w:r w:rsidR="0099066F" w:rsidRPr="00A91F99">
        <w:rPr>
          <w:bCs w:val="0"/>
          <w:sz w:val="24"/>
          <w:szCs w:val="24"/>
        </w:rPr>
        <w:t>.</w:t>
      </w:r>
    </w:p>
    <w:p w:rsidR="0099066F" w:rsidRPr="00A91F99" w:rsidRDefault="0099066F" w:rsidP="00953802">
      <w:pPr>
        <w:pStyle w:val="3"/>
        <w:rPr>
          <w:szCs w:val="24"/>
          <w:lang w:eastAsia="ru-RU"/>
        </w:rPr>
      </w:pPr>
      <w:bookmarkStart w:id="196" w:name="_Toc439323689"/>
      <w:bookmarkStart w:id="197" w:name="_Toc440361323"/>
      <w:bookmarkStart w:id="198" w:name="_Toc440376078"/>
      <w:bookmarkStart w:id="199" w:name="_Toc440376205"/>
      <w:bookmarkStart w:id="200" w:name="_Toc440382470"/>
      <w:bookmarkStart w:id="201" w:name="_Toc440447140"/>
      <w:bookmarkStart w:id="202" w:name="_Toc440632300"/>
      <w:bookmarkStart w:id="203" w:name="_Toc440875073"/>
      <w:bookmarkStart w:id="204" w:name="_Toc441131060"/>
      <w:bookmarkStart w:id="205" w:name="_Toc465774581"/>
      <w:bookmarkStart w:id="206" w:name="_Toc465848810"/>
      <w:bookmarkStart w:id="207" w:name="_Toc468875312"/>
      <w:bookmarkStart w:id="208" w:name="_Toc469488364"/>
      <w:bookmarkStart w:id="209" w:name="_Toc471894885"/>
      <w:bookmarkStart w:id="210" w:name="_Toc498590310"/>
      <w:bookmarkStart w:id="211" w:name="_Toc525898790"/>
      <w:r w:rsidRPr="00A91F99">
        <w:rPr>
          <w:szCs w:val="24"/>
          <w:lang w:eastAsia="ru-RU"/>
        </w:rPr>
        <w:t xml:space="preserve">В </w:t>
      </w:r>
      <w:r w:rsidRPr="00A91F99">
        <w:rPr>
          <w:bCs w:val="0"/>
          <w:szCs w:val="24"/>
        </w:rPr>
        <w:t>процессе</w:t>
      </w:r>
      <w:r w:rsidRPr="00A91F99">
        <w:rPr>
          <w:szCs w:val="24"/>
          <w:lang w:eastAsia="ru-RU"/>
        </w:rPr>
        <w:t xml:space="preserve"> проведения </w:t>
      </w:r>
      <w:r w:rsidR="00440928" w:rsidRPr="00A91F99">
        <w:rPr>
          <w:szCs w:val="24"/>
          <w:lang w:eastAsia="ru-RU"/>
        </w:rPr>
        <w:t>З</w:t>
      </w:r>
      <w:r w:rsidRPr="00A91F99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</w:p>
    <w:p w:rsidR="0099066F" w:rsidRPr="00A91F99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91F99">
        <w:rPr>
          <w:sz w:val="24"/>
          <w:szCs w:val="24"/>
          <w:lang w:eastAsia="ru-RU"/>
        </w:rPr>
        <w:t xml:space="preserve">изменения, вносимые в </w:t>
      </w:r>
      <w:r w:rsidR="004B5EB3" w:rsidRPr="00A91F99">
        <w:rPr>
          <w:sz w:val="24"/>
          <w:szCs w:val="24"/>
          <w:lang w:eastAsia="ru-RU"/>
        </w:rPr>
        <w:t>Извещени</w:t>
      </w:r>
      <w:r w:rsidRPr="00A91F99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A91F99">
        <w:rPr>
          <w:sz w:val="24"/>
          <w:szCs w:val="24"/>
          <w:lang w:eastAsia="ru-RU"/>
        </w:rPr>
        <w:t>запросе предложений</w:t>
      </w:r>
      <w:r w:rsidRPr="00A91F99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A91F99" w:rsidRDefault="009B34C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91F99">
        <w:rPr>
          <w:sz w:val="24"/>
          <w:szCs w:val="24"/>
          <w:lang w:eastAsia="ru-RU"/>
        </w:rPr>
        <w:t xml:space="preserve">разъяснения Извещения о проведении запроса предложений, Документации по запросу предложений – не позднее </w:t>
      </w:r>
      <w:r w:rsidRPr="00A91F99">
        <w:rPr>
          <w:sz w:val="24"/>
          <w:szCs w:val="24"/>
        </w:rPr>
        <w:t>3 (трех) рабочих дней с даты поступления запроса</w:t>
      </w:r>
      <w:r w:rsidR="0099066F" w:rsidRPr="00A91F99">
        <w:rPr>
          <w:sz w:val="24"/>
          <w:szCs w:val="24"/>
          <w:lang w:eastAsia="ru-RU"/>
        </w:rPr>
        <w:t>;</w:t>
      </w:r>
    </w:p>
    <w:p w:rsidR="0099066F" w:rsidRPr="00A91F99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91F99">
        <w:rPr>
          <w:sz w:val="24"/>
          <w:szCs w:val="24"/>
          <w:lang w:eastAsia="ru-RU"/>
        </w:rPr>
        <w:t xml:space="preserve">отказ от проведения </w:t>
      </w:r>
      <w:r w:rsidR="00027C2B" w:rsidRPr="00A91F99">
        <w:rPr>
          <w:sz w:val="24"/>
          <w:szCs w:val="24"/>
          <w:lang w:eastAsia="ru-RU"/>
        </w:rPr>
        <w:t>З</w:t>
      </w:r>
      <w:r w:rsidR="0089163E" w:rsidRPr="00A91F99">
        <w:rPr>
          <w:sz w:val="24"/>
          <w:szCs w:val="24"/>
          <w:lang w:eastAsia="ru-RU"/>
        </w:rPr>
        <w:t xml:space="preserve">апроса предложений </w:t>
      </w:r>
      <w:r w:rsidRPr="00A91F99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A91F99">
        <w:rPr>
          <w:sz w:val="24"/>
          <w:szCs w:val="24"/>
          <w:lang w:eastAsia="ru-RU"/>
        </w:rPr>
        <w:t>З</w:t>
      </w:r>
      <w:r w:rsidR="0089163E" w:rsidRPr="00A91F99">
        <w:rPr>
          <w:sz w:val="24"/>
          <w:szCs w:val="24"/>
          <w:lang w:eastAsia="ru-RU"/>
        </w:rPr>
        <w:t>апроса предложений</w:t>
      </w:r>
      <w:r w:rsidRPr="00A91F99">
        <w:rPr>
          <w:sz w:val="24"/>
          <w:szCs w:val="24"/>
          <w:lang w:eastAsia="ru-RU"/>
        </w:rPr>
        <w:t>;</w:t>
      </w:r>
    </w:p>
    <w:p w:rsidR="0099066F" w:rsidRPr="00A91F99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91F99">
        <w:rPr>
          <w:sz w:val="24"/>
          <w:szCs w:val="24"/>
          <w:lang w:eastAsia="ru-RU"/>
        </w:rPr>
        <w:t>уведомление о продлении срока подачи Заявок – не позднее 1 дня со дня принятия решения о таком продлении;</w:t>
      </w:r>
    </w:p>
    <w:p w:rsidR="0099066F" w:rsidRPr="00A91F99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91F99">
        <w:rPr>
          <w:sz w:val="24"/>
          <w:szCs w:val="24"/>
          <w:lang w:eastAsia="ru-RU"/>
        </w:rPr>
        <w:t>П</w:t>
      </w:r>
      <w:r w:rsidR="0099066F" w:rsidRPr="00A91F99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91F99">
        <w:rPr>
          <w:sz w:val="24"/>
          <w:szCs w:val="24"/>
          <w:lang w:eastAsia="ru-RU"/>
        </w:rPr>
        <w:t>З</w:t>
      </w:r>
      <w:r w:rsidR="0089163E" w:rsidRPr="00A91F99">
        <w:rPr>
          <w:sz w:val="24"/>
          <w:szCs w:val="24"/>
          <w:lang w:eastAsia="ru-RU"/>
        </w:rPr>
        <w:t xml:space="preserve">апроса предложений </w:t>
      </w:r>
      <w:r w:rsidR="0099066F" w:rsidRPr="00A91F99">
        <w:rPr>
          <w:sz w:val="24"/>
          <w:szCs w:val="24"/>
          <w:lang w:eastAsia="ru-RU"/>
        </w:rPr>
        <w:t xml:space="preserve">и </w:t>
      </w:r>
      <w:r w:rsidR="005106E7" w:rsidRPr="00A91F99">
        <w:rPr>
          <w:sz w:val="24"/>
          <w:szCs w:val="24"/>
        </w:rPr>
        <w:t xml:space="preserve">подписанные членами </w:t>
      </w:r>
      <w:r w:rsidR="002946EF" w:rsidRPr="00A91F99">
        <w:rPr>
          <w:sz w:val="24"/>
          <w:szCs w:val="24"/>
          <w:lang w:eastAsia="ru-RU"/>
        </w:rPr>
        <w:t xml:space="preserve">Закупочной </w:t>
      </w:r>
      <w:r w:rsidR="0099066F" w:rsidRPr="00A91F99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91F99">
        <w:rPr>
          <w:sz w:val="24"/>
          <w:szCs w:val="24"/>
          <w:lang w:eastAsia="ru-RU"/>
        </w:rPr>
        <w:t>П</w:t>
      </w:r>
      <w:r w:rsidR="0099066F" w:rsidRPr="00A91F99">
        <w:rPr>
          <w:sz w:val="24"/>
          <w:szCs w:val="24"/>
          <w:lang w:eastAsia="ru-RU"/>
        </w:rPr>
        <w:t>ротоколов.</w:t>
      </w:r>
    </w:p>
    <w:p w:rsidR="00717F60" w:rsidRPr="00A91F99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A91F99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12" w:name="_Ref303250835"/>
      <w:bookmarkStart w:id="213" w:name="_Ref305973033"/>
      <w:bookmarkStart w:id="214" w:name="_Toc525898791"/>
      <w:bookmarkStart w:id="215" w:name="_Ref191386178"/>
      <w:r w:rsidRPr="00A91F99">
        <w:t xml:space="preserve">Публикация </w:t>
      </w:r>
      <w:r w:rsidR="004B5EB3" w:rsidRPr="00A91F99">
        <w:t>Извещени</w:t>
      </w:r>
      <w:r w:rsidRPr="00A91F99">
        <w:t>я о проведении запроса предложений и Документации</w:t>
      </w:r>
      <w:bookmarkEnd w:id="212"/>
      <w:r w:rsidRPr="00A91F99">
        <w:t xml:space="preserve"> по запросу предложений</w:t>
      </w:r>
      <w:bookmarkEnd w:id="213"/>
      <w:bookmarkEnd w:id="214"/>
    </w:p>
    <w:p w:rsidR="00717F60" w:rsidRPr="00A91F99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91F99">
        <w:rPr>
          <w:sz w:val="24"/>
          <w:szCs w:val="24"/>
        </w:rPr>
        <w:t>Извещени</w:t>
      </w:r>
      <w:r w:rsidR="00717F60" w:rsidRPr="00A91F99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A91F99">
        <w:rPr>
          <w:sz w:val="24"/>
          <w:szCs w:val="24"/>
        </w:rPr>
        <w:t xml:space="preserve">опубликованы </w:t>
      </w:r>
      <w:r w:rsidR="00717F60" w:rsidRPr="00A91F99">
        <w:rPr>
          <w:sz w:val="24"/>
          <w:szCs w:val="24"/>
        </w:rPr>
        <w:t xml:space="preserve">в порядке, указанном в п. </w:t>
      </w:r>
      <w:r w:rsidR="00805D87" w:rsidRPr="00A91F99">
        <w:fldChar w:fldCharType="begin"/>
      </w:r>
      <w:r w:rsidR="00805D87" w:rsidRPr="00A91F99">
        <w:instrText xml:space="preserve"> REF _Ref302563524 \n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1.1.1</w:t>
      </w:r>
      <w:r w:rsidR="00805D87" w:rsidRPr="00A91F99">
        <w:fldChar w:fldCharType="end"/>
      </w:r>
      <w:r w:rsidR="004C5DD3" w:rsidRPr="00A91F99">
        <w:rPr>
          <w:sz w:val="24"/>
          <w:szCs w:val="24"/>
        </w:rPr>
        <w:t xml:space="preserve"> </w:t>
      </w:r>
      <w:r w:rsidR="004C5DD3" w:rsidRPr="00A91F99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A91F99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A91F99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A91F99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A91F99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16" w:name="__RefNumPara__444_922829174"/>
      <w:bookmarkStart w:id="217" w:name="_Ref191386216"/>
      <w:bookmarkStart w:id="218" w:name="_Ref305973147"/>
      <w:bookmarkStart w:id="219" w:name="_Toc525898792"/>
      <w:bookmarkEnd w:id="215"/>
      <w:bookmarkEnd w:id="216"/>
      <w:r w:rsidRPr="00A91F99">
        <w:lastRenderedPageBreak/>
        <w:t xml:space="preserve">Подготовка </w:t>
      </w:r>
      <w:bookmarkEnd w:id="217"/>
      <w:r w:rsidRPr="00A91F99">
        <w:t>Заявок</w:t>
      </w:r>
      <w:bookmarkEnd w:id="218"/>
      <w:bookmarkEnd w:id="219"/>
    </w:p>
    <w:p w:rsidR="00717F60" w:rsidRPr="00A91F99" w:rsidRDefault="00717F60" w:rsidP="00E71A48">
      <w:pPr>
        <w:pStyle w:val="3"/>
        <w:spacing w:line="264" w:lineRule="auto"/>
        <w:rPr>
          <w:szCs w:val="24"/>
        </w:rPr>
      </w:pPr>
      <w:bookmarkStart w:id="220" w:name="_Ref306114638"/>
      <w:bookmarkStart w:id="221" w:name="_Toc440361326"/>
      <w:bookmarkStart w:id="222" w:name="_Toc440376081"/>
      <w:bookmarkStart w:id="223" w:name="_Toc440376208"/>
      <w:bookmarkStart w:id="224" w:name="_Toc440382473"/>
      <w:bookmarkStart w:id="225" w:name="_Toc440447143"/>
      <w:bookmarkStart w:id="226" w:name="_Toc440632303"/>
      <w:bookmarkStart w:id="227" w:name="_Toc440875076"/>
      <w:bookmarkStart w:id="228" w:name="_Toc441131063"/>
      <w:bookmarkStart w:id="229" w:name="_Toc465774584"/>
      <w:bookmarkStart w:id="230" w:name="_Toc465848813"/>
      <w:bookmarkStart w:id="231" w:name="_Toc468875315"/>
      <w:bookmarkStart w:id="232" w:name="_Toc469488367"/>
      <w:bookmarkStart w:id="233" w:name="_Toc471894888"/>
      <w:bookmarkStart w:id="234" w:name="_Toc498590313"/>
      <w:bookmarkStart w:id="235" w:name="_Toc525898793"/>
      <w:r w:rsidRPr="00A91F99">
        <w:rPr>
          <w:szCs w:val="24"/>
        </w:rPr>
        <w:t xml:space="preserve">Общие требования к </w:t>
      </w:r>
      <w:r w:rsidR="004B5EB3" w:rsidRPr="00A91F99">
        <w:rPr>
          <w:szCs w:val="24"/>
        </w:rPr>
        <w:t>Заявк</w:t>
      </w:r>
      <w:r w:rsidRPr="00A91F99">
        <w:rPr>
          <w:szCs w:val="24"/>
        </w:rPr>
        <w:t>е</w:t>
      </w:r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:rsidR="00717F60" w:rsidRPr="00A91F99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>Участник</w:t>
      </w:r>
      <w:r w:rsidR="00717F60" w:rsidRPr="00A91F99">
        <w:rPr>
          <w:bCs w:val="0"/>
          <w:sz w:val="24"/>
          <w:szCs w:val="24"/>
        </w:rPr>
        <w:t xml:space="preserve"> должен подготовить </w:t>
      </w:r>
      <w:r w:rsidR="004B5EB3" w:rsidRPr="00A91F99">
        <w:rPr>
          <w:bCs w:val="0"/>
          <w:sz w:val="24"/>
          <w:szCs w:val="24"/>
        </w:rPr>
        <w:t>Заявк</w:t>
      </w:r>
      <w:r w:rsidR="00717F60" w:rsidRPr="00A91F99">
        <w:rPr>
          <w:bCs w:val="0"/>
          <w:sz w:val="24"/>
          <w:szCs w:val="24"/>
        </w:rPr>
        <w:t>у, включающую в себя:</w:t>
      </w:r>
    </w:p>
    <w:p w:rsidR="00717F60" w:rsidRPr="00A91F9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A91F99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A91F99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A91F99">
        <w:rPr>
          <w:bCs w:val="0"/>
          <w:spacing w:val="-2"/>
          <w:sz w:val="24"/>
          <w:szCs w:val="24"/>
        </w:rPr>
        <w:t>(</w:t>
      </w:r>
      <w:r w:rsidR="003F3A69" w:rsidRPr="00A91F99">
        <w:rPr>
          <w:bCs w:val="0"/>
          <w:spacing w:val="-2"/>
          <w:sz w:val="24"/>
          <w:szCs w:val="24"/>
        </w:rPr>
        <w:t>под</w:t>
      </w:r>
      <w:r w:rsidR="003F3A69" w:rsidRPr="00A91F99">
        <w:rPr>
          <w:bCs w:val="0"/>
          <w:sz w:val="24"/>
          <w:szCs w:val="24"/>
        </w:rPr>
        <w:t>раздел</w:t>
      </w:r>
      <w:r w:rsidRPr="00A91F99">
        <w:rPr>
          <w:bCs w:val="0"/>
          <w:sz w:val="24"/>
          <w:szCs w:val="24"/>
        </w:rPr>
        <w:t xml:space="preserve"> </w:t>
      </w:r>
      <w:r w:rsidR="007F30BA" w:rsidRPr="00A91F99">
        <w:rPr>
          <w:bCs w:val="0"/>
          <w:sz w:val="24"/>
          <w:szCs w:val="24"/>
        </w:rPr>
        <w:fldChar w:fldCharType="begin"/>
      </w:r>
      <w:r w:rsidR="008D2928" w:rsidRPr="00A91F99">
        <w:rPr>
          <w:bCs w:val="0"/>
          <w:sz w:val="24"/>
          <w:szCs w:val="24"/>
        </w:rPr>
        <w:instrText xml:space="preserve"> REF _Ref55336310 \r \h </w:instrText>
      </w:r>
      <w:r w:rsidR="00A91F99" w:rsidRPr="00A91F99">
        <w:rPr>
          <w:bCs w:val="0"/>
          <w:sz w:val="24"/>
          <w:szCs w:val="24"/>
        </w:rPr>
        <w:instrText xml:space="preserve"> \* MERGEFORMAT </w:instrText>
      </w:r>
      <w:r w:rsidR="007F30BA" w:rsidRPr="00A91F99">
        <w:rPr>
          <w:bCs w:val="0"/>
          <w:sz w:val="24"/>
          <w:szCs w:val="24"/>
        </w:rPr>
      </w:r>
      <w:r w:rsidR="007F30BA" w:rsidRPr="00A91F99">
        <w:rPr>
          <w:bCs w:val="0"/>
          <w:sz w:val="24"/>
          <w:szCs w:val="24"/>
        </w:rPr>
        <w:fldChar w:fldCharType="separate"/>
      </w:r>
      <w:r w:rsidR="003C31A6" w:rsidRPr="00A91F99">
        <w:rPr>
          <w:bCs w:val="0"/>
          <w:sz w:val="24"/>
          <w:szCs w:val="24"/>
        </w:rPr>
        <w:t>5.1</w:t>
      </w:r>
      <w:r w:rsidR="007F30BA" w:rsidRPr="00A91F99">
        <w:rPr>
          <w:bCs w:val="0"/>
          <w:sz w:val="24"/>
          <w:szCs w:val="24"/>
        </w:rPr>
        <w:fldChar w:fldCharType="end"/>
      </w:r>
      <w:r w:rsidR="00D80639" w:rsidRPr="00A91F99">
        <w:rPr>
          <w:bCs w:val="0"/>
          <w:sz w:val="24"/>
          <w:szCs w:val="24"/>
          <w:lang w:eastAsia="ru-RU"/>
        </w:rPr>
        <w:t>)</w:t>
      </w:r>
      <w:r w:rsidR="00B71B9D" w:rsidRPr="00A91F99">
        <w:rPr>
          <w:bCs w:val="0"/>
          <w:sz w:val="24"/>
          <w:szCs w:val="24"/>
          <w:lang w:eastAsia="ru-RU"/>
        </w:rPr>
        <w:t>;</w:t>
      </w:r>
    </w:p>
    <w:p w:rsidR="00717F60" w:rsidRPr="00A91F99" w:rsidRDefault="00033D6C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A91F99">
        <w:rPr>
          <w:bCs w:val="0"/>
          <w:spacing w:val="-1"/>
          <w:sz w:val="24"/>
          <w:szCs w:val="24"/>
        </w:rPr>
        <w:t>Технико-коммерческое</w:t>
      </w:r>
      <w:r w:rsidR="00717F60" w:rsidRPr="00A91F99">
        <w:rPr>
          <w:bCs w:val="0"/>
          <w:spacing w:val="-1"/>
          <w:sz w:val="24"/>
          <w:szCs w:val="24"/>
        </w:rPr>
        <w:t xml:space="preserve"> предложение по форме и в соответствии с инструкциями, приведенными в настоящей Документации по запросу предложений (</w:t>
      </w:r>
      <w:r w:rsidR="003F3A69" w:rsidRPr="00A91F99">
        <w:rPr>
          <w:bCs w:val="0"/>
          <w:spacing w:val="-2"/>
          <w:sz w:val="24"/>
          <w:szCs w:val="24"/>
        </w:rPr>
        <w:t>под</w:t>
      </w:r>
      <w:r w:rsidR="003F3A69" w:rsidRPr="00A91F99">
        <w:rPr>
          <w:bCs w:val="0"/>
          <w:sz w:val="24"/>
          <w:szCs w:val="24"/>
        </w:rPr>
        <w:t>раздел</w:t>
      </w:r>
      <w:r w:rsidR="007502E0" w:rsidRPr="00A91F99">
        <w:rPr>
          <w:bCs w:val="0"/>
          <w:sz w:val="24"/>
          <w:szCs w:val="24"/>
        </w:rPr>
        <w:t xml:space="preserve"> </w:t>
      </w:r>
      <w:r w:rsidR="007F30BA" w:rsidRPr="00A91F99">
        <w:rPr>
          <w:bCs w:val="0"/>
          <w:sz w:val="24"/>
          <w:szCs w:val="24"/>
        </w:rPr>
        <w:fldChar w:fldCharType="begin"/>
      </w:r>
      <w:r w:rsidR="007502E0" w:rsidRPr="00A91F99">
        <w:rPr>
          <w:bCs w:val="0"/>
          <w:sz w:val="24"/>
          <w:szCs w:val="24"/>
        </w:rPr>
        <w:instrText xml:space="preserve"> REF _Ref440537086 \r \h </w:instrText>
      </w:r>
      <w:r w:rsidR="009A19FD" w:rsidRPr="00A91F99">
        <w:rPr>
          <w:bCs w:val="0"/>
          <w:sz w:val="24"/>
          <w:szCs w:val="24"/>
        </w:rPr>
        <w:instrText xml:space="preserve"> \* MERGEFORMAT </w:instrText>
      </w:r>
      <w:r w:rsidR="007F30BA" w:rsidRPr="00A91F99">
        <w:rPr>
          <w:bCs w:val="0"/>
          <w:sz w:val="24"/>
          <w:szCs w:val="24"/>
        </w:rPr>
      </w:r>
      <w:r w:rsidR="007F30BA" w:rsidRPr="00A91F99">
        <w:rPr>
          <w:bCs w:val="0"/>
          <w:sz w:val="24"/>
          <w:szCs w:val="24"/>
        </w:rPr>
        <w:fldChar w:fldCharType="separate"/>
      </w:r>
      <w:r w:rsidR="003C31A6" w:rsidRPr="00A91F99">
        <w:rPr>
          <w:bCs w:val="0"/>
          <w:sz w:val="24"/>
          <w:szCs w:val="24"/>
        </w:rPr>
        <w:t>5.2</w:t>
      </w:r>
      <w:r w:rsidR="007F30BA" w:rsidRPr="00A91F99">
        <w:rPr>
          <w:bCs w:val="0"/>
          <w:sz w:val="24"/>
          <w:szCs w:val="24"/>
        </w:rPr>
        <w:fldChar w:fldCharType="end"/>
      </w:r>
      <w:r w:rsidR="00717F60" w:rsidRPr="00A91F99">
        <w:rPr>
          <w:bCs w:val="0"/>
          <w:spacing w:val="-1"/>
          <w:sz w:val="24"/>
          <w:szCs w:val="24"/>
        </w:rPr>
        <w:t>)</w:t>
      </w:r>
      <w:r w:rsidR="00E17CEB" w:rsidRPr="00A91F99">
        <w:rPr>
          <w:bCs w:val="0"/>
          <w:spacing w:val="-1"/>
          <w:sz w:val="24"/>
          <w:szCs w:val="24"/>
        </w:rPr>
        <w:t>;</w:t>
      </w:r>
      <w:r w:rsidR="00F030B1" w:rsidRPr="00A91F99">
        <w:rPr>
          <w:bCs w:val="0"/>
          <w:spacing w:val="-1"/>
          <w:sz w:val="24"/>
          <w:szCs w:val="24"/>
        </w:rPr>
        <w:t xml:space="preserve"> </w:t>
      </w:r>
    </w:p>
    <w:p w:rsidR="00A51A7F" w:rsidRPr="00A91F99" w:rsidRDefault="00A51A7F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A91F99">
        <w:rPr>
          <w:sz w:val="24"/>
          <w:szCs w:val="24"/>
        </w:rPr>
        <w:t>Описание качеств оказываемых услуг</w:t>
      </w:r>
      <w:r w:rsidRPr="00A91F99">
        <w:rPr>
          <w:bCs w:val="0"/>
          <w:spacing w:val="-1"/>
          <w:sz w:val="24"/>
          <w:szCs w:val="24"/>
        </w:rPr>
        <w:t xml:space="preserve"> (</w:t>
      </w:r>
      <w:r w:rsidRPr="00A91F99">
        <w:rPr>
          <w:bCs w:val="0"/>
          <w:spacing w:val="-2"/>
          <w:sz w:val="24"/>
          <w:szCs w:val="24"/>
        </w:rPr>
        <w:t>под</w:t>
      </w:r>
      <w:r w:rsidRPr="00A91F99">
        <w:rPr>
          <w:bCs w:val="0"/>
          <w:sz w:val="24"/>
          <w:szCs w:val="24"/>
        </w:rPr>
        <w:t xml:space="preserve">раздел </w:t>
      </w:r>
      <w:r w:rsidRPr="00A91F99">
        <w:rPr>
          <w:bCs w:val="0"/>
          <w:sz w:val="24"/>
          <w:szCs w:val="24"/>
        </w:rPr>
        <w:fldChar w:fldCharType="begin"/>
      </w:r>
      <w:r w:rsidRPr="00A91F99">
        <w:rPr>
          <w:bCs w:val="0"/>
          <w:sz w:val="24"/>
          <w:szCs w:val="24"/>
        </w:rPr>
        <w:instrText xml:space="preserve"> REF _Ref525897155 \r \h </w:instrText>
      </w:r>
      <w:r w:rsidR="00A91F99" w:rsidRPr="00A91F99">
        <w:rPr>
          <w:bCs w:val="0"/>
          <w:sz w:val="24"/>
          <w:szCs w:val="24"/>
        </w:rPr>
        <w:instrText xml:space="preserve"> \* MERGEFORMAT </w:instrText>
      </w:r>
      <w:r w:rsidRPr="00A91F99">
        <w:rPr>
          <w:bCs w:val="0"/>
          <w:sz w:val="24"/>
          <w:szCs w:val="24"/>
        </w:rPr>
      </w:r>
      <w:r w:rsidRPr="00A91F99">
        <w:rPr>
          <w:bCs w:val="0"/>
          <w:sz w:val="24"/>
          <w:szCs w:val="24"/>
        </w:rPr>
        <w:fldChar w:fldCharType="separate"/>
      </w:r>
      <w:r w:rsidR="003C31A6" w:rsidRPr="00A91F99">
        <w:rPr>
          <w:bCs w:val="0"/>
          <w:sz w:val="24"/>
          <w:szCs w:val="24"/>
        </w:rPr>
        <w:t>5.3</w:t>
      </w:r>
      <w:r w:rsidRPr="00A91F99">
        <w:rPr>
          <w:bCs w:val="0"/>
          <w:sz w:val="24"/>
          <w:szCs w:val="24"/>
        </w:rPr>
        <w:fldChar w:fldCharType="end"/>
      </w:r>
      <w:r w:rsidRPr="00A91F99">
        <w:rPr>
          <w:bCs w:val="0"/>
          <w:spacing w:val="-1"/>
          <w:sz w:val="24"/>
          <w:szCs w:val="24"/>
        </w:rPr>
        <w:t xml:space="preserve">); </w:t>
      </w:r>
    </w:p>
    <w:p w:rsidR="00A51A7F" w:rsidRPr="00A91F99" w:rsidRDefault="00A51A7F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A91F99">
        <w:rPr>
          <w:sz w:val="24"/>
          <w:szCs w:val="24"/>
        </w:rPr>
        <w:t xml:space="preserve">Справка о наличии у Участника </w:t>
      </w:r>
      <w:r w:rsidRPr="00A91F99">
        <w:rPr>
          <w:rFonts w:cs="Courier New"/>
          <w:sz w:val="24"/>
          <w:szCs w:val="24"/>
          <w:lang w:eastAsia="ru-RU"/>
        </w:rPr>
        <w:t xml:space="preserve">действующих региональных представительств/ филиалов/ обособленных подразделениях НПФ в регионах присутствия Общества и его филиалов, а также о предоставлении (не предоставлении) персонального администратора-координатора для сопровождения работы по пенсионному договору </w:t>
      </w:r>
      <w:r w:rsidRPr="00A91F99">
        <w:rPr>
          <w:sz w:val="24"/>
          <w:szCs w:val="24"/>
        </w:rPr>
        <w:t>филиалов ПАО «МРСК Центра и Приволжья»</w:t>
      </w:r>
      <w:r w:rsidRPr="00A91F99">
        <w:rPr>
          <w:bCs w:val="0"/>
          <w:spacing w:val="-1"/>
          <w:sz w:val="24"/>
          <w:szCs w:val="24"/>
        </w:rPr>
        <w:t xml:space="preserve"> (</w:t>
      </w:r>
      <w:r w:rsidRPr="00A91F99">
        <w:rPr>
          <w:bCs w:val="0"/>
          <w:spacing w:val="-2"/>
          <w:sz w:val="24"/>
          <w:szCs w:val="24"/>
        </w:rPr>
        <w:t>под</w:t>
      </w:r>
      <w:r w:rsidRPr="00A91F99">
        <w:rPr>
          <w:bCs w:val="0"/>
          <w:sz w:val="24"/>
          <w:szCs w:val="24"/>
        </w:rPr>
        <w:t xml:space="preserve">раздел </w:t>
      </w:r>
      <w:r w:rsidRPr="00A91F99">
        <w:rPr>
          <w:bCs w:val="0"/>
          <w:sz w:val="24"/>
          <w:szCs w:val="24"/>
        </w:rPr>
        <w:fldChar w:fldCharType="begin"/>
      </w:r>
      <w:r w:rsidRPr="00A91F99">
        <w:rPr>
          <w:bCs w:val="0"/>
          <w:sz w:val="24"/>
          <w:szCs w:val="24"/>
        </w:rPr>
        <w:instrText xml:space="preserve"> REF _Ref525897312 \r \h </w:instrText>
      </w:r>
      <w:r w:rsidR="00A91F99" w:rsidRPr="00A91F99">
        <w:rPr>
          <w:bCs w:val="0"/>
          <w:sz w:val="24"/>
          <w:szCs w:val="24"/>
        </w:rPr>
        <w:instrText xml:space="preserve"> \* MERGEFORMAT </w:instrText>
      </w:r>
      <w:r w:rsidRPr="00A91F99">
        <w:rPr>
          <w:bCs w:val="0"/>
          <w:sz w:val="24"/>
          <w:szCs w:val="24"/>
        </w:rPr>
      </w:r>
      <w:r w:rsidRPr="00A91F99">
        <w:rPr>
          <w:bCs w:val="0"/>
          <w:sz w:val="24"/>
          <w:szCs w:val="24"/>
        </w:rPr>
        <w:fldChar w:fldCharType="separate"/>
      </w:r>
      <w:r w:rsidR="003C31A6" w:rsidRPr="00A91F99">
        <w:rPr>
          <w:bCs w:val="0"/>
          <w:sz w:val="24"/>
          <w:szCs w:val="24"/>
        </w:rPr>
        <w:t>5.4</w:t>
      </w:r>
      <w:r w:rsidRPr="00A91F99">
        <w:rPr>
          <w:bCs w:val="0"/>
          <w:sz w:val="24"/>
          <w:szCs w:val="24"/>
        </w:rPr>
        <w:fldChar w:fldCharType="end"/>
      </w:r>
      <w:r w:rsidRPr="00A91F99">
        <w:rPr>
          <w:bCs w:val="0"/>
          <w:spacing w:val="-1"/>
          <w:sz w:val="24"/>
          <w:szCs w:val="24"/>
        </w:rPr>
        <w:t>)</w:t>
      </w:r>
      <w:r w:rsidR="00620758" w:rsidRPr="00A91F99">
        <w:rPr>
          <w:bCs w:val="0"/>
          <w:spacing w:val="-1"/>
          <w:sz w:val="24"/>
          <w:szCs w:val="24"/>
        </w:rPr>
        <w:t>;</w:t>
      </w:r>
    </w:p>
    <w:p w:rsidR="00420F24" w:rsidRPr="00A91F9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 xml:space="preserve">а требованиям настоящей </w:t>
      </w:r>
      <w:r w:rsidR="00AE0F91" w:rsidRPr="00A91F99">
        <w:rPr>
          <w:bCs w:val="0"/>
          <w:sz w:val="24"/>
          <w:szCs w:val="24"/>
        </w:rPr>
        <w:t>Д</w:t>
      </w:r>
      <w:r w:rsidRPr="00A91F99">
        <w:rPr>
          <w:bCs w:val="0"/>
          <w:sz w:val="24"/>
          <w:szCs w:val="24"/>
        </w:rPr>
        <w:t>окументации (подраздел</w:t>
      </w:r>
      <w:r w:rsidR="00420F24" w:rsidRPr="00A91F99">
        <w:rPr>
          <w:bCs w:val="0"/>
          <w:sz w:val="24"/>
          <w:szCs w:val="24"/>
        </w:rPr>
        <w:t xml:space="preserve"> </w:t>
      </w:r>
      <w:r w:rsidR="00805D87" w:rsidRPr="00A91F99">
        <w:fldChar w:fldCharType="begin"/>
      </w:r>
      <w:r w:rsidR="00805D87" w:rsidRPr="00A91F99">
        <w:instrText xml:space="preserve"> REF _Ref191386407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3.3.8</w:t>
      </w:r>
      <w:r w:rsidR="00805D87" w:rsidRPr="00A91F99">
        <w:fldChar w:fldCharType="end"/>
      </w:r>
      <w:r w:rsidR="00FF4BD0" w:rsidRPr="00A91F99">
        <w:rPr>
          <w:bCs w:val="0"/>
          <w:sz w:val="24"/>
          <w:szCs w:val="24"/>
        </w:rPr>
        <w:t>)</w:t>
      </w:r>
      <w:r w:rsidR="00B71B9D" w:rsidRPr="00A91F99">
        <w:rPr>
          <w:bCs w:val="0"/>
          <w:sz w:val="24"/>
          <w:szCs w:val="24"/>
        </w:rPr>
        <w:t>;</w:t>
      </w:r>
    </w:p>
    <w:p w:rsidR="00717F60" w:rsidRPr="00A91F9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Протокол разногласий к проекту </w:t>
      </w:r>
      <w:r w:rsidR="00123C70" w:rsidRPr="00A91F99">
        <w:rPr>
          <w:bCs w:val="0"/>
          <w:sz w:val="24"/>
          <w:szCs w:val="24"/>
        </w:rPr>
        <w:t>Договор</w:t>
      </w:r>
      <w:r w:rsidRPr="00A91F99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91F99">
        <w:rPr>
          <w:bCs w:val="0"/>
          <w:sz w:val="24"/>
          <w:szCs w:val="24"/>
        </w:rPr>
        <w:t>Д</w:t>
      </w:r>
      <w:r w:rsidRPr="00A91F99">
        <w:rPr>
          <w:bCs w:val="0"/>
          <w:sz w:val="24"/>
          <w:szCs w:val="24"/>
        </w:rPr>
        <w:t>окументации (</w:t>
      </w:r>
      <w:r w:rsidR="003F3A69" w:rsidRPr="00A91F99">
        <w:rPr>
          <w:bCs w:val="0"/>
          <w:spacing w:val="-2"/>
          <w:sz w:val="24"/>
          <w:szCs w:val="24"/>
        </w:rPr>
        <w:t>под</w:t>
      </w:r>
      <w:r w:rsidR="003F3A69" w:rsidRPr="00A91F99">
        <w:rPr>
          <w:bCs w:val="0"/>
          <w:sz w:val="24"/>
          <w:szCs w:val="24"/>
        </w:rPr>
        <w:t>раздел</w:t>
      </w:r>
      <w:r w:rsidRPr="00A91F99">
        <w:rPr>
          <w:bCs w:val="0"/>
          <w:sz w:val="24"/>
          <w:szCs w:val="24"/>
        </w:rPr>
        <w:t xml:space="preserve"> </w:t>
      </w:r>
      <w:r w:rsidR="00805D87" w:rsidRPr="00A91F99">
        <w:fldChar w:fldCharType="begin"/>
      </w:r>
      <w:r w:rsidR="00805D87" w:rsidRPr="00A91F99">
        <w:instrText xml:space="preserve"> REF _Ref440361610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5.3</w:t>
      </w:r>
      <w:r w:rsidR="00805D87" w:rsidRPr="00A91F99">
        <w:fldChar w:fldCharType="end"/>
      </w:r>
      <w:r w:rsidR="00B71B9D" w:rsidRPr="00A91F99">
        <w:rPr>
          <w:bCs w:val="0"/>
          <w:sz w:val="24"/>
          <w:szCs w:val="24"/>
        </w:rPr>
        <w:t>);</w:t>
      </w:r>
    </w:p>
    <w:p w:rsidR="00717F60" w:rsidRPr="00A91F99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91F99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6" w:name="_Ref303683384"/>
      <w:r w:rsidRPr="00A91F99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91F99">
        <w:rPr>
          <w:bCs w:val="0"/>
          <w:sz w:val="24"/>
          <w:szCs w:val="24"/>
        </w:rPr>
        <w:t>Заявк</w:t>
      </w:r>
      <w:r w:rsidRPr="00A91F99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236"/>
    </w:p>
    <w:p w:rsidR="00717F60" w:rsidRPr="00A91F99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>Письмо о подаче оферты (</w:t>
      </w:r>
      <w:r w:rsidR="00A154B7" w:rsidRPr="00A91F99">
        <w:rPr>
          <w:bCs w:val="0"/>
          <w:spacing w:val="-2"/>
          <w:sz w:val="24"/>
          <w:szCs w:val="24"/>
        </w:rPr>
        <w:t>под</w:t>
      </w:r>
      <w:r w:rsidR="00A154B7" w:rsidRPr="00A91F99">
        <w:rPr>
          <w:bCs w:val="0"/>
          <w:sz w:val="24"/>
          <w:szCs w:val="24"/>
        </w:rPr>
        <w:t>раздел</w:t>
      </w:r>
      <w:r w:rsidR="00F86B89" w:rsidRPr="00A91F99">
        <w:rPr>
          <w:bCs w:val="0"/>
          <w:sz w:val="24"/>
          <w:szCs w:val="24"/>
          <w:lang w:eastAsia="ru-RU"/>
        </w:rPr>
        <w:t xml:space="preserve"> </w:t>
      </w:r>
      <w:r w:rsidR="00805D87" w:rsidRPr="00A91F99">
        <w:fldChar w:fldCharType="begin"/>
      </w:r>
      <w:r w:rsidR="00805D87" w:rsidRPr="00A91F99">
        <w:instrText xml:space="preserve"> REF _Ref55336310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  <w:lang w:eastAsia="ru-RU"/>
        </w:rPr>
        <w:t>5.1</w:t>
      </w:r>
      <w:r w:rsidR="00805D87" w:rsidRPr="00A91F99">
        <w:fldChar w:fldCharType="end"/>
      </w:r>
      <w:r w:rsidRPr="00A91F99">
        <w:rPr>
          <w:bCs w:val="0"/>
          <w:sz w:val="24"/>
          <w:szCs w:val="24"/>
        </w:rPr>
        <w:t>);</w:t>
      </w:r>
    </w:p>
    <w:p w:rsidR="005106E7" w:rsidRPr="00A91F99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91F99">
        <w:rPr>
          <w:sz w:val="24"/>
          <w:szCs w:val="24"/>
        </w:rPr>
        <w:t xml:space="preserve">Антикоррупционные обязательства (подраздел </w:t>
      </w:r>
      <w:r w:rsidR="00805D87" w:rsidRPr="00A91F99">
        <w:fldChar w:fldCharType="begin"/>
      </w:r>
      <w:r w:rsidR="00805D87" w:rsidRPr="00A91F99">
        <w:instrText xml:space="preserve"> REF _Ref440271964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5.1.3</w:t>
      </w:r>
      <w:r w:rsidR="00805D87" w:rsidRPr="00A91F99">
        <w:fldChar w:fldCharType="end"/>
      </w:r>
      <w:r w:rsidRPr="00A91F99">
        <w:rPr>
          <w:sz w:val="24"/>
          <w:szCs w:val="24"/>
        </w:rPr>
        <w:t>);</w:t>
      </w:r>
    </w:p>
    <w:p w:rsidR="005106E7" w:rsidRPr="00A91F99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91F99">
        <w:rPr>
          <w:sz w:val="24"/>
          <w:szCs w:val="24"/>
        </w:rPr>
        <w:t xml:space="preserve">Документ(ы) в соответствии с пп. </w:t>
      </w:r>
      <w:r w:rsidR="00805D87" w:rsidRPr="00A91F99">
        <w:fldChar w:fldCharType="begin"/>
      </w:r>
      <w:r w:rsidR="00805D87" w:rsidRPr="00A91F99">
        <w:instrText xml:space="preserve"> REF _Ref440279062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б)</w:t>
      </w:r>
      <w:r w:rsidR="00805D87" w:rsidRPr="00A91F99">
        <w:fldChar w:fldCharType="end"/>
      </w:r>
      <w:r w:rsidRPr="00A91F99">
        <w:rPr>
          <w:sz w:val="24"/>
          <w:szCs w:val="24"/>
        </w:rPr>
        <w:t xml:space="preserve"> п. </w:t>
      </w:r>
      <w:r w:rsidR="00805D87" w:rsidRPr="00A91F99">
        <w:fldChar w:fldCharType="begin"/>
      </w:r>
      <w:r w:rsidR="00805D87" w:rsidRPr="00A91F99">
        <w:instrText xml:space="preserve"> REF _Ref303587815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3.3.8.3</w:t>
      </w:r>
      <w:r w:rsidR="00805D87" w:rsidRPr="00A91F99">
        <w:fldChar w:fldCharType="end"/>
      </w:r>
      <w:r w:rsidRPr="00A91F99">
        <w:rPr>
          <w:sz w:val="24"/>
          <w:szCs w:val="24"/>
        </w:rPr>
        <w:t>;</w:t>
      </w:r>
      <w:r w:rsidR="003C31A6" w:rsidRPr="00A91F99">
        <w:rPr>
          <w:sz w:val="24"/>
          <w:szCs w:val="24"/>
        </w:rPr>
        <w:t xml:space="preserve"> </w:t>
      </w:r>
    </w:p>
    <w:p w:rsidR="005106E7" w:rsidRPr="00A91F99" w:rsidRDefault="00033D6C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91F99">
        <w:rPr>
          <w:bCs w:val="0"/>
          <w:spacing w:val="-1"/>
          <w:sz w:val="24"/>
          <w:szCs w:val="24"/>
        </w:rPr>
        <w:t xml:space="preserve">Технико-коммерческое предложение </w:t>
      </w:r>
      <w:r w:rsidR="005106E7" w:rsidRPr="00A91F99">
        <w:rPr>
          <w:bCs w:val="0"/>
          <w:spacing w:val="-1"/>
          <w:sz w:val="24"/>
          <w:szCs w:val="24"/>
        </w:rPr>
        <w:t>(</w:t>
      </w:r>
      <w:r w:rsidR="005106E7" w:rsidRPr="00A91F99">
        <w:rPr>
          <w:bCs w:val="0"/>
          <w:spacing w:val="-2"/>
          <w:sz w:val="24"/>
          <w:szCs w:val="24"/>
        </w:rPr>
        <w:t>под</w:t>
      </w:r>
      <w:r w:rsidR="005106E7" w:rsidRPr="00A91F99">
        <w:rPr>
          <w:bCs w:val="0"/>
          <w:sz w:val="24"/>
          <w:szCs w:val="24"/>
        </w:rPr>
        <w:t xml:space="preserve">раздел </w:t>
      </w:r>
      <w:r w:rsidR="00805D87" w:rsidRPr="00A91F99">
        <w:fldChar w:fldCharType="begin"/>
      </w:r>
      <w:r w:rsidR="00805D87" w:rsidRPr="00A91F99">
        <w:instrText xml:space="preserve"> REF _Ref440537086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5.2</w:t>
      </w:r>
      <w:r w:rsidR="00805D87" w:rsidRPr="00A91F99">
        <w:fldChar w:fldCharType="end"/>
      </w:r>
      <w:r w:rsidR="005106E7" w:rsidRPr="00A91F99">
        <w:rPr>
          <w:bCs w:val="0"/>
          <w:spacing w:val="-1"/>
          <w:sz w:val="24"/>
          <w:szCs w:val="24"/>
        </w:rPr>
        <w:t>)</w:t>
      </w:r>
      <w:r w:rsidR="005106E7" w:rsidRPr="00A91F99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620758" w:rsidRPr="00A91F99" w:rsidRDefault="00620758" w:rsidP="00620758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64" w:lineRule="auto"/>
        <w:ind w:right="29"/>
        <w:rPr>
          <w:bCs w:val="0"/>
          <w:spacing w:val="-1"/>
          <w:sz w:val="24"/>
          <w:szCs w:val="24"/>
        </w:rPr>
      </w:pPr>
      <w:r w:rsidRPr="00A91F99">
        <w:rPr>
          <w:sz w:val="24"/>
          <w:szCs w:val="24"/>
        </w:rPr>
        <w:t>Описание качеств оказываемых услуг</w:t>
      </w:r>
      <w:r w:rsidRPr="00A91F99">
        <w:rPr>
          <w:bCs w:val="0"/>
          <w:spacing w:val="-1"/>
          <w:sz w:val="24"/>
          <w:szCs w:val="24"/>
        </w:rPr>
        <w:t xml:space="preserve"> (</w:t>
      </w:r>
      <w:r w:rsidRPr="00A91F99">
        <w:rPr>
          <w:bCs w:val="0"/>
          <w:spacing w:val="-2"/>
          <w:sz w:val="24"/>
          <w:szCs w:val="24"/>
        </w:rPr>
        <w:t>под</w:t>
      </w:r>
      <w:r w:rsidRPr="00A91F99">
        <w:rPr>
          <w:bCs w:val="0"/>
          <w:sz w:val="24"/>
          <w:szCs w:val="24"/>
        </w:rPr>
        <w:t xml:space="preserve">раздел </w:t>
      </w:r>
      <w:r w:rsidRPr="00A91F99">
        <w:rPr>
          <w:bCs w:val="0"/>
          <w:sz w:val="24"/>
          <w:szCs w:val="24"/>
        </w:rPr>
        <w:fldChar w:fldCharType="begin"/>
      </w:r>
      <w:r w:rsidRPr="00A91F99">
        <w:rPr>
          <w:bCs w:val="0"/>
          <w:sz w:val="24"/>
          <w:szCs w:val="24"/>
        </w:rPr>
        <w:instrText xml:space="preserve"> REF _Ref525897155 \r \h </w:instrText>
      </w:r>
      <w:r w:rsidR="00A91F99" w:rsidRPr="00A91F99">
        <w:rPr>
          <w:bCs w:val="0"/>
          <w:sz w:val="24"/>
          <w:szCs w:val="24"/>
        </w:rPr>
        <w:instrText xml:space="preserve"> \* MERGEFORMAT </w:instrText>
      </w:r>
      <w:r w:rsidRPr="00A91F99">
        <w:rPr>
          <w:bCs w:val="0"/>
          <w:sz w:val="24"/>
          <w:szCs w:val="24"/>
        </w:rPr>
      </w:r>
      <w:r w:rsidRPr="00A91F99">
        <w:rPr>
          <w:bCs w:val="0"/>
          <w:sz w:val="24"/>
          <w:szCs w:val="24"/>
        </w:rPr>
        <w:fldChar w:fldCharType="separate"/>
      </w:r>
      <w:r w:rsidR="003C31A6" w:rsidRPr="00A91F99">
        <w:rPr>
          <w:bCs w:val="0"/>
          <w:sz w:val="24"/>
          <w:szCs w:val="24"/>
        </w:rPr>
        <w:t>5.3</w:t>
      </w:r>
      <w:r w:rsidRPr="00A91F99">
        <w:rPr>
          <w:bCs w:val="0"/>
          <w:sz w:val="24"/>
          <w:szCs w:val="24"/>
        </w:rPr>
        <w:fldChar w:fldCharType="end"/>
      </w:r>
      <w:r w:rsidRPr="00A91F99">
        <w:rPr>
          <w:bCs w:val="0"/>
          <w:spacing w:val="-1"/>
          <w:sz w:val="24"/>
          <w:szCs w:val="24"/>
        </w:rPr>
        <w:t xml:space="preserve">); </w:t>
      </w:r>
    </w:p>
    <w:p w:rsidR="00620758" w:rsidRPr="00A91F99" w:rsidRDefault="00620758" w:rsidP="00620758">
      <w:pPr>
        <w:widowControl w:val="0"/>
        <w:numPr>
          <w:ilvl w:val="0"/>
          <w:numId w:val="5"/>
        </w:numPr>
        <w:shd w:val="clear" w:color="auto" w:fill="FFFFFF"/>
        <w:tabs>
          <w:tab w:val="left" w:pos="1276"/>
        </w:tabs>
        <w:autoSpaceDE w:val="0"/>
        <w:spacing w:line="264" w:lineRule="auto"/>
        <w:ind w:right="5"/>
        <w:rPr>
          <w:bCs w:val="0"/>
          <w:sz w:val="24"/>
          <w:szCs w:val="24"/>
        </w:rPr>
      </w:pPr>
      <w:r w:rsidRPr="00A91F99">
        <w:rPr>
          <w:sz w:val="24"/>
          <w:szCs w:val="24"/>
        </w:rPr>
        <w:t xml:space="preserve">Справка о наличии у Участника </w:t>
      </w:r>
      <w:r w:rsidRPr="00A91F99">
        <w:rPr>
          <w:rFonts w:cs="Courier New"/>
          <w:sz w:val="24"/>
          <w:szCs w:val="24"/>
          <w:lang w:eastAsia="ru-RU"/>
        </w:rPr>
        <w:t xml:space="preserve">действующих региональных представительств/ филиалов/ обособленных подразделениях НПФ в регионах присутствия Общества и его филиалов, а также о предоставлении (не предоставлении) персонального администратора-координатора для сопровождения работы по пенсионному договору </w:t>
      </w:r>
      <w:r w:rsidRPr="00A91F99">
        <w:rPr>
          <w:sz w:val="24"/>
          <w:szCs w:val="24"/>
        </w:rPr>
        <w:t>филиалов ПАО «МРСК Центра и Приволжья»</w:t>
      </w:r>
      <w:r w:rsidRPr="00A91F99">
        <w:rPr>
          <w:bCs w:val="0"/>
          <w:spacing w:val="-1"/>
          <w:sz w:val="24"/>
          <w:szCs w:val="24"/>
        </w:rPr>
        <w:t xml:space="preserve"> (</w:t>
      </w:r>
      <w:r w:rsidRPr="00A91F99">
        <w:rPr>
          <w:bCs w:val="0"/>
          <w:spacing w:val="-2"/>
          <w:sz w:val="24"/>
          <w:szCs w:val="24"/>
        </w:rPr>
        <w:t>под</w:t>
      </w:r>
      <w:r w:rsidRPr="00A91F99">
        <w:rPr>
          <w:bCs w:val="0"/>
          <w:sz w:val="24"/>
          <w:szCs w:val="24"/>
        </w:rPr>
        <w:t xml:space="preserve">раздел </w:t>
      </w:r>
      <w:r w:rsidRPr="00A91F99">
        <w:rPr>
          <w:bCs w:val="0"/>
          <w:sz w:val="24"/>
          <w:szCs w:val="24"/>
        </w:rPr>
        <w:fldChar w:fldCharType="begin"/>
      </w:r>
      <w:r w:rsidRPr="00A91F99">
        <w:rPr>
          <w:bCs w:val="0"/>
          <w:sz w:val="24"/>
          <w:szCs w:val="24"/>
        </w:rPr>
        <w:instrText xml:space="preserve"> REF _Ref525897312 \r \h </w:instrText>
      </w:r>
      <w:r w:rsidR="00A91F99" w:rsidRPr="00A91F99">
        <w:rPr>
          <w:bCs w:val="0"/>
          <w:sz w:val="24"/>
          <w:szCs w:val="24"/>
        </w:rPr>
        <w:instrText xml:space="preserve"> \* MERGEFORMAT </w:instrText>
      </w:r>
      <w:r w:rsidRPr="00A91F99">
        <w:rPr>
          <w:bCs w:val="0"/>
          <w:sz w:val="24"/>
          <w:szCs w:val="24"/>
        </w:rPr>
      </w:r>
      <w:r w:rsidRPr="00A91F99">
        <w:rPr>
          <w:bCs w:val="0"/>
          <w:sz w:val="24"/>
          <w:szCs w:val="24"/>
        </w:rPr>
        <w:fldChar w:fldCharType="separate"/>
      </w:r>
      <w:r w:rsidR="003C31A6" w:rsidRPr="00A91F99">
        <w:rPr>
          <w:bCs w:val="0"/>
          <w:sz w:val="24"/>
          <w:szCs w:val="24"/>
        </w:rPr>
        <w:t>5.4</w:t>
      </w:r>
      <w:r w:rsidRPr="00A91F99">
        <w:rPr>
          <w:bCs w:val="0"/>
          <w:sz w:val="24"/>
          <w:szCs w:val="24"/>
        </w:rPr>
        <w:fldChar w:fldCharType="end"/>
      </w:r>
      <w:r w:rsidRPr="00A91F99">
        <w:rPr>
          <w:bCs w:val="0"/>
          <w:spacing w:val="-1"/>
          <w:sz w:val="24"/>
          <w:szCs w:val="24"/>
        </w:rPr>
        <w:t>);</w:t>
      </w:r>
    </w:p>
    <w:p w:rsidR="005106E7" w:rsidRPr="00A91F99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>Протокол разногласий к проекту Договора (</w:t>
      </w:r>
      <w:r w:rsidRPr="00A91F99">
        <w:rPr>
          <w:bCs w:val="0"/>
          <w:spacing w:val="-2"/>
          <w:sz w:val="24"/>
          <w:szCs w:val="24"/>
        </w:rPr>
        <w:t>под</w:t>
      </w:r>
      <w:r w:rsidRPr="00A91F99">
        <w:rPr>
          <w:bCs w:val="0"/>
          <w:sz w:val="24"/>
          <w:szCs w:val="24"/>
        </w:rPr>
        <w:t>раздел</w:t>
      </w:r>
      <w:r w:rsidRPr="00A91F99">
        <w:rPr>
          <w:bCs w:val="0"/>
          <w:sz w:val="24"/>
          <w:szCs w:val="24"/>
          <w:lang w:eastAsia="ru-RU"/>
        </w:rPr>
        <w:t xml:space="preserve"> </w:t>
      </w:r>
      <w:r w:rsidR="00620758" w:rsidRPr="00A91F99">
        <w:rPr>
          <w:bCs w:val="0"/>
          <w:sz w:val="24"/>
          <w:szCs w:val="24"/>
        </w:rPr>
        <w:fldChar w:fldCharType="begin"/>
      </w:r>
      <w:r w:rsidR="00620758" w:rsidRPr="00A91F99">
        <w:rPr>
          <w:bCs w:val="0"/>
          <w:sz w:val="24"/>
          <w:szCs w:val="24"/>
          <w:lang w:eastAsia="ru-RU"/>
        </w:rPr>
        <w:instrText xml:space="preserve"> REF _Ref525897592 \r \h </w:instrText>
      </w:r>
      <w:r w:rsidR="00A91F99" w:rsidRPr="00A91F99">
        <w:rPr>
          <w:bCs w:val="0"/>
          <w:sz w:val="24"/>
          <w:szCs w:val="24"/>
        </w:rPr>
        <w:instrText xml:space="preserve"> \* MERGEFORMAT </w:instrText>
      </w:r>
      <w:r w:rsidR="00620758" w:rsidRPr="00A91F99">
        <w:rPr>
          <w:bCs w:val="0"/>
          <w:sz w:val="24"/>
          <w:szCs w:val="24"/>
        </w:rPr>
      </w:r>
      <w:r w:rsidR="00620758" w:rsidRPr="00A91F99">
        <w:rPr>
          <w:bCs w:val="0"/>
          <w:sz w:val="24"/>
          <w:szCs w:val="24"/>
        </w:rPr>
        <w:fldChar w:fldCharType="separate"/>
      </w:r>
      <w:r w:rsidR="003C31A6" w:rsidRPr="00A91F99">
        <w:rPr>
          <w:bCs w:val="0"/>
          <w:sz w:val="24"/>
          <w:szCs w:val="24"/>
          <w:lang w:eastAsia="ru-RU"/>
        </w:rPr>
        <w:t>5.5</w:t>
      </w:r>
      <w:r w:rsidR="00620758" w:rsidRPr="00A91F99">
        <w:rPr>
          <w:bCs w:val="0"/>
          <w:sz w:val="24"/>
          <w:szCs w:val="24"/>
        </w:rPr>
        <w:fldChar w:fldCharType="end"/>
      </w:r>
      <w:r w:rsidRPr="00A91F99">
        <w:rPr>
          <w:bCs w:val="0"/>
          <w:sz w:val="24"/>
          <w:szCs w:val="24"/>
          <w:lang w:eastAsia="ru-RU"/>
        </w:rPr>
        <w:t>)</w:t>
      </w:r>
      <w:r w:rsidRPr="00A91F99">
        <w:rPr>
          <w:bCs w:val="0"/>
          <w:sz w:val="24"/>
          <w:szCs w:val="24"/>
        </w:rPr>
        <w:t>.</w:t>
      </w:r>
    </w:p>
    <w:p w:rsidR="00717F60" w:rsidRPr="00A91F99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Анкета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>а запроса предложений (</w:t>
      </w:r>
      <w:r w:rsidR="00A154B7" w:rsidRPr="00A91F99">
        <w:rPr>
          <w:bCs w:val="0"/>
          <w:spacing w:val="-2"/>
          <w:sz w:val="24"/>
          <w:szCs w:val="24"/>
        </w:rPr>
        <w:t>под</w:t>
      </w:r>
      <w:r w:rsidR="00A154B7" w:rsidRPr="00A91F99">
        <w:rPr>
          <w:bCs w:val="0"/>
          <w:sz w:val="24"/>
          <w:szCs w:val="24"/>
        </w:rPr>
        <w:t>раздел</w:t>
      </w:r>
      <w:r w:rsidR="00DA481F" w:rsidRPr="00A91F99">
        <w:rPr>
          <w:bCs w:val="0"/>
          <w:sz w:val="24"/>
          <w:szCs w:val="24"/>
        </w:rPr>
        <w:t xml:space="preserve"> </w:t>
      </w:r>
      <w:r w:rsidR="007F30BA" w:rsidRPr="00A91F99">
        <w:rPr>
          <w:bCs w:val="0"/>
          <w:sz w:val="24"/>
          <w:szCs w:val="24"/>
        </w:rPr>
        <w:fldChar w:fldCharType="begin"/>
      </w:r>
      <w:r w:rsidR="00DA481F" w:rsidRPr="00A91F99">
        <w:rPr>
          <w:bCs w:val="0"/>
          <w:sz w:val="24"/>
          <w:szCs w:val="24"/>
        </w:rPr>
        <w:instrText xml:space="preserve"> REF _Ref444170274 \r \h </w:instrText>
      </w:r>
      <w:r w:rsidR="00A91F99" w:rsidRPr="00A91F99">
        <w:rPr>
          <w:bCs w:val="0"/>
          <w:sz w:val="24"/>
          <w:szCs w:val="24"/>
        </w:rPr>
        <w:instrText xml:space="preserve"> \* MERGEFORMAT </w:instrText>
      </w:r>
      <w:r w:rsidR="007F30BA" w:rsidRPr="00A91F99">
        <w:rPr>
          <w:bCs w:val="0"/>
          <w:sz w:val="24"/>
          <w:szCs w:val="24"/>
        </w:rPr>
      </w:r>
      <w:r w:rsidR="007F30BA" w:rsidRPr="00A91F99">
        <w:rPr>
          <w:bCs w:val="0"/>
          <w:sz w:val="24"/>
          <w:szCs w:val="24"/>
        </w:rPr>
        <w:fldChar w:fldCharType="separate"/>
      </w:r>
      <w:r w:rsidR="003C31A6" w:rsidRPr="00A91F99">
        <w:rPr>
          <w:bCs w:val="0"/>
          <w:sz w:val="24"/>
          <w:szCs w:val="24"/>
        </w:rPr>
        <w:t>5.6.1</w:t>
      </w:r>
      <w:r w:rsidR="007F30BA" w:rsidRPr="00A91F99">
        <w:rPr>
          <w:bCs w:val="0"/>
          <w:sz w:val="24"/>
          <w:szCs w:val="24"/>
        </w:rPr>
        <w:fldChar w:fldCharType="end"/>
      </w:r>
      <w:r w:rsidRPr="00A91F99">
        <w:rPr>
          <w:bCs w:val="0"/>
          <w:sz w:val="24"/>
          <w:szCs w:val="24"/>
        </w:rPr>
        <w:t>)</w:t>
      </w:r>
      <w:r w:rsidR="0038211D" w:rsidRPr="00A91F99">
        <w:rPr>
          <w:bCs w:val="0"/>
          <w:sz w:val="24"/>
          <w:szCs w:val="24"/>
        </w:rPr>
        <w:t xml:space="preserve"> </w:t>
      </w:r>
      <w:r w:rsidR="0038211D" w:rsidRPr="00A91F99">
        <w:rPr>
          <w:szCs w:val="24"/>
        </w:rPr>
        <w:t xml:space="preserve">с </w:t>
      </w:r>
      <w:r w:rsidR="0038211D" w:rsidRPr="00A91F99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Pr="00A91F99">
        <w:rPr>
          <w:bCs w:val="0"/>
          <w:sz w:val="24"/>
          <w:szCs w:val="24"/>
        </w:rPr>
        <w:t>;</w:t>
      </w:r>
    </w:p>
    <w:p w:rsidR="00DA481F" w:rsidRPr="00A91F99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91F99">
        <w:rPr>
          <w:sz w:val="24"/>
          <w:szCs w:val="24"/>
        </w:rPr>
        <w:t xml:space="preserve">Выписка из Единого реестра субъектов малого и среднего предпринимательства или Декларация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участнике/соисполнителе/членах Коллективного участника закупки, который(ые) являет(ют)ся вновь зарегистрированным(и) индивидуальным(и) предпринимателем или вновь созданным </w:t>
      </w:r>
      <w:r w:rsidRPr="00A91F99">
        <w:rPr>
          <w:sz w:val="24"/>
          <w:szCs w:val="24"/>
        </w:rPr>
        <w:lastRenderedPageBreak/>
        <w:t xml:space="preserve">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 w:rsidRPr="00A91F99">
        <w:rPr>
          <w:sz w:val="24"/>
          <w:szCs w:val="24"/>
        </w:rPr>
        <w:fldChar w:fldCharType="begin"/>
      </w:r>
      <w:r w:rsidRPr="00A91F99">
        <w:rPr>
          <w:sz w:val="24"/>
          <w:szCs w:val="24"/>
        </w:rPr>
        <w:instrText xml:space="preserve"> REF _Ref491179060 \r \h </w:instrText>
      </w:r>
      <w:r w:rsidR="00A91F99" w:rsidRPr="00A91F99">
        <w:rPr>
          <w:sz w:val="24"/>
          <w:szCs w:val="24"/>
        </w:rPr>
        <w:instrText xml:space="preserve"> \* MERGEFORMAT </w:instrText>
      </w:r>
      <w:r w:rsidR="007F30BA" w:rsidRPr="00A91F99">
        <w:rPr>
          <w:sz w:val="24"/>
          <w:szCs w:val="24"/>
        </w:rPr>
      </w:r>
      <w:r w:rsidR="007F30BA" w:rsidRPr="00A91F99">
        <w:rPr>
          <w:sz w:val="24"/>
          <w:szCs w:val="24"/>
        </w:rPr>
        <w:fldChar w:fldCharType="separate"/>
      </w:r>
      <w:r w:rsidR="003C31A6" w:rsidRPr="00A91F99">
        <w:rPr>
          <w:sz w:val="24"/>
          <w:szCs w:val="24"/>
        </w:rPr>
        <w:t>5.6.2</w:t>
      </w:r>
      <w:r w:rsidR="007F30BA" w:rsidRPr="00A91F99">
        <w:rPr>
          <w:sz w:val="24"/>
          <w:szCs w:val="24"/>
        </w:rPr>
        <w:fldChar w:fldCharType="end"/>
      </w:r>
      <w:r w:rsidRPr="00A91F9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МСП, </w:t>
      </w:r>
      <w:r w:rsidR="00CE0B07" w:rsidRPr="00A91F99">
        <w:rPr>
          <w:sz w:val="24"/>
          <w:szCs w:val="24"/>
        </w:rPr>
        <w:t xml:space="preserve">Заказчиком/Организатором </w:t>
      </w:r>
      <w:r w:rsidRPr="00A91F99">
        <w:rPr>
          <w:sz w:val="24"/>
          <w:szCs w:val="24"/>
        </w:rPr>
        <w:t>используются сведения, содержащиеся в едином реестре субъектов МСП. В случае,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МСП;</w:t>
      </w:r>
    </w:p>
    <w:p w:rsidR="00717F60" w:rsidRPr="00A91F99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Документы, </w:t>
      </w:r>
      <w:r w:rsidR="005106E7" w:rsidRPr="00A91F99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91F99">
        <w:rPr>
          <w:bCs w:val="0"/>
          <w:sz w:val="24"/>
          <w:szCs w:val="24"/>
        </w:rPr>
        <w:t xml:space="preserve">(подраздел </w:t>
      </w:r>
      <w:r w:rsidR="00805D87" w:rsidRPr="00A91F99">
        <w:fldChar w:fldCharType="begin"/>
      </w:r>
      <w:r w:rsidR="00805D87" w:rsidRPr="00A91F99">
        <w:instrText xml:space="preserve"> REF _Ref306005578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3.3.8.3</w:t>
      </w:r>
      <w:r w:rsidR="00805D87" w:rsidRPr="00A91F99">
        <w:fldChar w:fldCharType="end"/>
      </w:r>
      <w:r w:rsidR="00F463E8" w:rsidRPr="00A91F99">
        <w:rPr>
          <w:bCs w:val="0"/>
          <w:sz w:val="24"/>
          <w:szCs w:val="24"/>
        </w:rPr>
        <w:t>, за исключением документ</w:t>
      </w:r>
      <w:r w:rsidR="00FA5339" w:rsidRPr="00A91F99">
        <w:rPr>
          <w:bCs w:val="0"/>
          <w:sz w:val="24"/>
          <w:szCs w:val="24"/>
        </w:rPr>
        <w:t>ов</w:t>
      </w:r>
      <w:r w:rsidR="00F463E8" w:rsidRPr="00A91F99">
        <w:rPr>
          <w:bCs w:val="0"/>
          <w:sz w:val="24"/>
          <w:szCs w:val="24"/>
        </w:rPr>
        <w:t>, указанн</w:t>
      </w:r>
      <w:r w:rsidR="00FA5339" w:rsidRPr="00A91F99">
        <w:rPr>
          <w:bCs w:val="0"/>
          <w:sz w:val="24"/>
          <w:szCs w:val="24"/>
        </w:rPr>
        <w:t>ых</w:t>
      </w:r>
      <w:r w:rsidR="00F463E8" w:rsidRPr="00A91F99">
        <w:rPr>
          <w:bCs w:val="0"/>
          <w:sz w:val="24"/>
          <w:szCs w:val="24"/>
        </w:rPr>
        <w:t xml:space="preserve"> в </w:t>
      </w:r>
      <w:r w:rsidR="00F463E8" w:rsidRPr="00A91F99">
        <w:rPr>
          <w:sz w:val="24"/>
          <w:szCs w:val="24"/>
        </w:rPr>
        <w:t xml:space="preserve">пп. </w:t>
      </w:r>
      <w:r w:rsidR="00805D87" w:rsidRPr="00A91F99">
        <w:fldChar w:fldCharType="begin"/>
      </w:r>
      <w:r w:rsidR="00805D87" w:rsidRPr="00A91F99">
        <w:instrText xml:space="preserve"> REF _Ref440279062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б)</w:t>
      </w:r>
      <w:r w:rsidR="00805D87" w:rsidRPr="00A91F99">
        <w:fldChar w:fldCharType="end"/>
      </w:r>
      <w:r w:rsidR="00FA5339" w:rsidRPr="00A91F99">
        <w:rPr>
          <w:sz w:val="24"/>
          <w:szCs w:val="24"/>
        </w:rPr>
        <w:t>,</w:t>
      </w:r>
      <w:r w:rsidR="007638F4" w:rsidRPr="00A91F99">
        <w:rPr>
          <w:sz w:val="24"/>
          <w:szCs w:val="24"/>
        </w:rPr>
        <w:t xml:space="preserve"> </w:t>
      </w:r>
      <w:r w:rsidR="007F30BA" w:rsidRPr="00A91F99">
        <w:fldChar w:fldCharType="begin"/>
      </w:r>
      <w:r w:rsidR="007F30BA" w:rsidRPr="00A91F99">
        <w:instrText xml:space="preserve"> REF _Ref440372326 \r \h  \* MERGEFORMAT </w:instrText>
      </w:r>
      <w:r w:rsidR="007F30BA" w:rsidRPr="00A91F99">
        <w:fldChar w:fldCharType="separate"/>
      </w:r>
      <w:r w:rsidR="003C31A6" w:rsidRPr="00A91F99">
        <w:rPr>
          <w:sz w:val="24"/>
          <w:szCs w:val="24"/>
        </w:rPr>
        <w:t>д)</w:t>
      </w:r>
      <w:r w:rsidR="007F30BA" w:rsidRPr="00A91F99">
        <w:fldChar w:fldCharType="end"/>
      </w:r>
      <w:r w:rsidR="007638F4" w:rsidRPr="00A91F99">
        <w:rPr>
          <w:sz w:val="24"/>
          <w:szCs w:val="24"/>
        </w:rPr>
        <w:t>,</w:t>
      </w:r>
      <w:r w:rsidR="00FA5339" w:rsidRPr="00A91F99">
        <w:rPr>
          <w:sz w:val="24"/>
          <w:szCs w:val="24"/>
        </w:rPr>
        <w:t xml:space="preserve"> </w:t>
      </w:r>
      <w:r w:rsidR="00805D87" w:rsidRPr="00A91F99">
        <w:fldChar w:fldCharType="begin"/>
      </w:r>
      <w:r w:rsidR="00805D87" w:rsidRPr="00A91F99">
        <w:instrText xml:space="preserve"> REF _Ref440371812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м)</w:t>
      </w:r>
      <w:r w:rsidR="00805D87" w:rsidRPr="00A91F99">
        <w:fldChar w:fldCharType="end"/>
      </w:r>
      <w:r w:rsidR="00FA5339" w:rsidRPr="00A91F99">
        <w:rPr>
          <w:sz w:val="24"/>
          <w:szCs w:val="24"/>
        </w:rPr>
        <w:t xml:space="preserve">, </w:t>
      </w:r>
      <w:r w:rsidR="007F30BA" w:rsidRPr="00A91F99">
        <w:fldChar w:fldCharType="begin"/>
      </w:r>
      <w:r w:rsidR="007F30BA" w:rsidRPr="00A91F99">
        <w:instrText xml:space="preserve"> REF _Ref440371822 \r \h  \* MERGEFORMAT </w:instrText>
      </w:r>
      <w:r w:rsidR="007F30BA" w:rsidRPr="00A91F99">
        <w:fldChar w:fldCharType="separate"/>
      </w:r>
      <w:r w:rsidR="003C31A6" w:rsidRPr="00A91F99">
        <w:rPr>
          <w:sz w:val="24"/>
          <w:szCs w:val="24"/>
        </w:rPr>
        <w:t>н)</w:t>
      </w:r>
      <w:r w:rsidR="007F30BA" w:rsidRPr="00A91F99">
        <w:fldChar w:fldCharType="end"/>
      </w:r>
      <w:r w:rsidR="002F273A" w:rsidRPr="00A91F99">
        <w:rPr>
          <w:sz w:val="24"/>
          <w:szCs w:val="24"/>
        </w:rPr>
        <w:t xml:space="preserve"> </w:t>
      </w:r>
      <w:r w:rsidR="00F463E8" w:rsidRPr="00A91F99">
        <w:rPr>
          <w:sz w:val="24"/>
          <w:szCs w:val="24"/>
        </w:rPr>
        <w:t xml:space="preserve">п. </w:t>
      </w:r>
      <w:r w:rsidR="00805D87" w:rsidRPr="00A91F99">
        <w:fldChar w:fldCharType="begin"/>
      </w:r>
      <w:r w:rsidR="00805D87" w:rsidRPr="00A91F99">
        <w:instrText xml:space="preserve"> REF _Ref306005578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3.3.8.3</w:t>
      </w:r>
      <w:r w:rsidR="00805D87" w:rsidRPr="00A91F99">
        <w:fldChar w:fldCharType="end"/>
      </w:r>
      <w:r w:rsidR="00D90031" w:rsidRPr="00A91F99">
        <w:rPr>
          <w:bCs w:val="0"/>
          <w:sz w:val="24"/>
          <w:szCs w:val="24"/>
        </w:rPr>
        <w:t>)</w:t>
      </w:r>
      <w:r w:rsidRPr="00A91F99">
        <w:rPr>
          <w:bCs w:val="0"/>
          <w:sz w:val="24"/>
          <w:szCs w:val="24"/>
        </w:rPr>
        <w:t>;</w:t>
      </w:r>
      <w:r w:rsidR="003C31A6" w:rsidRPr="00A91F99">
        <w:rPr>
          <w:bCs w:val="0"/>
          <w:sz w:val="24"/>
          <w:szCs w:val="24"/>
        </w:rPr>
        <w:t xml:space="preserve"> </w:t>
      </w:r>
    </w:p>
    <w:p w:rsidR="005106E7" w:rsidRPr="00A91F99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805D87" w:rsidRPr="00A91F99">
        <w:fldChar w:fldCharType="begin"/>
      </w:r>
      <w:r w:rsidR="00805D87" w:rsidRPr="00A91F99">
        <w:instrText xml:space="preserve"> REF _Ref465847423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3.3.10.7</w:t>
      </w:r>
      <w:r w:rsidR="00805D87" w:rsidRPr="00A91F99">
        <w:fldChar w:fldCharType="end"/>
      </w:r>
      <w:r w:rsidRPr="00A91F99">
        <w:t>.</w:t>
      </w:r>
      <w:r w:rsidRPr="00A91F99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коллективного Участника _________________»</w:t>
      </w:r>
      <w:r w:rsidRPr="00A91F99">
        <w:rPr>
          <w:sz w:val="24"/>
          <w:szCs w:val="24"/>
        </w:rPr>
        <w:t>.</w:t>
      </w:r>
    </w:p>
    <w:p w:rsidR="00717F60" w:rsidRPr="00A91F99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7" w:name="_Ref306004660"/>
      <w:r w:rsidRPr="00A91F99">
        <w:rPr>
          <w:bCs w:val="0"/>
          <w:sz w:val="24"/>
          <w:szCs w:val="24"/>
        </w:rPr>
        <w:t>Участник</w:t>
      </w:r>
      <w:r w:rsidR="00717F60" w:rsidRPr="00A91F99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A91F99">
        <w:rPr>
          <w:bCs w:val="0"/>
          <w:sz w:val="24"/>
          <w:szCs w:val="24"/>
        </w:rPr>
        <w:t>Заявк</w:t>
      </w:r>
      <w:r w:rsidR="00717F60" w:rsidRPr="00A91F99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A91F99">
        <w:rPr>
          <w:bCs w:val="0"/>
          <w:sz w:val="24"/>
          <w:szCs w:val="24"/>
        </w:rPr>
        <w:t>Заявк</w:t>
      </w:r>
      <w:r w:rsidR="00717F60" w:rsidRPr="00A91F99">
        <w:rPr>
          <w:bCs w:val="0"/>
          <w:sz w:val="24"/>
          <w:szCs w:val="24"/>
        </w:rPr>
        <w:t xml:space="preserve">и такого </w:t>
      </w:r>
      <w:r w:rsidRPr="00A91F99">
        <w:rPr>
          <w:bCs w:val="0"/>
          <w:sz w:val="24"/>
          <w:szCs w:val="24"/>
        </w:rPr>
        <w:t>Участник</w:t>
      </w:r>
      <w:r w:rsidR="00717F60" w:rsidRPr="00A91F99">
        <w:rPr>
          <w:bCs w:val="0"/>
          <w:sz w:val="24"/>
          <w:szCs w:val="24"/>
        </w:rPr>
        <w:t>а отклоняются без рассмотрения по существу.</w:t>
      </w:r>
      <w:bookmarkEnd w:id="237"/>
    </w:p>
    <w:p w:rsidR="00BD40A3" w:rsidRPr="00A91F99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Все формы, указанные в разделе </w:t>
      </w:r>
      <w:r w:rsidR="00805D87" w:rsidRPr="00A91F99">
        <w:fldChar w:fldCharType="begin"/>
      </w:r>
      <w:r w:rsidR="00805D87" w:rsidRPr="00A91F99">
        <w:instrText xml:space="preserve"> REF _Ref440270602 \r \h  \* MERGEFORMAT </w:instrText>
      </w:r>
      <w:r w:rsidR="00805D87" w:rsidRPr="00A91F99">
        <w:fldChar w:fldCharType="separate"/>
      </w:r>
      <w:r w:rsidR="003C31A6" w:rsidRPr="00A91F99">
        <w:t>5</w:t>
      </w:r>
      <w:r w:rsidR="00805D87" w:rsidRPr="00A91F99">
        <w:fldChar w:fldCharType="end"/>
      </w:r>
      <w:r w:rsidRPr="00A91F99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</w:p>
    <w:p w:rsidR="00717F60" w:rsidRPr="00A91F99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>Заявк</w:t>
      </w:r>
      <w:r w:rsidR="00717F60" w:rsidRPr="00A91F99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805D87" w:rsidRPr="00A91F99">
        <w:fldChar w:fldCharType="begin"/>
      </w:r>
      <w:r w:rsidR="00805D87" w:rsidRPr="00A91F99">
        <w:instrText xml:space="preserve"> REF _Ref191386419 \n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3.3.2</w:t>
      </w:r>
      <w:r w:rsidR="00805D87" w:rsidRPr="00A91F99">
        <w:fldChar w:fldCharType="end"/>
      </w:r>
      <w:r w:rsidR="00717F60" w:rsidRPr="00A91F99">
        <w:rPr>
          <w:bCs w:val="0"/>
          <w:sz w:val="24"/>
          <w:szCs w:val="24"/>
        </w:rPr>
        <w:t>)</w:t>
      </w:r>
      <w:r w:rsidR="00FE2E3F" w:rsidRPr="00A91F99">
        <w:rPr>
          <w:bCs w:val="0"/>
          <w:sz w:val="24"/>
          <w:szCs w:val="24"/>
        </w:rPr>
        <w:t>.</w:t>
      </w:r>
    </w:p>
    <w:p w:rsidR="00BD40A3" w:rsidRPr="00A91F99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38" w:name="_Ref55279015"/>
      <w:bookmarkStart w:id="239" w:name="_Ref55279017"/>
      <w:r w:rsidRPr="00A91F99">
        <w:rPr>
          <w:bCs w:val="0"/>
          <w:sz w:val="24"/>
          <w:szCs w:val="24"/>
        </w:rPr>
        <w:t xml:space="preserve">Каждый документ, входящий в </w:t>
      </w:r>
      <w:r w:rsidR="00BA1AEC" w:rsidRPr="00A91F99">
        <w:rPr>
          <w:bCs w:val="0"/>
          <w:sz w:val="24"/>
          <w:szCs w:val="24"/>
        </w:rPr>
        <w:t>Заявку</w:t>
      </w:r>
      <w:r w:rsidRPr="00A91F99">
        <w:rPr>
          <w:bCs w:val="0"/>
          <w:sz w:val="24"/>
          <w:szCs w:val="24"/>
        </w:rPr>
        <w:t xml:space="preserve">, должен быть подписан лицом, имеющим право в соответствии с законодательством Российской Федерации действовать от лица Участника без доверенности, или надлежащим образом уполномоченным им лицом на основании доверенности (далее — уполномоченного лица). В последнем случае </w:t>
      </w:r>
      <w:r w:rsidR="00C318B5" w:rsidRPr="00A91F99">
        <w:rPr>
          <w:bCs w:val="0"/>
          <w:sz w:val="24"/>
          <w:szCs w:val="24"/>
        </w:rPr>
        <w:t>копия</w:t>
      </w:r>
      <w:r w:rsidRPr="00A91F99">
        <w:rPr>
          <w:bCs w:val="0"/>
          <w:sz w:val="24"/>
          <w:szCs w:val="24"/>
        </w:rPr>
        <w:t xml:space="preserve"> </w:t>
      </w:r>
      <w:r w:rsidR="00BD74DF" w:rsidRPr="00A91F99">
        <w:rPr>
          <w:bCs w:val="0"/>
          <w:sz w:val="24"/>
          <w:szCs w:val="24"/>
        </w:rPr>
        <w:t xml:space="preserve">доверенности </w:t>
      </w:r>
      <w:r w:rsidRPr="00A91F99">
        <w:rPr>
          <w:bCs w:val="0"/>
          <w:sz w:val="24"/>
          <w:szCs w:val="24"/>
        </w:rPr>
        <w:t xml:space="preserve">прикладывается к </w:t>
      </w:r>
      <w:r w:rsidR="00F056E4" w:rsidRPr="00A91F99">
        <w:rPr>
          <w:bCs w:val="0"/>
          <w:sz w:val="24"/>
          <w:szCs w:val="24"/>
        </w:rPr>
        <w:t>Заявке</w:t>
      </w:r>
      <w:r w:rsidRPr="00A91F99">
        <w:rPr>
          <w:bCs w:val="0"/>
          <w:sz w:val="24"/>
          <w:szCs w:val="24"/>
        </w:rPr>
        <w:t>.</w:t>
      </w:r>
      <w:bookmarkEnd w:id="238"/>
    </w:p>
    <w:p w:rsidR="00BD40A3" w:rsidRPr="00A91F99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40" w:name="_Ref195087786"/>
      <w:r w:rsidRPr="00A91F99">
        <w:rPr>
          <w:bCs w:val="0"/>
          <w:sz w:val="24"/>
          <w:szCs w:val="24"/>
        </w:rPr>
        <w:t xml:space="preserve">Каждый документ, входящий в </w:t>
      </w:r>
      <w:r w:rsidR="00BA1AEC" w:rsidRPr="00A91F99">
        <w:rPr>
          <w:bCs w:val="0"/>
          <w:sz w:val="24"/>
          <w:szCs w:val="24"/>
        </w:rPr>
        <w:t>Заявку</w:t>
      </w:r>
      <w:r w:rsidRPr="00A91F99">
        <w:rPr>
          <w:bCs w:val="0"/>
          <w:sz w:val="24"/>
          <w:szCs w:val="24"/>
        </w:rPr>
        <w:t>, должен быть скреплен печатью Участника.</w:t>
      </w:r>
      <w:bookmarkEnd w:id="239"/>
      <w:bookmarkEnd w:id="240"/>
    </w:p>
    <w:p w:rsidR="00BD40A3" w:rsidRPr="00A91F99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F99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A91F99">
        <w:rPr>
          <w:sz w:val="24"/>
          <w:szCs w:val="24"/>
        </w:rPr>
        <w:t>Заявку</w:t>
      </w:r>
      <w:r w:rsidRPr="00A91F99">
        <w:rPr>
          <w:sz w:val="24"/>
          <w:szCs w:val="24"/>
        </w:rPr>
        <w:t xml:space="preserve"> </w:t>
      </w:r>
      <w:r w:rsidR="000E5AC7" w:rsidRPr="00A91F99">
        <w:rPr>
          <w:sz w:val="24"/>
          <w:szCs w:val="24"/>
        </w:rPr>
        <w:t>Участника</w:t>
      </w:r>
      <w:r w:rsidRPr="00A91F99">
        <w:rPr>
          <w:sz w:val="24"/>
          <w:szCs w:val="24"/>
        </w:rPr>
        <w:t>.</w:t>
      </w:r>
    </w:p>
    <w:p w:rsidR="00BD40A3" w:rsidRPr="00A91F99" w:rsidRDefault="00FE2E3F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91F99">
        <w:rPr>
          <w:sz w:val="24"/>
          <w:szCs w:val="24"/>
        </w:rPr>
        <w:t xml:space="preserve">Указанные в Технико-коммерческом предложении Участника </w:t>
      </w:r>
      <w:r w:rsidR="000A00E6" w:rsidRPr="00A91F99">
        <w:rPr>
          <w:bCs w:val="0"/>
          <w:sz w:val="24"/>
          <w:szCs w:val="24"/>
        </w:rPr>
        <w:t>(</w:t>
      </w:r>
      <w:r w:rsidR="000A00E6" w:rsidRPr="00A91F99">
        <w:rPr>
          <w:bCs w:val="0"/>
          <w:spacing w:val="-2"/>
          <w:sz w:val="24"/>
          <w:szCs w:val="24"/>
        </w:rPr>
        <w:t>под</w:t>
      </w:r>
      <w:r w:rsidR="000A00E6" w:rsidRPr="00A91F99">
        <w:rPr>
          <w:bCs w:val="0"/>
          <w:sz w:val="24"/>
          <w:szCs w:val="24"/>
        </w:rPr>
        <w:t xml:space="preserve">раздел </w:t>
      </w:r>
      <w:r w:rsidRPr="00A91F99">
        <w:fldChar w:fldCharType="begin"/>
      </w:r>
      <w:r w:rsidRPr="00A91F99">
        <w:rPr>
          <w:bCs w:val="0"/>
          <w:sz w:val="24"/>
          <w:szCs w:val="24"/>
        </w:rPr>
        <w:instrText xml:space="preserve"> REF _Ref86826666 \r \h </w:instrText>
      </w:r>
      <w:r w:rsidR="002D1987" w:rsidRPr="00A91F99">
        <w:instrText xml:space="preserve"> \* MERGEFORMAT </w:instrText>
      </w:r>
      <w:r w:rsidRPr="00A91F99">
        <w:fldChar w:fldCharType="separate"/>
      </w:r>
      <w:r w:rsidR="003C31A6" w:rsidRPr="00A91F99">
        <w:rPr>
          <w:bCs w:val="0"/>
          <w:sz w:val="24"/>
          <w:szCs w:val="24"/>
        </w:rPr>
        <w:t>5.2</w:t>
      </w:r>
      <w:r w:rsidRPr="00A91F99">
        <w:fldChar w:fldCharType="end"/>
      </w:r>
      <w:r w:rsidR="000A00E6" w:rsidRPr="00A91F99">
        <w:rPr>
          <w:bCs w:val="0"/>
          <w:sz w:val="24"/>
          <w:szCs w:val="24"/>
        </w:rPr>
        <w:t>)</w:t>
      </w:r>
      <w:r w:rsidR="00620758" w:rsidRPr="00A91F99">
        <w:rPr>
          <w:bCs w:val="0"/>
          <w:sz w:val="24"/>
          <w:szCs w:val="24"/>
        </w:rPr>
        <w:t xml:space="preserve"> и в форме </w:t>
      </w:r>
      <w:r w:rsidR="00620758" w:rsidRPr="00A91F99">
        <w:rPr>
          <w:sz w:val="24"/>
          <w:szCs w:val="24"/>
        </w:rPr>
        <w:t>Описание качеств оказываемых услуг</w:t>
      </w:r>
      <w:r w:rsidR="00620758" w:rsidRPr="00A91F99">
        <w:rPr>
          <w:bCs w:val="0"/>
          <w:spacing w:val="-1"/>
          <w:sz w:val="24"/>
          <w:szCs w:val="24"/>
        </w:rPr>
        <w:t xml:space="preserve"> (</w:t>
      </w:r>
      <w:r w:rsidR="00620758" w:rsidRPr="00A91F99">
        <w:rPr>
          <w:bCs w:val="0"/>
          <w:spacing w:val="-2"/>
          <w:sz w:val="24"/>
          <w:szCs w:val="24"/>
        </w:rPr>
        <w:t>под</w:t>
      </w:r>
      <w:r w:rsidR="00620758" w:rsidRPr="00A91F99">
        <w:rPr>
          <w:bCs w:val="0"/>
          <w:sz w:val="24"/>
          <w:szCs w:val="24"/>
        </w:rPr>
        <w:t xml:space="preserve">раздел </w:t>
      </w:r>
      <w:r w:rsidR="00620758" w:rsidRPr="00A91F99">
        <w:rPr>
          <w:bCs w:val="0"/>
          <w:sz w:val="24"/>
          <w:szCs w:val="24"/>
        </w:rPr>
        <w:fldChar w:fldCharType="begin"/>
      </w:r>
      <w:r w:rsidR="00620758" w:rsidRPr="00A91F99">
        <w:rPr>
          <w:bCs w:val="0"/>
          <w:sz w:val="24"/>
          <w:szCs w:val="24"/>
        </w:rPr>
        <w:instrText xml:space="preserve"> REF _Ref525897155 \r \h </w:instrText>
      </w:r>
      <w:r w:rsidR="00A91F99" w:rsidRPr="00A91F99">
        <w:rPr>
          <w:bCs w:val="0"/>
          <w:sz w:val="24"/>
          <w:szCs w:val="24"/>
        </w:rPr>
        <w:instrText xml:space="preserve"> \* MERGEFORMAT </w:instrText>
      </w:r>
      <w:r w:rsidR="00620758" w:rsidRPr="00A91F99">
        <w:rPr>
          <w:bCs w:val="0"/>
          <w:sz w:val="24"/>
          <w:szCs w:val="24"/>
        </w:rPr>
      </w:r>
      <w:r w:rsidR="00620758" w:rsidRPr="00A91F99">
        <w:rPr>
          <w:bCs w:val="0"/>
          <w:sz w:val="24"/>
          <w:szCs w:val="24"/>
        </w:rPr>
        <w:fldChar w:fldCharType="separate"/>
      </w:r>
      <w:r w:rsidR="003C31A6" w:rsidRPr="00A91F99">
        <w:rPr>
          <w:bCs w:val="0"/>
          <w:sz w:val="24"/>
          <w:szCs w:val="24"/>
        </w:rPr>
        <w:t>5.3</w:t>
      </w:r>
      <w:r w:rsidR="00620758" w:rsidRPr="00A91F99">
        <w:rPr>
          <w:bCs w:val="0"/>
          <w:sz w:val="24"/>
          <w:szCs w:val="24"/>
        </w:rPr>
        <w:fldChar w:fldCharType="end"/>
      </w:r>
      <w:r w:rsidR="00620758" w:rsidRPr="00A91F99">
        <w:rPr>
          <w:bCs w:val="0"/>
          <w:spacing w:val="-1"/>
          <w:sz w:val="24"/>
          <w:szCs w:val="24"/>
        </w:rPr>
        <w:t xml:space="preserve">) </w:t>
      </w:r>
      <w:r w:rsidR="00BD40A3" w:rsidRPr="00A91F99">
        <w:rPr>
          <w:sz w:val="24"/>
          <w:szCs w:val="24"/>
        </w:rPr>
        <w:t xml:space="preserve">условия оплаты за </w:t>
      </w:r>
      <w:r w:rsidR="00541FAB" w:rsidRPr="00A91F99">
        <w:rPr>
          <w:sz w:val="24"/>
          <w:szCs w:val="24"/>
        </w:rPr>
        <w:t>оказываемые услуги</w:t>
      </w:r>
      <w:r w:rsidRPr="00A91F99">
        <w:rPr>
          <w:sz w:val="24"/>
          <w:szCs w:val="24"/>
        </w:rPr>
        <w:t xml:space="preserve"> и </w:t>
      </w:r>
      <w:r w:rsidR="00BD40A3" w:rsidRPr="00A91F99">
        <w:rPr>
          <w:sz w:val="24"/>
          <w:szCs w:val="24"/>
        </w:rPr>
        <w:t xml:space="preserve">условия по срокам </w:t>
      </w:r>
      <w:r w:rsidR="00541FAB" w:rsidRPr="00A91F99">
        <w:rPr>
          <w:sz w:val="24"/>
          <w:szCs w:val="24"/>
        </w:rPr>
        <w:t>оказания услуг</w:t>
      </w:r>
      <w:r w:rsidRPr="00A91F99">
        <w:rPr>
          <w:sz w:val="24"/>
          <w:szCs w:val="24"/>
        </w:rPr>
        <w:t xml:space="preserve"> не должны </w:t>
      </w:r>
      <w:r w:rsidR="00620758" w:rsidRPr="00A91F99">
        <w:rPr>
          <w:sz w:val="24"/>
          <w:szCs w:val="24"/>
        </w:rPr>
        <w:t>противоречить</w:t>
      </w:r>
      <w:r w:rsidR="00BD40A3" w:rsidRPr="00A91F99">
        <w:rPr>
          <w:sz w:val="24"/>
          <w:szCs w:val="24"/>
        </w:rPr>
        <w:t xml:space="preserve"> условиям, указанным в Письме о подаче оферты </w:t>
      </w:r>
      <w:r w:rsidR="00B71B9D" w:rsidRPr="00A91F99">
        <w:rPr>
          <w:bCs w:val="0"/>
          <w:spacing w:val="-2"/>
          <w:sz w:val="24"/>
          <w:szCs w:val="24"/>
        </w:rPr>
        <w:t>(</w:t>
      </w:r>
      <w:r w:rsidR="003F3A69" w:rsidRPr="00A91F99">
        <w:rPr>
          <w:bCs w:val="0"/>
          <w:spacing w:val="-2"/>
          <w:sz w:val="24"/>
          <w:szCs w:val="24"/>
        </w:rPr>
        <w:t>под</w:t>
      </w:r>
      <w:r w:rsidR="003F3A69" w:rsidRPr="00A91F99">
        <w:rPr>
          <w:bCs w:val="0"/>
          <w:sz w:val="24"/>
          <w:szCs w:val="24"/>
        </w:rPr>
        <w:t>раздел</w:t>
      </w:r>
      <w:r w:rsidR="00B71B9D" w:rsidRPr="00A91F99">
        <w:rPr>
          <w:bCs w:val="0"/>
          <w:sz w:val="24"/>
          <w:szCs w:val="24"/>
        </w:rPr>
        <w:t xml:space="preserve"> </w:t>
      </w:r>
      <w:r w:rsidR="00805D87" w:rsidRPr="00A91F99">
        <w:fldChar w:fldCharType="begin"/>
      </w:r>
      <w:r w:rsidR="00805D87" w:rsidRPr="00A91F99">
        <w:instrText xml:space="preserve"> REF _Ref55336310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5.1</w:t>
      </w:r>
      <w:r w:rsidR="00805D87" w:rsidRPr="00A91F99">
        <w:fldChar w:fldCharType="end"/>
      </w:r>
      <w:r w:rsidR="00B71B9D" w:rsidRPr="00A91F99">
        <w:rPr>
          <w:bCs w:val="0"/>
          <w:sz w:val="24"/>
          <w:szCs w:val="24"/>
          <w:lang w:eastAsia="ru-RU"/>
        </w:rPr>
        <w:t>)</w:t>
      </w:r>
      <w:r w:rsidR="00BD40A3" w:rsidRPr="00A91F99">
        <w:rPr>
          <w:sz w:val="24"/>
          <w:szCs w:val="24"/>
        </w:rPr>
        <w:t xml:space="preserve">. В случае расхождения данных условий, Акцептом для </w:t>
      </w:r>
      <w:r w:rsidR="00CE0B07" w:rsidRPr="00A91F99">
        <w:rPr>
          <w:sz w:val="24"/>
          <w:szCs w:val="24"/>
        </w:rPr>
        <w:t>Заказчика/Организатора</w:t>
      </w:r>
      <w:r w:rsidR="00BD40A3" w:rsidRPr="00A91F99">
        <w:rPr>
          <w:sz w:val="24"/>
          <w:szCs w:val="24"/>
        </w:rPr>
        <w:t xml:space="preserve">, будут считаться данные указанные в Письме о подаче оферты </w:t>
      </w:r>
      <w:r w:rsidR="00B71B9D" w:rsidRPr="00A91F99">
        <w:rPr>
          <w:bCs w:val="0"/>
          <w:spacing w:val="-2"/>
          <w:sz w:val="24"/>
          <w:szCs w:val="24"/>
        </w:rPr>
        <w:t>(</w:t>
      </w:r>
      <w:r w:rsidR="00B71B9D" w:rsidRPr="00A91F99">
        <w:rPr>
          <w:bCs w:val="0"/>
          <w:sz w:val="24"/>
          <w:szCs w:val="24"/>
        </w:rPr>
        <w:t xml:space="preserve">раздел </w:t>
      </w:r>
      <w:r w:rsidR="00805D87" w:rsidRPr="00A91F99">
        <w:fldChar w:fldCharType="begin"/>
      </w:r>
      <w:r w:rsidR="00805D87" w:rsidRPr="00A91F99">
        <w:instrText xml:space="preserve"> REF _Ref55336310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5.1</w:t>
      </w:r>
      <w:r w:rsidR="00805D87" w:rsidRPr="00A91F99">
        <w:fldChar w:fldCharType="end"/>
      </w:r>
      <w:r w:rsidR="00B71B9D" w:rsidRPr="00A91F99">
        <w:rPr>
          <w:bCs w:val="0"/>
          <w:sz w:val="24"/>
          <w:szCs w:val="24"/>
          <w:lang w:eastAsia="ru-RU"/>
        </w:rPr>
        <w:t>)</w:t>
      </w:r>
      <w:r w:rsidR="00BD40A3" w:rsidRPr="00A91F99">
        <w:rPr>
          <w:sz w:val="24"/>
          <w:szCs w:val="24"/>
        </w:rPr>
        <w:t>.</w:t>
      </w:r>
    </w:p>
    <w:p w:rsidR="00620758" w:rsidRPr="00A91F99" w:rsidRDefault="00620758" w:rsidP="0062075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rPr>
          <w:sz w:val="24"/>
          <w:szCs w:val="24"/>
        </w:rPr>
      </w:pPr>
    </w:p>
    <w:p w:rsidR="00717F60" w:rsidRPr="00A91F99" w:rsidRDefault="00717F60" w:rsidP="00E71A48">
      <w:pPr>
        <w:pStyle w:val="3"/>
        <w:spacing w:line="264" w:lineRule="auto"/>
        <w:rPr>
          <w:szCs w:val="24"/>
        </w:rPr>
      </w:pPr>
      <w:bookmarkStart w:id="241" w:name="_Ref115076752"/>
      <w:bookmarkStart w:id="242" w:name="_Ref191386109"/>
      <w:bookmarkStart w:id="243" w:name="_Ref191386419"/>
      <w:bookmarkStart w:id="244" w:name="_Toc440361327"/>
      <w:bookmarkStart w:id="245" w:name="_Toc440376082"/>
      <w:bookmarkStart w:id="246" w:name="_Toc440376209"/>
      <w:bookmarkStart w:id="247" w:name="_Toc440382474"/>
      <w:bookmarkStart w:id="248" w:name="_Toc440447144"/>
      <w:bookmarkStart w:id="249" w:name="_Toc440632304"/>
      <w:bookmarkStart w:id="250" w:name="_Toc440875077"/>
      <w:bookmarkStart w:id="251" w:name="_Toc441131064"/>
      <w:bookmarkStart w:id="252" w:name="_Toc465774585"/>
      <w:bookmarkStart w:id="253" w:name="_Toc465848814"/>
      <w:bookmarkStart w:id="254" w:name="_Toc468875316"/>
      <w:bookmarkStart w:id="255" w:name="_Toc469488368"/>
      <w:bookmarkStart w:id="256" w:name="_Toc471894889"/>
      <w:bookmarkStart w:id="257" w:name="_Toc498590314"/>
      <w:bookmarkStart w:id="258" w:name="_Toc525898794"/>
      <w:r w:rsidRPr="00A91F99">
        <w:rPr>
          <w:szCs w:val="24"/>
        </w:rPr>
        <w:t xml:space="preserve">Порядок подготовки </w:t>
      </w:r>
      <w:r w:rsidR="004B5EB3" w:rsidRPr="00A91F99">
        <w:rPr>
          <w:szCs w:val="24"/>
        </w:rPr>
        <w:t>Заявк</w:t>
      </w:r>
      <w:r w:rsidRPr="00A91F99">
        <w:rPr>
          <w:szCs w:val="24"/>
        </w:rPr>
        <w:t>и через </w:t>
      </w:r>
      <w:bookmarkEnd w:id="241"/>
      <w:bookmarkEnd w:id="242"/>
      <w:bookmarkEnd w:id="243"/>
      <w:r w:rsidRPr="00A91F99">
        <w:rPr>
          <w:szCs w:val="24"/>
        </w:rPr>
        <w:t>ЭТП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</w:p>
    <w:p w:rsidR="00717F60" w:rsidRPr="00A91F99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>Участник</w:t>
      </w:r>
      <w:r w:rsidR="00717F60" w:rsidRPr="00A91F99">
        <w:rPr>
          <w:bCs w:val="0"/>
          <w:sz w:val="24"/>
          <w:szCs w:val="24"/>
        </w:rPr>
        <w:t xml:space="preserve">и при оформлении </w:t>
      </w:r>
      <w:r w:rsidR="004B5EB3" w:rsidRPr="00A91F99">
        <w:rPr>
          <w:bCs w:val="0"/>
          <w:sz w:val="24"/>
          <w:szCs w:val="24"/>
        </w:rPr>
        <w:t>Заявк</w:t>
      </w:r>
      <w:r w:rsidR="00FE5731" w:rsidRPr="00A91F99">
        <w:rPr>
          <w:bCs w:val="0"/>
          <w:sz w:val="24"/>
          <w:szCs w:val="24"/>
        </w:rPr>
        <w:t xml:space="preserve">и </w:t>
      </w:r>
      <w:r w:rsidR="00717F60" w:rsidRPr="00A91F99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A91F99">
        <w:rPr>
          <w:bCs w:val="0"/>
          <w:sz w:val="24"/>
          <w:szCs w:val="24"/>
        </w:rPr>
        <w:t>Д</w:t>
      </w:r>
      <w:r w:rsidR="00717F60" w:rsidRPr="00A91F99">
        <w:rPr>
          <w:bCs w:val="0"/>
          <w:sz w:val="24"/>
          <w:szCs w:val="24"/>
        </w:rPr>
        <w:t xml:space="preserve">окументацией по </w:t>
      </w:r>
      <w:r w:rsidR="00717F60" w:rsidRPr="00A91F99">
        <w:rPr>
          <w:bCs w:val="0"/>
          <w:sz w:val="24"/>
          <w:szCs w:val="24"/>
        </w:rPr>
        <w:lastRenderedPageBreak/>
        <w:t>запросу предложений.</w:t>
      </w:r>
    </w:p>
    <w:p w:rsidR="00717F60" w:rsidRPr="00A91F99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Все файлы </w:t>
      </w:r>
      <w:r w:rsidR="004B5EB3" w:rsidRPr="00A91F99">
        <w:rPr>
          <w:bCs w:val="0"/>
          <w:sz w:val="24"/>
          <w:szCs w:val="24"/>
        </w:rPr>
        <w:t>Заявк</w:t>
      </w:r>
      <w:r w:rsidRPr="00A91F99">
        <w:rPr>
          <w:bCs w:val="0"/>
          <w:sz w:val="24"/>
          <w:szCs w:val="24"/>
        </w:rPr>
        <w:t xml:space="preserve">и, размещенные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A91F99">
        <w:rPr>
          <w:bCs w:val="0"/>
          <w:sz w:val="24"/>
          <w:szCs w:val="24"/>
        </w:rPr>
        <w:t>Заявк</w:t>
      </w:r>
      <w:r w:rsidRPr="00A91F99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A91F99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Правила оформления </w:t>
      </w:r>
      <w:r w:rsidR="004B5EB3" w:rsidRPr="00A91F99">
        <w:rPr>
          <w:bCs w:val="0"/>
          <w:sz w:val="24"/>
          <w:szCs w:val="24"/>
        </w:rPr>
        <w:t>Заявк</w:t>
      </w:r>
      <w:r w:rsidRPr="00A91F99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A91F99" w:rsidRDefault="00717F60" w:rsidP="00E71A48">
      <w:pPr>
        <w:pStyle w:val="3"/>
        <w:spacing w:line="264" w:lineRule="auto"/>
        <w:rPr>
          <w:szCs w:val="24"/>
        </w:rPr>
      </w:pPr>
      <w:bookmarkStart w:id="259" w:name="_Ref115076807"/>
      <w:bookmarkStart w:id="260" w:name="_Toc440361328"/>
      <w:bookmarkStart w:id="261" w:name="_Toc440376083"/>
      <w:bookmarkStart w:id="262" w:name="_Toc440376210"/>
      <w:bookmarkStart w:id="263" w:name="_Toc440382475"/>
      <w:bookmarkStart w:id="264" w:name="_Toc440447145"/>
      <w:bookmarkStart w:id="265" w:name="_Toc440632305"/>
      <w:bookmarkStart w:id="266" w:name="_Toc440875078"/>
      <w:bookmarkStart w:id="267" w:name="_Toc441131065"/>
      <w:bookmarkStart w:id="268" w:name="_Toc465774586"/>
      <w:bookmarkStart w:id="269" w:name="_Toc465848815"/>
      <w:bookmarkStart w:id="270" w:name="_Toc468875317"/>
      <w:bookmarkStart w:id="271" w:name="_Toc469488369"/>
      <w:bookmarkStart w:id="272" w:name="_Toc471894890"/>
      <w:bookmarkStart w:id="273" w:name="_Toc498590315"/>
      <w:bookmarkStart w:id="274" w:name="_Toc525898795"/>
      <w:r w:rsidRPr="00A91F99">
        <w:rPr>
          <w:szCs w:val="24"/>
        </w:rPr>
        <w:t xml:space="preserve">Порядок подготовки </w:t>
      </w:r>
      <w:r w:rsidR="004B5EB3" w:rsidRPr="00A91F99">
        <w:rPr>
          <w:szCs w:val="24"/>
        </w:rPr>
        <w:t>Заявк</w:t>
      </w:r>
      <w:r w:rsidRPr="00A91F99">
        <w:rPr>
          <w:szCs w:val="24"/>
        </w:rPr>
        <w:t xml:space="preserve">и в письменной </w:t>
      </w:r>
      <w:r w:rsidR="00FA523F" w:rsidRPr="00A91F99">
        <w:rPr>
          <w:szCs w:val="24"/>
        </w:rPr>
        <w:t xml:space="preserve">(бумажной) </w:t>
      </w:r>
      <w:r w:rsidRPr="00A91F99">
        <w:rPr>
          <w:szCs w:val="24"/>
        </w:rPr>
        <w:t>форме</w:t>
      </w:r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</w:p>
    <w:p w:rsidR="00717F60" w:rsidRPr="00A91F99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275" w:name="_Ref191386548"/>
      <w:r w:rsidRPr="00A91F99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A91F99">
        <w:rPr>
          <w:sz w:val="24"/>
          <w:szCs w:val="24"/>
        </w:rPr>
        <w:t xml:space="preserve">(бумажной) </w:t>
      </w:r>
      <w:r w:rsidRPr="00A91F99">
        <w:rPr>
          <w:bCs w:val="0"/>
          <w:sz w:val="24"/>
          <w:szCs w:val="24"/>
        </w:rPr>
        <w:t>форме не предусмотрено</w:t>
      </w:r>
      <w:bookmarkEnd w:id="275"/>
      <w:r w:rsidR="002D1987" w:rsidRPr="00A91F99">
        <w:rPr>
          <w:bCs w:val="0"/>
          <w:sz w:val="24"/>
          <w:szCs w:val="24"/>
        </w:rPr>
        <w:t>.</w:t>
      </w:r>
    </w:p>
    <w:p w:rsidR="00717F60" w:rsidRPr="00A91F99" w:rsidRDefault="00717F60" w:rsidP="00E71A48">
      <w:pPr>
        <w:pStyle w:val="3"/>
        <w:spacing w:line="264" w:lineRule="auto"/>
        <w:rPr>
          <w:szCs w:val="24"/>
        </w:rPr>
      </w:pPr>
      <w:bookmarkStart w:id="276" w:name="_Ref306008743"/>
      <w:bookmarkStart w:id="277" w:name="_Toc440361329"/>
      <w:bookmarkStart w:id="278" w:name="_Toc440376084"/>
      <w:bookmarkStart w:id="279" w:name="_Toc440376211"/>
      <w:bookmarkStart w:id="280" w:name="_Toc440382476"/>
      <w:bookmarkStart w:id="281" w:name="_Toc440447146"/>
      <w:bookmarkStart w:id="282" w:name="_Toc440632306"/>
      <w:bookmarkStart w:id="283" w:name="_Toc440875079"/>
      <w:bookmarkStart w:id="284" w:name="_Toc441131066"/>
      <w:bookmarkStart w:id="285" w:name="_Toc465774587"/>
      <w:bookmarkStart w:id="286" w:name="_Toc465848816"/>
      <w:bookmarkStart w:id="287" w:name="_Toc468875318"/>
      <w:bookmarkStart w:id="288" w:name="_Toc469488370"/>
      <w:bookmarkStart w:id="289" w:name="_Toc471894891"/>
      <w:bookmarkStart w:id="290" w:name="_Toc498590316"/>
      <w:bookmarkStart w:id="291" w:name="_Toc525898796"/>
      <w:r w:rsidRPr="00A91F99">
        <w:rPr>
          <w:szCs w:val="24"/>
        </w:rPr>
        <w:t xml:space="preserve">Требования к сроку действия </w:t>
      </w:r>
      <w:r w:rsidR="004B5EB3" w:rsidRPr="00A91F99">
        <w:rPr>
          <w:szCs w:val="24"/>
        </w:rPr>
        <w:t>Заявк</w:t>
      </w:r>
      <w:r w:rsidRPr="00A91F99">
        <w:rPr>
          <w:szCs w:val="24"/>
        </w:rPr>
        <w:t>и</w:t>
      </w:r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</w:p>
    <w:p w:rsidR="00717F60" w:rsidRPr="00A91F99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292" w:name="_Ref303683455"/>
      <w:r w:rsidRPr="00A91F99">
        <w:rPr>
          <w:bCs w:val="0"/>
          <w:sz w:val="24"/>
          <w:szCs w:val="24"/>
        </w:rPr>
        <w:t>Заявк</w:t>
      </w:r>
      <w:r w:rsidR="00717F60" w:rsidRPr="00A91F99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A91F99">
        <w:rPr>
          <w:bCs w:val="0"/>
          <w:sz w:val="24"/>
          <w:szCs w:val="24"/>
        </w:rPr>
        <w:t>Участник</w:t>
      </w:r>
      <w:r w:rsidR="00717F60" w:rsidRPr="00A91F99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A91F99">
        <w:rPr>
          <w:bCs w:val="0"/>
          <w:sz w:val="24"/>
          <w:szCs w:val="24"/>
        </w:rPr>
        <w:t>90</w:t>
      </w:r>
      <w:r w:rsidR="00717F60" w:rsidRPr="00A91F99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A91F99">
        <w:rPr>
          <w:bCs w:val="0"/>
          <w:sz w:val="24"/>
          <w:szCs w:val="24"/>
        </w:rPr>
        <w:t xml:space="preserve">подачи </w:t>
      </w:r>
      <w:r w:rsidR="00717F60" w:rsidRPr="00A91F99">
        <w:rPr>
          <w:bCs w:val="0"/>
          <w:sz w:val="24"/>
          <w:szCs w:val="24"/>
        </w:rPr>
        <w:t>Заявок</w:t>
      </w:r>
      <w:r w:rsidR="00D71E6D" w:rsidRPr="00A91F99">
        <w:rPr>
          <w:bCs w:val="0"/>
          <w:sz w:val="24"/>
          <w:szCs w:val="24"/>
        </w:rPr>
        <w:t xml:space="preserve"> (п. </w:t>
      </w:r>
      <w:r w:rsidR="00805D87" w:rsidRPr="00A91F99">
        <w:fldChar w:fldCharType="begin"/>
      </w:r>
      <w:r w:rsidR="00805D87" w:rsidRPr="00A91F99">
        <w:instrText xml:space="preserve"> REF _Ref440289953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3.4.1.3</w:t>
      </w:r>
      <w:r w:rsidR="00805D87" w:rsidRPr="00A91F99">
        <w:fldChar w:fldCharType="end"/>
      </w:r>
      <w:r w:rsidR="00D71E6D" w:rsidRPr="00A91F99">
        <w:rPr>
          <w:bCs w:val="0"/>
          <w:sz w:val="24"/>
          <w:szCs w:val="24"/>
        </w:rPr>
        <w:t>)</w:t>
      </w:r>
      <w:r w:rsidR="00717F60" w:rsidRPr="00A91F99">
        <w:rPr>
          <w:bCs w:val="0"/>
          <w:sz w:val="24"/>
          <w:szCs w:val="24"/>
        </w:rPr>
        <w:t>.</w:t>
      </w:r>
      <w:bookmarkEnd w:id="292"/>
    </w:p>
    <w:p w:rsidR="00717F60" w:rsidRPr="00A91F99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A91F99">
        <w:rPr>
          <w:bCs w:val="0"/>
          <w:sz w:val="24"/>
          <w:szCs w:val="24"/>
        </w:rPr>
        <w:t>Заявк</w:t>
      </w:r>
      <w:r w:rsidRPr="00A91F99">
        <w:rPr>
          <w:bCs w:val="0"/>
          <w:sz w:val="24"/>
          <w:szCs w:val="24"/>
        </w:rPr>
        <w:t>и.</w:t>
      </w:r>
    </w:p>
    <w:p w:rsidR="00717F60" w:rsidRPr="00A91F99" w:rsidRDefault="00717F60" w:rsidP="00E71A48">
      <w:pPr>
        <w:pStyle w:val="3"/>
        <w:spacing w:line="264" w:lineRule="auto"/>
        <w:rPr>
          <w:szCs w:val="24"/>
        </w:rPr>
      </w:pPr>
      <w:bookmarkStart w:id="293" w:name="_Toc440361330"/>
      <w:bookmarkStart w:id="294" w:name="_Toc440376085"/>
      <w:bookmarkStart w:id="295" w:name="_Toc440376212"/>
      <w:bookmarkStart w:id="296" w:name="_Toc440382477"/>
      <w:bookmarkStart w:id="297" w:name="_Toc440447147"/>
      <w:bookmarkStart w:id="298" w:name="_Toc440632307"/>
      <w:bookmarkStart w:id="299" w:name="_Toc440875080"/>
      <w:bookmarkStart w:id="300" w:name="_Toc441131067"/>
      <w:bookmarkStart w:id="301" w:name="_Toc465774588"/>
      <w:bookmarkStart w:id="302" w:name="_Toc465848817"/>
      <w:bookmarkStart w:id="303" w:name="_Toc468875319"/>
      <w:bookmarkStart w:id="304" w:name="_Toc469488371"/>
      <w:bookmarkStart w:id="305" w:name="_Toc471894892"/>
      <w:bookmarkStart w:id="306" w:name="_Toc498590317"/>
      <w:bookmarkStart w:id="307" w:name="_Toc525898797"/>
      <w:r w:rsidRPr="00A91F99">
        <w:rPr>
          <w:szCs w:val="24"/>
        </w:rPr>
        <w:t xml:space="preserve">Требования к языку </w:t>
      </w:r>
      <w:r w:rsidR="004B5EB3" w:rsidRPr="00A91F99">
        <w:rPr>
          <w:szCs w:val="24"/>
        </w:rPr>
        <w:t>Заявк</w:t>
      </w:r>
      <w:r w:rsidRPr="00A91F99">
        <w:rPr>
          <w:szCs w:val="24"/>
        </w:rPr>
        <w:t>и</w:t>
      </w:r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</w:p>
    <w:p w:rsidR="00717F60" w:rsidRPr="00A91F99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3.3.5.1. </w:t>
      </w:r>
      <w:r w:rsidR="00717F60" w:rsidRPr="00A91F99">
        <w:rPr>
          <w:bCs w:val="0"/>
          <w:sz w:val="24"/>
          <w:szCs w:val="24"/>
        </w:rPr>
        <w:t xml:space="preserve">Все документы, входящие в </w:t>
      </w:r>
      <w:r w:rsidR="004B5EB3" w:rsidRPr="00A91F99">
        <w:rPr>
          <w:bCs w:val="0"/>
          <w:sz w:val="24"/>
          <w:szCs w:val="24"/>
        </w:rPr>
        <w:t>Заявк</w:t>
      </w:r>
      <w:r w:rsidR="00717F60" w:rsidRPr="00A91F99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A91F99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апостилированный). При выявлении расхождений между русским переводом и оригиналом документа на ином языке </w:t>
      </w:r>
      <w:r w:rsidR="00CE0B07" w:rsidRPr="00A91F99">
        <w:rPr>
          <w:sz w:val="24"/>
          <w:szCs w:val="24"/>
        </w:rPr>
        <w:t>Заказчика/Организатора</w:t>
      </w:r>
      <w:r w:rsidR="00CE0B07" w:rsidRPr="00A91F99">
        <w:rPr>
          <w:bCs w:val="0"/>
          <w:sz w:val="24"/>
          <w:szCs w:val="24"/>
        </w:rPr>
        <w:t xml:space="preserve"> </w:t>
      </w:r>
      <w:r w:rsidRPr="00A91F99">
        <w:rPr>
          <w:bCs w:val="0"/>
          <w:sz w:val="24"/>
          <w:szCs w:val="24"/>
        </w:rPr>
        <w:t>будет принимать решение на основании перевода.</w:t>
      </w:r>
    </w:p>
    <w:p w:rsidR="00717F60" w:rsidRPr="00A91F99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A91F99" w:rsidRDefault="00717F60" w:rsidP="00E71A48">
      <w:pPr>
        <w:pStyle w:val="3"/>
        <w:spacing w:line="264" w:lineRule="auto"/>
        <w:rPr>
          <w:szCs w:val="24"/>
        </w:rPr>
      </w:pPr>
      <w:bookmarkStart w:id="308" w:name="_Toc440361331"/>
      <w:bookmarkStart w:id="309" w:name="_Toc440376086"/>
      <w:bookmarkStart w:id="310" w:name="_Toc440376213"/>
      <w:bookmarkStart w:id="311" w:name="_Toc440382478"/>
      <w:bookmarkStart w:id="312" w:name="_Toc440447148"/>
      <w:bookmarkStart w:id="313" w:name="_Toc440632308"/>
      <w:bookmarkStart w:id="314" w:name="_Toc440875081"/>
      <w:bookmarkStart w:id="315" w:name="_Toc441131068"/>
      <w:bookmarkStart w:id="316" w:name="_Toc465774589"/>
      <w:bookmarkStart w:id="317" w:name="_Toc465848818"/>
      <w:bookmarkStart w:id="318" w:name="_Toc468875320"/>
      <w:bookmarkStart w:id="319" w:name="_Toc469488372"/>
      <w:bookmarkStart w:id="320" w:name="_Toc471894893"/>
      <w:bookmarkStart w:id="321" w:name="_Toc498590318"/>
      <w:bookmarkStart w:id="322" w:name="_Toc525898798"/>
      <w:r w:rsidRPr="00A91F99">
        <w:rPr>
          <w:szCs w:val="24"/>
        </w:rPr>
        <w:t xml:space="preserve">Требования к валюте </w:t>
      </w:r>
      <w:r w:rsidR="004B5EB3" w:rsidRPr="00A91F99">
        <w:rPr>
          <w:szCs w:val="24"/>
        </w:rPr>
        <w:t>Заявк</w:t>
      </w:r>
      <w:r w:rsidRPr="00A91F99">
        <w:rPr>
          <w:szCs w:val="24"/>
        </w:rPr>
        <w:t>и</w:t>
      </w:r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</w:p>
    <w:p w:rsidR="00717F60" w:rsidRPr="00A91F99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Все суммы денежных средств в документах, входящих в </w:t>
      </w:r>
      <w:r w:rsidR="004B5EB3" w:rsidRPr="00A91F99">
        <w:rPr>
          <w:bCs w:val="0"/>
          <w:sz w:val="24"/>
          <w:szCs w:val="24"/>
        </w:rPr>
        <w:t>Заявк</w:t>
      </w:r>
      <w:r w:rsidRPr="00A91F99">
        <w:rPr>
          <w:bCs w:val="0"/>
          <w:sz w:val="24"/>
          <w:szCs w:val="24"/>
        </w:rPr>
        <w:t>у, должны быть выражены в рублях</w:t>
      </w:r>
      <w:r w:rsidR="00676A76" w:rsidRPr="00A91F99">
        <w:rPr>
          <w:bCs w:val="0"/>
          <w:sz w:val="24"/>
          <w:szCs w:val="24"/>
        </w:rPr>
        <w:t xml:space="preserve"> РФ</w:t>
      </w:r>
      <w:r w:rsidRPr="00A91F99">
        <w:rPr>
          <w:bCs w:val="0"/>
          <w:sz w:val="24"/>
          <w:szCs w:val="24"/>
        </w:rPr>
        <w:t>, за исключением нижеследующего.</w:t>
      </w:r>
    </w:p>
    <w:p w:rsidR="00717F60" w:rsidRPr="00A91F99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 w:rsidRPr="00A91F99">
        <w:rPr>
          <w:bCs w:val="0"/>
          <w:sz w:val="24"/>
          <w:szCs w:val="24"/>
        </w:rPr>
        <w:t xml:space="preserve">РФ </w:t>
      </w:r>
      <w:r w:rsidRPr="00A91F99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</w:p>
    <w:p w:rsidR="00717F60" w:rsidRPr="00A91F99" w:rsidRDefault="00717F60" w:rsidP="00E71A48">
      <w:pPr>
        <w:pStyle w:val="3"/>
        <w:spacing w:line="264" w:lineRule="auto"/>
        <w:rPr>
          <w:szCs w:val="24"/>
        </w:rPr>
      </w:pPr>
      <w:bookmarkStart w:id="323" w:name="_Toc440361332"/>
      <w:bookmarkStart w:id="324" w:name="_Toc440376087"/>
      <w:bookmarkStart w:id="325" w:name="_Toc440376214"/>
      <w:bookmarkStart w:id="326" w:name="_Toc440382479"/>
      <w:bookmarkStart w:id="327" w:name="_Toc440447149"/>
      <w:bookmarkStart w:id="328" w:name="_Toc440632309"/>
      <w:bookmarkStart w:id="329" w:name="_Toc440875082"/>
      <w:bookmarkStart w:id="330" w:name="_Toc441131069"/>
      <w:bookmarkStart w:id="331" w:name="_Toc465774590"/>
      <w:bookmarkStart w:id="332" w:name="_Toc465848819"/>
      <w:bookmarkStart w:id="333" w:name="_Ref468874794"/>
      <w:bookmarkStart w:id="334" w:name="_Toc468875321"/>
      <w:bookmarkStart w:id="335" w:name="_Toc469488373"/>
      <w:bookmarkStart w:id="336" w:name="_Toc471894894"/>
      <w:bookmarkStart w:id="337" w:name="_Toc498590319"/>
      <w:bookmarkStart w:id="338" w:name="_Toc525898799"/>
      <w:r w:rsidRPr="00A91F99">
        <w:rPr>
          <w:szCs w:val="24"/>
        </w:rPr>
        <w:t xml:space="preserve">Начальная (максимальная) цена </w:t>
      </w:r>
      <w:r w:rsidR="00123C70" w:rsidRPr="00A91F99">
        <w:rPr>
          <w:szCs w:val="24"/>
        </w:rPr>
        <w:t>Договор</w:t>
      </w:r>
      <w:r w:rsidRPr="00A91F99">
        <w:rPr>
          <w:szCs w:val="24"/>
        </w:rPr>
        <w:t>а (цена лота)</w:t>
      </w:r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</w:p>
    <w:p w:rsidR="00216641" w:rsidRPr="00A91F99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Начальная (максимальная) цена </w:t>
      </w:r>
      <w:r w:rsidR="00123C70" w:rsidRPr="00A91F99">
        <w:rPr>
          <w:bCs w:val="0"/>
          <w:sz w:val="24"/>
          <w:szCs w:val="24"/>
        </w:rPr>
        <w:t>Договор</w:t>
      </w:r>
      <w:r w:rsidRPr="00A91F99">
        <w:rPr>
          <w:bCs w:val="0"/>
          <w:sz w:val="24"/>
          <w:szCs w:val="24"/>
        </w:rPr>
        <w:t>а</w:t>
      </w:r>
      <w:r w:rsidR="00216641" w:rsidRPr="00A91F99">
        <w:rPr>
          <w:bCs w:val="0"/>
          <w:sz w:val="24"/>
          <w:szCs w:val="24"/>
        </w:rPr>
        <w:t>:</w:t>
      </w:r>
    </w:p>
    <w:p w:rsidR="00CE0B07" w:rsidRPr="00A91F99" w:rsidRDefault="00216641" w:rsidP="00CE0B07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rFonts w:eastAsia="Calibri"/>
          <w:sz w:val="24"/>
          <w:szCs w:val="24"/>
          <w:lang w:eastAsia="en-US"/>
        </w:rPr>
      </w:pPr>
      <w:r w:rsidRPr="00A91F99">
        <w:rPr>
          <w:b/>
          <w:bCs w:val="0"/>
          <w:sz w:val="24"/>
          <w:szCs w:val="24"/>
          <w:u w:val="single"/>
        </w:rPr>
        <w:t>По Лоту №1:</w:t>
      </w:r>
      <w:r w:rsidR="00717F60" w:rsidRPr="00A91F99">
        <w:rPr>
          <w:bCs w:val="0"/>
          <w:sz w:val="24"/>
          <w:szCs w:val="24"/>
        </w:rPr>
        <w:t xml:space="preserve"> </w:t>
      </w:r>
      <w:r w:rsidR="004369FC" w:rsidRPr="00A91F99">
        <w:rPr>
          <w:b/>
          <w:sz w:val="24"/>
          <w:szCs w:val="24"/>
        </w:rPr>
        <w:t>0,00</w:t>
      </w:r>
      <w:r w:rsidR="004369FC" w:rsidRPr="00A91F99">
        <w:rPr>
          <w:sz w:val="24"/>
          <w:szCs w:val="24"/>
        </w:rPr>
        <w:t xml:space="preserve"> (ноль) рублей 00 копеек РФ, (НДС не облагается).</w:t>
      </w:r>
      <w:r w:rsidR="00CE0B07" w:rsidRPr="00A91F99">
        <w:rPr>
          <w:rFonts w:eastAsia="Calibri"/>
          <w:sz w:val="24"/>
          <w:szCs w:val="24"/>
          <w:lang w:eastAsia="en-US"/>
        </w:rPr>
        <w:t xml:space="preserve"> </w:t>
      </w:r>
    </w:p>
    <w:p w:rsidR="004F657D" w:rsidRPr="00A91F99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91F99">
        <w:rPr>
          <w:sz w:val="24"/>
          <w:szCs w:val="24"/>
        </w:rPr>
        <w:t xml:space="preserve">Организатор отклонит Заявку Участника только на том основании, что </w:t>
      </w:r>
      <w:r w:rsidRPr="00A91F99">
        <w:rPr>
          <w:sz w:val="24"/>
          <w:szCs w:val="24"/>
        </w:rPr>
        <w:lastRenderedPageBreak/>
        <w:t xml:space="preserve">предложенная Участником цена превышает установленную начальную (максимальную) цену </w:t>
      </w:r>
      <w:r w:rsidR="00653830" w:rsidRPr="00A91F99">
        <w:rPr>
          <w:sz w:val="24"/>
          <w:szCs w:val="24"/>
        </w:rPr>
        <w:t>Договора (Лота)</w:t>
      </w:r>
      <w:r w:rsidR="004F657D" w:rsidRPr="00A91F99">
        <w:rPr>
          <w:bCs w:val="0"/>
          <w:sz w:val="24"/>
          <w:szCs w:val="24"/>
        </w:rPr>
        <w:t>.</w:t>
      </w:r>
    </w:p>
    <w:p w:rsidR="002A5B42" w:rsidRPr="00A91F99" w:rsidRDefault="00717F60" w:rsidP="00E71A48">
      <w:pPr>
        <w:pStyle w:val="3"/>
        <w:spacing w:line="264" w:lineRule="auto"/>
        <w:rPr>
          <w:szCs w:val="24"/>
        </w:rPr>
      </w:pPr>
      <w:bookmarkStart w:id="339" w:name="_Ref191386407"/>
      <w:bookmarkStart w:id="340" w:name="_Ref191386526"/>
      <w:bookmarkStart w:id="341" w:name="_Toc440361333"/>
      <w:bookmarkStart w:id="342" w:name="_Toc440376088"/>
      <w:bookmarkStart w:id="343" w:name="_Toc440376215"/>
      <w:bookmarkStart w:id="344" w:name="_Toc440382480"/>
      <w:bookmarkStart w:id="345" w:name="_Toc440447150"/>
      <w:bookmarkStart w:id="346" w:name="_Toc440632310"/>
      <w:bookmarkStart w:id="347" w:name="_Toc440875083"/>
      <w:bookmarkStart w:id="348" w:name="_Toc441131070"/>
      <w:bookmarkStart w:id="349" w:name="_Toc465774591"/>
      <w:bookmarkStart w:id="350" w:name="_Toc465848820"/>
      <w:bookmarkStart w:id="351" w:name="_Toc468875322"/>
      <w:bookmarkStart w:id="352" w:name="_Toc469488374"/>
      <w:bookmarkStart w:id="353" w:name="_Toc471894895"/>
      <w:bookmarkStart w:id="354" w:name="_Toc498590320"/>
      <w:bookmarkStart w:id="355" w:name="_Toc525898800"/>
      <w:bookmarkStart w:id="356" w:name="_Ref303624481"/>
      <w:r w:rsidRPr="00A91F99">
        <w:rPr>
          <w:szCs w:val="24"/>
        </w:rPr>
        <w:t xml:space="preserve">Требования к </w:t>
      </w:r>
      <w:r w:rsidR="009C744E" w:rsidRPr="00A91F99">
        <w:rPr>
          <w:szCs w:val="24"/>
        </w:rPr>
        <w:t>Участник</w:t>
      </w:r>
      <w:r w:rsidRPr="00A91F99">
        <w:rPr>
          <w:szCs w:val="24"/>
        </w:rPr>
        <w:t>у. Подтверждение соответствия предъявляемым требованиям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r w:rsidRPr="00A91F99">
        <w:rPr>
          <w:szCs w:val="24"/>
        </w:rPr>
        <w:t xml:space="preserve"> </w:t>
      </w:r>
    </w:p>
    <w:p w:rsidR="00E71628" w:rsidRPr="00A91F99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7" w:name="_Ref93090116"/>
      <w:bookmarkStart w:id="358" w:name="_Ref191386482"/>
      <w:bookmarkStart w:id="359" w:name="_Ref440291364"/>
      <w:bookmarkEnd w:id="356"/>
      <w:r w:rsidRPr="00A91F99">
        <w:rPr>
          <w:bCs w:val="0"/>
          <w:sz w:val="24"/>
          <w:szCs w:val="24"/>
        </w:rPr>
        <w:t xml:space="preserve">Требования к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>ам</w:t>
      </w:r>
      <w:bookmarkEnd w:id="357"/>
      <w:r w:rsidRPr="00A91F99">
        <w:rPr>
          <w:bCs w:val="0"/>
          <w:sz w:val="24"/>
          <w:szCs w:val="24"/>
        </w:rPr>
        <w:t>:</w:t>
      </w:r>
      <w:bookmarkStart w:id="360" w:name="_Ref306004833"/>
      <w:bookmarkEnd w:id="358"/>
      <w:r w:rsidR="000F4365" w:rsidRPr="00A91F99">
        <w:rPr>
          <w:bCs w:val="0"/>
          <w:sz w:val="24"/>
          <w:szCs w:val="24"/>
        </w:rPr>
        <w:t xml:space="preserve"> у</w:t>
      </w:r>
      <w:r w:rsidRPr="00A91F99">
        <w:rPr>
          <w:bCs w:val="0"/>
          <w:sz w:val="24"/>
          <w:szCs w:val="24"/>
        </w:rPr>
        <w:t xml:space="preserve">частвовать в процедуре </w:t>
      </w:r>
      <w:r w:rsidR="009C744E" w:rsidRPr="00A91F99">
        <w:rPr>
          <w:bCs w:val="0"/>
          <w:sz w:val="24"/>
          <w:szCs w:val="24"/>
        </w:rPr>
        <w:t>З</w:t>
      </w:r>
      <w:r w:rsidRPr="00A91F99">
        <w:rPr>
          <w:bCs w:val="0"/>
          <w:sz w:val="24"/>
          <w:szCs w:val="24"/>
        </w:rPr>
        <w:t xml:space="preserve">апроса предложений может любое юридическое, физическое лицо </w:t>
      </w:r>
      <w:r w:rsidR="00E71628" w:rsidRPr="00A91F99">
        <w:rPr>
          <w:bCs w:val="0"/>
          <w:sz w:val="24"/>
          <w:szCs w:val="24"/>
        </w:rPr>
        <w:t>(в т.</w:t>
      </w:r>
      <w:r w:rsidR="003129D4" w:rsidRPr="00A91F99">
        <w:rPr>
          <w:bCs w:val="0"/>
          <w:sz w:val="24"/>
          <w:szCs w:val="24"/>
        </w:rPr>
        <w:t xml:space="preserve"> </w:t>
      </w:r>
      <w:r w:rsidR="00E71628" w:rsidRPr="00A91F99">
        <w:rPr>
          <w:bCs w:val="0"/>
          <w:sz w:val="24"/>
          <w:szCs w:val="24"/>
        </w:rPr>
        <w:t xml:space="preserve">ч. </w:t>
      </w:r>
      <w:r w:rsidRPr="00A91F99">
        <w:rPr>
          <w:bCs w:val="0"/>
          <w:sz w:val="24"/>
          <w:szCs w:val="24"/>
        </w:rPr>
        <w:t>индивидуальный предприниматель</w:t>
      </w:r>
      <w:r w:rsidR="00E71628" w:rsidRPr="00A91F99">
        <w:rPr>
          <w:bCs w:val="0"/>
          <w:sz w:val="24"/>
          <w:szCs w:val="24"/>
        </w:rPr>
        <w:t>)</w:t>
      </w:r>
      <w:r w:rsidRPr="00A91F99">
        <w:rPr>
          <w:bCs w:val="0"/>
          <w:sz w:val="24"/>
          <w:szCs w:val="24"/>
        </w:rPr>
        <w:t xml:space="preserve">. </w:t>
      </w:r>
      <w:r w:rsidR="00362EA4" w:rsidRPr="00A91F99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805D87" w:rsidRPr="00A91F99">
        <w:fldChar w:fldCharType="begin"/>
      </w:r>
      <w:r w:rsidR="00805D87" w:rsidRPr="00A91F99">
        <w:instrText xml:space="preserve"> REF _Ref191386451 \n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3.3.9</w:t>
      </w:r>
      <w:r w:rsidR="00805D87" w:rsidRPr="00A91F99">
        <w:fldChar w:fldCharType="end"/>
      </w:r>
      <w:r w:rsidR="00362EA4" w:rsidRPr="00A91F99">
        <w:rPr>
          <w:bCs w:val="0"/>
          <w:sz w:val="24"/>
          <w:szCs w:val="24"/>
        </w:rPr>
        <w:t>.</w:t>
      </w:r>
      <w:r w:rsidR="00036006" w:rsidRPr="00A91F99">
        <w:rPr>
          <w:bCs w:val="0"/>
          <w:sz w:val="24"/>
          <w:szCs w:val="24"/>
        </w:rPr>
        <w:t xml:space="preserve"> </w:t>
      </w:r>
      <w:r w:rsidRPr="00A91F99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91F99">
        <w:rPr>
          <w:bCs w:val="0"/>
          <w:sz w:val="24"/>
          <w:szCs w:val="24"/>
        </w:rPr>
        <w:t>У</w:t>
      </w:r>
      <w:r w:rsidRPr="00A91F99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91F99">
        <w:rPr>
          <w:bCs w:val="0"/>
          <w:sz w:val="24"/>
          <w:szCs w:val="24"/>
        </w:rPr>
        <w:t xml:space="preserve"> </w:t>
      </w:r>
      <w:r w:rsidR="00805D87" w:rsidRPr="00A91F99">
        <w:fldChar w:fldCharType="begin"/>
      </w:r>
      <w:r w:rsidR="00805D87" w:rsidRPr="00A91F99">
        <w:instrText xml:space="preserve"> REF _Ref440876619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3.3.10</w:t>
      </w:r>
      <w:r w:rsidR="00805D87" w:rsidRPr="00A91F99">
        <w:fldChar w:fldCharType="end"/>
      </w:r>
      <w:r w:rsidRPr="00A91F99">
        <w:rPr>
          <w:bCs w:val="0"/>
          <w:sz w:val="24"/>
          <w:szCs w:val="24"/>
        </w:rPr>
        <w:t>. При проведении запроса предложений на ЭТП, такое</w:t>
      </w:r>
      <w:r w:rsidRPr="00A91F99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а ЭТП, а также в качестве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а проводимого запроса предложений.</w:t>
      </w:r>
      <w:bookmarkEnd w:id="359"/>
      <w:bookmarkEnd w:id="360"/>
    </w:p>
    <w:p w:rsidR="00717F60" w:rsidRPr="00A91F99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61" w:name="_Ref303669127"/>
      <w:r w:rsidRPr="00A91F99">
        <w:rPr>
          <w:bCs w:val="0"/>
          <w:sz w:val="24"/>
          <w:szCs w:val="24"/>
        </w:rPr>
        <w:t xml:space="preserve">Чтобы претендовать на победу в данной процедуре </w:t>
      </w:r>
      <w:r w:rsidR="009C744E" w:rsidRPr="00A91F99">
        <w:rPr>
          <w:bCs w:val="0"/>
          <w:sz w:val="24"/>
          <w:szCs w:val="24"/>
        </w:rPr>
        <w:t>З</w:t>
      </w:r>
      <w:r w:rsidRPr="00A91F99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91F99">
        <w:rPr>
          <w:bCs w:val="0"/>
          <w:sz w:val="24"/>
          <w:szCs w:val="24"/>
        </w:rPr>
        <w:t>Договор</w:t>
      </w:r>
      <w:r w:rsidRPr="00A91F99">
        <w:rPr>
          <w:bCs w:val="0"/>
          <w:sz w:val="24"/>
          <w:szCs w:val="24"/>
        </w:rPr>
        <w:t xml:space="preserve">,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 xml:space="preserve"> должен отвечать следующим требованиям:</w:t>
      </w:r>
      <w:bookmarkEnd w:id="361"/>
    </w:p>
    <w:p w:rsidR="00717F60" w:rsidRPr="00A91F99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bookmarkStart w:id="362" w:name="_Ref306032455"/>
      <w:r w:rsidRPr="00A91F99">
        <w:rPr>
          <w:bCs w:val="0"/>
          <w:sz w:val="24"/>
          <w:szCs w:val="24"/>
        </w:rPr>
        <w:t xml:space="preserve">должен </w:t>
      </w:r>
      <w:bookmarkStart w:id="363" w:name="_Ref303669099"/>
      <w:r w:rsidRPr="00A91F99">
        <w:rPr>
          <w:bCs w:val="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91F99">
        <w:rPr>
          <w:sz w:val="24"/>
          <w:szCs w:val="24"/>
          <w:lang w:eastAsia="ru-RU"/>
        </w:rPr>
        <w:t>исполнения</w:t>
      </w:r>
      <w:r w:rsidRPr="00A91F99">
        <w:rPr>
          <w:bCs w:val="0"/>
          <w:sz w:val="24"/>
          <w:szCs w:val="24"/>
        </w:rPr>
        <w:t xml:space="preserve"> </w:t>
      </w:r>
      <w:r w:rsidR="00123C70" w:rsidRPr="00A91F99">
        <w:rPr>
          <w:bCs w:val="0"/>
          <w:sz w:val="24"/>
          <w:szCs w:val="24"/>
        </w:rPr>
        <w:t>Договор</w:t>
      </w:r>
      <w:r w:rsidRPr="00A91F99">
        <w:rPr>
          <w:bCs w:val="0"/>
          <w:sz w:val="24"/>
          <w:szCs w:val="24"/>
        </w:rPr>
        <w:t xml:space="preserve">а </w:t>
      </w:r>
      <w:r w:rsidR="009D7F01" w:rsidRPr="00A91F99">
        <w:rPr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91F99">
        <w:rPr>
          <w:sz w:val="24"/>
          <w:szCs w:val="24"/>
        </w:rPr>
        <w:t xml:space="preserve"> (должен быть зарегистрирован в установленном порядке)</w:t>
      </w:r>
      <w:r w:rsidR="009D7F01" w:rsidRPr="00A91F99">
        <w:rPr>
          <w:sz w:val="24"/>
          <w:szCs w:val="24"/>
        </w:rPr>
        <w:t xml:space="preserve">; </w:t>
      </w:r>
      <w:bookmarkEnd w:id="362"/>
      <w:bookmarkEnd w:id="363"/>
    </w:p>
    <w:p w:rsidR="00717F60" w:rsidRPr="00A91F99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91F99">
        <w:rPr>
          <w:bCs w:val="0"/>
          <w:sz w:val="24"/>
          <w:szCs w:val="24"/>
        </w:rPr>
        <w:t>Участника не должен</w:t>
      </w:r>
      <w:r w:rsidRPr="00A91F99">
        <w:rPr>
          <w:bCs w:val="0"/>
          <w:sz w:val="24"/>
          <w:szCs w:val="24"/>
        </w:rPr>
        <w:t xml:space="preserve"> быть наложен арест, </w:t>
      </w:r>
      <w:r w:rsidRPr="00A91F99">
        <w:rPr>
          <w:sz w:val="24"/>
          <w:szCs w:val="24"/>
          <w:lang w:eastAsia="ru-RU"/>
        </w:rPr>
        <w:t>экономическая</w:t>
      </w:r>
      <w:r w:rsidRPr="00A91F99">
        <w:rPr>
          <w:bCs w:val="0"/>
          <w:sz w:val="24"/>
          <w:szCs w:val="24"/>
        </w:rPr>
        <w:t xml:space="preserve"> деятельность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>а не должна быть приостановлена (для юридического лица, индивидуального предпринимателя);</w:t>
      </w:r>
    </w:p>
    <w:p w:rsidR="00E71628" w:rsidRPr="00A91F99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364" w:name="_Ref306032457"/>
      <w:r w:rsidRPr="00A91F99">
        <w:rPr>
          <w:sz w:val="24"/>
          <w:szCs w:val="24"/>
          <w:lang w:eastAsia="ru-RU"/>
        </w:rPr>
        <w:t xml:space="preserve">не быть включенным в </w:t>
      </w:r>
      <w:r w:rsidRPr="00A91F99">
        <w:rPr>
          <w:rFonts w:eastAsia="Arial Unicode MS"/>
          <w:sz w:val="24"/>
          <w:szCs w:val="24"/>
          <w:lang w:eastAsia="ru-RU"/>
        </w:rPr>
        <w:t>Реестр</w:t>
      </w:r>
      <w:r w:rsidRPr="00A91F99">
        <w:rPr>
          <w:sz w:val="24"/>
          <w:szCs w:val="24"/>
          <w:lang w:eastAsia="ru-RU"/>
        </w:rPr>
        <w:t xml:space="preserve"> недобросовестных поставщиков</w:t>
      </w:r>
      <w:r w:rsidRPr="00A91F99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A91F99">
        <w:rPr>
          <w:sz w:val="24"/>
          <w:szCs w:val="24"/>
          <w:lang w:eastAsia="ru-RU"/>
        </w:rPr>
        <w:t xml:space="preserve"> либо в </w:t>
      </w:r>
      <w:r w:rsidRPr="00A91F99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который ведется в соответствии с Федеральным законом от </w:t>
      </w:r>
      <w:r w:rsidR="00E87CB8" w:rsidRPr="00A91F99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A91F99">
        <w:rPr>
          <w:rFonts w:eastAsia="Arial Unicode MS"/>
          <w:sz w:val="24"/>
          <w:szCs w:val="24"/>
          <w:lang w:eastAsia="ru-RU"/>
        </w:rPr>
        <w:t>;</w:t>
      </w:r>
      <w:bookmarkEnd w:id="364"/>
    </w:p>
    <w:p w:rsidR="00DC7643" w:rsidRPr="00A91F99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r w:rsidRPr="00A91F9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805D87" w:rsidRPr="00A91F99">
        <w:fldChar w:fldCharType="begin"/>
      </w:r>
      <w:r w:rsidR="00805D87" w:rsidRPr="00A91F99">
        <w:instrText xml:space="preserve"> REF _Ref440275279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1.1.4</w:t>
      </w:r>
      <w:r w:rsidR="00805D87" w:rsidRPr="00A91F99">
        <w:fldChar w:fldCharType="end"/>
      </w:r>
      <w:r w:rsidRPr="00A91F99">
        <w:rPr>
          <w:sz w:val="24"/>
          <w:szCs w:val="24"/>
        </w:rPr>
        <w:t xml:space="preserve"> и разделе </w:t>
      </w:r>
      <w:r w:rsidR="00805D87" w:rsidRPr="00A91F99">
        <w:fldChar w:fldCharType="begin"/>
      </w:r>
      <w:r w:rsidR="00805D87" w:rsidRPr="00A91F99">
        <w:instrText xml:space="preserve"> REF _Ref440270568 \r \h  \* MERGEFORMAT </w:instrText>
      </w:r>
      <w:r w:rsidR="00805D87" w:rsidRPr="00A91F99">
        <w:fldChar w:fldCharType="separate"/>
      </w:r>
      <w:r w:rsidR="003C31A6" w:rsidRPr="00A91F99">
        <w:t>4</w:t>
      </w:r>
      <w:r w:rsidR="00805D87" w:rsidRPr="00A91F99">
        <w:fldChar w:fldCharType="end"/>
      </w:r>
      <w:r w:rsidRPr="00A91F99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0F2813" w:rsidRPr="00A91F99" w:rsidRDefault="000F2813" w:rsidP="000F2813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</w:rPr>
      </w:pPr>
      <w:r w:rsidRPr="00A91F99">
        <w:rPr>
          <w:sz w:val="24"/>
          <w:szCs w:val="24"/>
        </w:rPr>
        <w:t>не иметь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10% (десять процентов) балансовой стоимости активов участника процедуры закупки, определяемой по данным бухгалтерской отчётности за последний завершённый отчётный период. Участник процедуры закупки считается соответствующим установленному требованию в случае, если он обжалует наличие задолженности в соответствии с законодательством Российской Федерации, и получит положительное решение по такой жалобе на день подписания договора;</w:t>
      </w:r>
    </w:p>
    <w:p w:rsidR="00CF39D0" w:rsidRPr="00A91F99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91F99">
        <w:rPr>
          <w:sz w:val="24"/>
          <w:szCs w:val="24"/>
          <w:lang w:eastAsia="ru-RU"/>
        </w:rPr>
        <w:lastRenderedPageBreak/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91F99">
        <w:rPr>
          <w:sz w:val="24"/>
          <w:szCs w:val="24"/>
          <w:lang w:eastAsia="ru-RU"/>
        </w:rPr>
        <w:t>ого(</w:t>
      </w:r>
      <w:r w:rsidRPr="00A91F99">
        <w:rPr>
          <w:sz w:val="24"/>
          <w:szCs w:val="24"/>
          <w:lang w:eastAsia="ru-RU"/>
        </w:rPr>
        <w:t>их</w:t>
      </w:r>
      <w:r w:rsidR="003776BB" w:rsidRPr="00A91F99">
        <w:rPr>
          <w:sz w:val="24"/>
          <w:szCs w:val="24"/>
          <w:lang w:eastAsia="ru-RU"/>
        </w:rPr>
        <w:t>)</w:t>
      </w:r>
      <w:r w:rsidRPr="00A91F99">
        <w:rPr>
          <w:sz w:val="24"/>
          <w:szCs w:val="24"/>
          <w:lang w:eastAsia="ru-RU"/>
        </w:rPr>
        <w:t xml:space="preserve"> задани</w:t>
      </w:r>
      <w:r w:rsidR="003776BB" w:rsidRPr="00A91F99">
        <w:rPr>
          <w:sz w:val="24"/>
          <w:szCs w:val="24"/>
          <w:lang w:eastAsia="ru-RU"/>
        </w:rPr>
        <w:t>я(</w:t>
      </w:r>
      <w:r w:rsidRPr="00A91F99">
        <w:rPr>
          <w:sz w:val="24"/>
          <w:szCs w:val="24"/>
          <w:lang w:eastAsia="ru-RU"/>
        </w:rPr>
        <w:t>й</w:t>
      </w:r>
      <w:r w:rsidR="003776BB" w:rsidRPr="00A91F99">
        <w:rPr>
          <w:sz w:val="24"/>
          <w:szCs w:val="24"/>
          <w:lang w:eastAsia="ru-RU"/>
        </w:rPr>
        <w:t>)</w:t>
      </w:r>
      <w:r w:rsidRPr="00A91F99">
        <w:rPr>
          <w:sz w:val="24"/>
          <w:szCs w:val="24"/>
          <w:lang w:eastAsia="ru-RU"/>
        </w:rPr>
        <w:t>, изложены в Приложении №1 (Техническ</w:t>
      </w:r>
      <w:r w:rsidR="003776BB" w:rsidRPr="00A91F99">
        <w:rPr>
          <w:sz w:val="24"/>
          <w:szCs w:val="24"/>
          <w:lang w:eastAsia="ru-RU"/>
        </w:rPr>
        <w:t>ом(</w:t>
      </w:r>
      <w:r w:rsidRPr="00A91F99">
        <w:rPr>
          <w:sz w:val="24"/>
          <w:szCs w:val="24"/>
          <w:lang w:eastAsia="ru-RU"/>
        </w:rPr>
        <w:t>их</w:t>
      </w:r>
      <w:r w:rsidR="003776BB" w:rsidRPr="00A91F99">
        <w:rPr>
          <w:sz w:val="24"/>
          <w:szCs w:val="24"/>
          <w:lang w:eastAsia="ru-RU"/>
        </w:rPr>
        <w:t>)</w:t>
      </w:r>
      <w:r w:rsidRPr="00A91F99">
        <w:rPr>
          <w:sz w:val="24"/>
          <w:szCs w:val="24"/>
          <w:lang w:eastAsia="ru-RU"/>
        </w:rPr>
        <w:t xml:space="preserve"> задани</w:t>
      </w:r>
      <w:r w:rsidR="003776BB" w:rsidRPr="00A91F99">
        <w:rPr>
          <w:sz w:val="24"/>
          <w:szCs w:val="24"/>
          <w:lang w:eastAsia="ru-RU"/>
        </w:rPr>
        <w:t>и(</w:t>
      </w:r>
      <w:r w:rsidRPr="00A91F99">
        <w:rPr>
          <w:sz w:val="24"/>
          <w:szCs w:val="24"/>
          <w:lang w:eastAsia="ru-RU"/>
        </w:rPr>
        <w:t>ях</w:t>
      </w:r>
      <w:r w:rsidR="003776BB" w:rsidRPr="00A91F99">
        <w:rPr>
          <w:sz w:val="24"/>
          <w:szCs w:val="24"/>
          <w:lang w:eastAsia="ru-RU"/>
        </w:rPr>
        <w:t>)</w:t>
      </w:r>
      <w:r w:rsidRPr="00A91F99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91F99">
        <w:rPr>
          <w:sz w:val="24"/>
          <w:szCs w:val="24"/>
          <w:lang w:eastAsia="ru-RU"/>
        </w:rPr>
        <w:t>ого(</w:t>
      </w:r>
      <w:r w:rsidRPr="00A91F99">
        <w:rPr>
          <w:sz w:val="24"/>
          <w:szCs w:val="24"/>
          <w:lang w:eastAsia="ru-RU"/>
        </w:rPr>
        <w:t>их</w:t>
      </w:r>
      <w:r w:rsidR="003776BB" w:rsidRPr="00A91F99">
        <w:rPr>
          <w:sz w:val="24"/>
          <w:szCs w:val="24"/>
          <w:lang w:eastAsia="ru-RU"/>
        </w:rPr>
        <w:t>)</w:t>
      </w:r>
      <w:r w:rsidRPr="00A91F99">
        <w:rPr>
          <w:sz w:val="24"/>
          <w:szCs w:val="24"/>
          <w:lang w:eastAsia="ru-RU"/>
        </w:rPr>
        <w:t xml:space="preserve"> задани</w:t>
      </w:r>
      <w:r w:rsidR="003776BB" w:rsidRPr="00A91F99">
        <w:rPr>
          <w:sz w:val="24"/>
          <w:szCs w:val="24"/>
          <w:lang w:eastAsia="ru-RU"/>
        </w:rPr>
        <w:t>я(</w:t>
      </w:r>
      <w:r w:rsidRPr="00A91F99">
        <w:rPr>
          <w:sz w:val="24"/>
          <w:szCs w:val="24"/>
          <w:lang w:eastAsia="ru-RU"/>
        </w:rPr>
        <w:t>й</w:t>
      </w:r>
      <w:r w:rsidR="003776BB" w:rsidRPr="00A91F99">
        <w:rPr>
          <w:sz w:val="24"/>
          <w:szCs w:val="24"/>
          <w:lang w:eastAsia="ru-RU"/>
        </w:rPr>
        <w:t>)</w:t>
      </w:r>
      <w:r w:rsidRPr="00A91F99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91F99">
        <w:rPr>
          <w:sz w:val="24"/>
          <w:szCs w:val="24"/>
          <w:lang w:eastAsia="ru-RU"/>
        </w:rPr>
        <w:t>Заявку</w:t>
      </w:r>
      <w:r w:rsidRPr="00A91F99">
        <w:rPr>
          <w:sz w:val="24"/>
          <w:szCs w:val="24"/>
          <w:lang w:eastAsia="ru-RU"/>
        </w:rPr>
        <w:t xml:space="preserve"> Участника.</w:t>
      </w:r>
    </w:p>
    <w:p w:rsidR="009D7F01" w:rsidRPr="00A91F99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r w:rsidRPr="00A91F99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 указанием необходимых сведений согласно соответствующим формам настоящей документации. Кроме того, в составе Заявки в обязательном порядке предоставляются документы (копия Устава, выписка из ЕГРЮЛ/ЕГРИП, учредительный договор), подтверждающие факт аффилированности предприятий</w:t>
      </w:r>
      <w:r w:rsidR="009D7F01" w:rsidRPr="00A91F99">
        <w:rPr>
          <w:sz w:val="24"/>
          <w:szCs w:val="24"/>
        </w:rPr>
        <w:t>.</w:t>
      </w:r>
    </w:p>
    <w:p w:rsidR="00717F60" w:rsidRPr="00A91F99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365" w:name="_Ref306005578"/>
      <w:bookmarkStart w:id="366" w:name="_Ref303587815"/>
      <w:r w:rsidRPr="00A91F99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пп. </w:t>
      </w:r>
      <w:r w:rsidR="00805D87" w:rsidRPr="00A91F99">
        <w:fldChar w:fldCharType="begin"/>
      </w:r>
      <w:r w:rsidR="00805D87" w:rsidRPr="00A91F99">
        <w:instrText xml:space="preserve"> REF _Ref440291364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3.3.8.1</w:t>
      </w:r>
      <w:r w:rsidR="00805D87" w:rsidRPr="00A91F99">
        <w:fldChar w:fldCharType="end"/>
      </w:r>
      <w:r w:rsidRPr="00A91F99">
        <w:rPr>
          <w:sz w:val="24"/>
          <w:szCs w:val="24"/>
        </w:rPr>
        <w:t>-</w:t>
      </w:r>
      <w:r w:rsidR="00805D87" w:rsidRPr="00A91F99">
        <w:fldChar w:fldCharType="begin"/>
      </w:r>
      <w:r w:rsidR="00805D87" w:rsidRPr="00A91F99">
        <w:instrText xml:space="preserve"> REF _Ref303669127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3.3.8.2</w:t>
      </w:r>
      <w:r w:rsidR="00805D87" w:rsidRPr="00A91F99">
        <w:fldChar w:fldCharType="end"/>
      </w:r>
      <w:r w:rsidR="00717F60" w:rsidRPr="00A91F99">
        <w:rPr>
          <w:bCs w:val="0"/>
          <w:sz w:val="24"/>
          <w:szCs w:val="24"/>
        </w:rPr>
        <w:t>:</w:t>
      </w:r>
      <w:bookmarkEnd w:id="365"/>
      <w:bookmarkEnd w:id="366"/>
      <w:r w:rsidR="005B074F" w:rsidRPr="00A91F99">
        <w:rPr>
          <w:bCs w:val="0"/>
          <w:sz w:val="24"/>
          <w:szCs w:val="24"/>
        </w:rPr>
        <w:t xml:space="preserve"> </w:t>
      </w:r>
    </w:p>
    <w:p w:rsidR="00553A57" w:rsidRPr="00A91F99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F99">
        <w:rPr>
          <w:sz w:val="24"/>
          <w:szCs w:val="24"/>
        </w:rPr>
        <w:t>З</w:t>
      </w:r>
      <w:r w:rsidR="00553A57" w:rsidRPr="00A91F99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91F99">
        <w:rPr>
          <w:sz w:val="24"/>
          <w:szCs w:val="24"/>
        </w:rPr>
        <w:t xml:space="preserve"> (для юридических лиц)</w:t>
      </w:r>
      <w:r w:rsidR="00553A57" w:rsidRPr="00A91F99">
        <w:rPr>
          <w:sz w:val="24"/>
          <w:szCs w:val="24"/>
        </w:rPr>
        <w:t>;</w:t>
      </w:r>
    </w:p>
    <w:p w:rsidR="00553A57" w:rsidRPr="00A91F99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67" w:name="_Ref440279062"/>
      <w:r w:rsidRPr="00A91F99">
        <w:rPr>
          <w:i/>
          <w:sz w:val="24"/>
          <w:szCs w:val="24"/>
        </w:rPr>
        <w:t>для Участников, зарегистрированных на территории РФ:</w:t>
      </w:r>
      <w:r w:rsidRPr="00A91F99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91F99">
        <w:rPr>
          <w:i/>
          <w:sz w:val="24"/>
          <w:szCs w:val="24"/>
        </w:rPr>
        <w:t>Для Участников и их собственников – иностранных лиц:</w:t>
      </w:r>
      <w:r w:rsidRPr="00A91F99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91F99">
        <w:rPr>
          <w:sz w:val="24"/>
          <w:szCs w:val="24"/>
        </w:rPr>
        <w:t>;</w:t>
      </w:r>
      <w:bookmarkEnd w:id="367"/>
    </w:p>
    <w:p w:rsidR="00F82225" w:rsidRPr="00A91F99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F99">
        <w:rPr>
          <w:sz w:val="24"/>
          <w:szCs w:val="24"/>
        </w:rPr>
        <w:t xml:space="preserve">Заверенные Участником копии документов (приказов, протоколов собрания учредителей о назначении руководителя, и т.д.), подтверждающие полномочия </w:t>
      </w:r>
      <w:r w:rsidRPr="00A91F99">
        <w:rPr>
          <w:sz w:val="24"/>
          <w:szCs w:val="24"/>
        </w:rPr>
        <w:lastRenderedPageBreak/>
        <w:t>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91F99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F99">
        <w:rPr>
          <w:sz w:val="24"/>
          <w:szCs w:val="24"/>
        </w:rPr>
        <w:t xml:space="preserve"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</w:t>
      </w:r>
      <w:r w:rsidR="00A600E3" w:rsidRPr="00A91F99">
        <w:rPr>
          <w:sz w:val="24"/>
          <w:szCs w:val="24"/>
        </w:rPr>
        <w:t>(</w:t>
      </w:r>
      <w:r w:rsidR="003F3A69" w:rsidRPr="00A91F99">
        <w:rPr>
          <w:sz w:val="24"/>
          <w:szCs w:val="24"/>
        </w:rPr>
        <w:t>подраздел</w:t>
      </w:r>
      <w:r w:rsidR="00A600E3" w:rsidRPr="00A91F99">
        <w:rPr>
          <w:sz w:val="24"/>
          <w:szCs w:val="24"/>
        </w:rPr>
        <w:t xml:space="preserve"> </w:t>
      </w:r>
      <w:r w:rsidR="00805D87" w:rsidRPr="00A91F99">
        <w:fldChar w:fldCharType="begin"/>
      </w:r>
      <w:r w:rsidR="00805D87" w:rsidRPr="00A91F99">
        <w:instrText xml:space="preserve"> REF _Ref440271993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5.10</w:t>
      </w:r>
      <w:r w:rsidR="00805D87" w:rsidRPr="00A91F99">
        <w:fldChar w:fldCharType="end"/>
      </w:r>
      <w:r w:rsidR="00A600E3" w:rsidRPr="00A91F99">
        <w:rPr>
          <w:sz w:val="24"/>
          <w:szCs w:val="24"/>
        </w:rPr>
        <w:t>)</w:t>
      </w:r>
      <w:r w:rsidR="00F82225" w:rsidRPr="00A91F99">
        <w:rPr>
          <w:sz w:val="24"/>
          <w:szCs w:val="24"/>
        </w:rPr>
        <w:t>;</w:t>
      </w:r>
    </w:p>
    <w:p w:rsidR="00F82225" w:rsidRPr="00A91F99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68" w:name="_Ref440372326"/>
      <w:r w:rsidRPr="00A91F99">
        <w:rPr>
          <w:sz w:val="24"/>
          <w:szCs w:val="24"/>
        </w:rPr>
        <w:t>Антикоррупционные обязательства</w:t>
      </w:r>
      <w:r w:rsidR="00BD74DF" w:rsidRPr="00A91F99">
        <w:rPr>
          <w:sz w:val="24"/>
          <w:szCs w:val="24"/>
        </w:rPr>
        <w:t xml:space="preserve"> по</w:t>
      </w:r>
      <w:r w:rsidR="00A154B7" w:rsidRPr="00A91F99">
        <w:rPr>
          <w:sz w:val="24"/>
          <w:szCs w:val="24"/>
        </w:rPr>
        <w:t xml:space="preserve"> </w:t>
      </w:r>
      <w:r w:rsidR="00BD74DF" w:rsidRPr="00A91F99">
        <w:rPr>
          <w:bCs w:val="0"/>
          <w:sz w:val="24"/>
          <w:szCs w:val="24"/>
        </w:rPr>
        <w:t>форме, приведенной</w:t>
      </w:r>
      <w:r w:rsidR="00A154B7" w:rsidRPr="00A91F99">
        <w:rPr>
          <w:bCs w:val="0"/>
          <w:sz w:val="24"/>
          <w:szCs w:val="24"/>
        </w:rPr>
        <w:t xml:space="preserve"> в настоящей Документации</w:t>
      </w:r>
      <w:r w:rsidR="00A600E3" w:rsidRPr="00A91F99">
        <w:rPr>
          <w:sz w:val="24"/>
          <w:szCs w:val="24"/>
        </w:rPr>
        <w:t xml:space="preserve"> (</w:t>
      </w:r>
      <w:r w:rsidR="003F3A69" w:rsidRPr="00A91F99">
        <w:rPr>
          <w:sz w:val="24"/>
          <w:szCs w:val="24"/>
        </w:rPr>
        <w:t>подраздел</w:t>
      </w:r>
      <w:r w:rsidR="00A600E3" w:rsidRPr="00A91F99">
        <w:rPr>
          <w:sz w:val="24"/>
          <w:szCs w:val="24"/>
        </w:rPr>
        <w:t xml:space="preserve"> </w:t>
      </w:r>
      <w:r w:rsidR="00805D87" w:rsidRPr="00A91F99">
        <w:fldChar w:fldCharType="begin"/>
      </w:r>
      <w:r w:rsidR="00805D87" w:rsidRPr="00A91F99">
        <w:instrText xml:space="preserve"> REF _Ref440271964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5.1.3</w:t>
      </w:r>
      <w:r w:rsidR="00805D87" w:rsidRPr="00A91F99">
        <w:fldChar w:fldCharType="end"/>
      </w:r>
      <w:r w:rsidR="00A600E3" w:rsidRPr="00A91F99">
        <w:rPr>
          <w:sz w:val="24"/>
          <w:szCs w:val="24"/>
        </w:rPr>
        <w:t>)</w:t>
      </w:r>
      <w:r w:rsidRPr="00A91F99">
        <w:rPr>
          <w:sz w:val="24"/>
          <w:szCs w:val="24"/>
        </w:rPr>
        <w:t>;</w:t>
      </w:r>
      <w:bookmarkEnd w:id="368"/>
    </w:p>
    <w:p w:rsidR="009948B4" w:rsidRPr="00A91F99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F99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A91F99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(</w:t>
      </w:r>
      <w:r w:rsidR="003F3A69" w:rsidRPr="00A91F99">
        <w:rPr>
          <w:sz w:val="24"/>
          <w:szCs w:val="24"/>
        </w:rPr>
        <w:t>подраздел</w:t>
      </w:r>
      <w:r w:rsidR="007705A5" w:rsidRPr="00A91F99">
        <w:rPr>
          <w:sz w:val="24"/>
          <w:szCs w:val="24"/>
        </w:rPr>
        <w:t xml:space="preserve"> </w:t>
      </w:r>
      <w:r w:rsidR="00805D87" w:rsidRPr="00A91F99">
        <w:fldChar w:fldCharType="begin"/>
      </w:r>
      <w:r w:rsidR="00805D87" w:rsidRPr="00A91F99">
        <w:instrText xml:space="preserve"> REF _Ref440272035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5.11</w:t>
      </w:r>
      <w:r w:rsidR="00805D87" w:rsidRPr="00A91F99">
        <w:fldChar w:fldCharType="end"/>
      </w:r>
      <w:r w:rsidR="009948B4" w:rsidRPr="00A91F99">
        <w:rPr>
          <w:sz w:val="24"/>
          <w:szCs w:val="24"/>
        </w:rPr>
        <w:t>);</w:t>
      </w:r>
    </w:p>
    <w:p w:rsidR="00F82225" w:rsidRPr="00A91F99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F99">
        <w:rPr>
          <w:sz w:val="24"/>
          <w:szCs w:val="24"/>
        </w:rPr>
        <w:t>Согласие на обработку персональных данных</w:t>
      </w:r>
      <w:r w:rsidR="00A600E3" w:rsidRPr="00A91F99">
        <w:rPr>
          <w:sz w:val="24"/>
          <w:szCs w:val="24"/>
        </w:rPr>
        <w:t xml:space="preserve"> </w:t>
      </w:r>
      <w:r w:rsidR="00A92723" w:rsidRPr="00A91F99">
        <w:rPr>
          <w:sz w:val="24"/>
          <w:szCs w:val="24"/>
        </w:rPr>
        <w:t>в адрес ПАО "МРСК Центра"</w:t>
      </w:r>
      <w:r w:rsidR="00D2663E" w:rsidRPr="00A91F99">
        <w:rPr>
          <w:sz w:val="24"/>
          <w:szCs w:val="24"/>
        </w:rPr>
        <w:t xml:space="preserve"> и ПАО «МРСК Центра и Приволжья»</w:t>
      </w:r>
      <w:r w:rsidR="00A92723" w:rsidRPr="00A91F99">
        <w:rPr>
          <w:sz w:val="24"/>
          <w:szCs w:val="24"/>
        </w:rPr>
        <w:t xml:space="preserve"> по форме и в соответствии с инструкциями, приведенными в настоящей Документации по запросу предложений </w:t>
      </w:r>
      <w:r w:rsidR="00A600E3" w:rsidRPr="00A91F99">
        <w:rPr>
          <w:sz w:val="24"/>
          <w:szCs w:val="24"/>
        </w:rPr>
        <w:t>(</w:t>
      </w:r>
      <w:r w:rsidR="003F3A69" w:rsidRPr="00A91F99">
        <w:rPr>
          <w:sz w:val="24"/>
          <w:szCs w:val="24"/>
        </w:rPr>
        <w:t>подраздел</w:t>
      </w:r>
      <w:r w:rsidR="00A600E3" w:rsidRPr="00A91F99">
        <w:rPr>
          <w:sz w:val="24"/>
          <w:szCs w:val="24"/>
        </w:rPr>
        <w:t xml:space="preserve"> </w:t>
      </w:r>
      <w:r w:rsidR="00805D87" w:rsidRPr="00A91F99">
        <w:fldChar w:fldCharType="begin"/>
      </w:r>
      <w:r w:rsidR="00805D87" w:rsidRPr="00A91F99">
        <w:instrText xml:space="preserve"> REF _Ref440272051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5.11</w:t>
      </w:r>
      <w:r w:rsidR="003C31A6" w:rsidRPr="00A91F99">
        <w:t>.2.18</w:t>
      </w:r>
      <w:r w:rsidR="00805D87" w:rsidRPr="00A91F99">
        <w:fldChar w:fldCharType="end"/>
      </w:r>
      <w:r w:rsidR="00A600E3" w:rsidRPr="00A91F99">
        <w:rPr>
          <w:sz w:val="24"/>
          <w:szCs w:val="24"/>
        </w:rPr>
        <w:t>)</w:t>
      </w:r>
      <w:r w:rsidRPr="00A91F99">
        <w:rPr>
          <w:sz w:val="24"/>
          <w:szCs w:val="24"/>
        </w:rPr>
        <w:t>;</w:t>
      </w:r>
    </w:p>
    <w:p w:rsidR="00F82225" w:rsidRPr="00A91F99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F99">
        <w:rPr>
          <w:sz w:val="24"/>
          <w:szCs w:val="24"/>
        </w:rPr>
        <w:t>К</w:t>
      </w:r>
      <w:r w:rsidR="00F82225" w:rsidRPr="00A91F99">
        <w:rPr>
          <w:sz w:val="24"/>
          <w:szCs w:val="24"/>
        </w:rPr>
        <w:t>опи</w:t>
      </w:r>
      <w:r w:rsidR="00BD74DF" w:rsidRPr="00A91F99">
        <w:rPr>
          <w:sz w:val="24"/>
          <w:szCs w:val="24"/>
        </w:rPr>
        <w:t>ю</w:t>
      </w:r>
      <w:r w:rsidR="00F82225" w:rsidRPr="00A91F99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91F99">
        <w:rPr>
          <w:sz w:val="24"/>
          <w:szCs w:val="24"/>
        </w:rPr>
        <w:t>Заявок</w:t>
      </w:r>
      <w:r w:rsidR="00F82225" w:rsidRPr="00A91F99">
        <w:rPr>
          <w:sz w:val="24"/>
          <w:szCs w:val="24"/>
        </w:rPr>
        <w:t xml:space="preserve"> (код по классификатору налоговой документации 1120101);</w:t>
      </w:r>
    </w:p>
    <w:p w:rsidR="00F82225" w:rsidRPr="00A91F99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F99">
        <w:rPr>
          <w:sz w:val="24"/>
          <w:szCs w:val="24"/>
        </w:rPr>
        <w:t>К</w:t>
      </w:r>
      <w:r w:rsidR="00BD74DF" w:rsidRPr="00A91F99">
        <w:rPr>
          <w:sz w:val="24"/>
          <w:szCs w:val="24"/>
        </w:rPr>
        <w:t>опию</w:t>
      </w:r>
      <w:r w:rsidR="00F82225" w:rsidRPr="00A91F99">
        <w:rPr>
          <w:sz w:val="24"/>
          <w:szCs w:val="24"/>
        </w:rPr>
        <w:t xml:space="preserve"> справки</w:t>
      </w:r>
      <w:r w:rsidR="00B016D1" w:rsidRPr="00A91F99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r w:rsidR="00F82225" w:rsidRPr="00A91F99">
        <w:rPr>
          <w:sz w:val="24"/>
          <w:szCs w:val="24"/>
        </w:rPr>
        <w:t xml:space="preserve">форма которой утверждена Приказом ФНС России,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91F99">
        <w:rPr>
          <w:sz w:val="24"/>
          <w:szCs w:val="24"/>
        </w:rPr>
        <w:t>Заявок</w:t>
      </w:r>
      <w:r w:rsidR="00F82225" w:rsidRPr="00A91F99">
        <w:rPr>
          <w:sz w:val="24"/>
          <w:szCs w:val="24"/>
        </w:rPr>
        <w:t xml:space="preserve"> (код по классификатору налоговой документации 1160080);</w:t>
      </w:r>
    </w:p>
    <w:p w:rsidR="00F82225" w:rsidRPr="00A91F99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91F99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A91F9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91F99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A91F9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91F99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F82225" w:rsidRPr="00A91F9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A91F99">
        <w:rPr>
          <w:b/>
          <w:sz w:val="24"/>
          <w:szCs w:val="24"/>
          <w:u w:val="single"/>
        </w:rPr>
        <w:lastRenderedPageBreak/>
        <w:t>Для упрощенной системы налогообложения:</w:t>
      </w:r>
    </w:p>
    <w:p w:rsidR="00F82225" w:rsidRPr="00A91F9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91F99">
        <w:rPr>
          <w:sz w:val="24"/>
          <w:szCs w:val="24"/>
        </w:rPr>
        <w:t xml:space="preserve">Копии Налоговой </w:t>
      </w:r>
      <w:hyperlink r:id="rId30" w:history="1">
        <w:r w:rsidRPr="00A91F99">
          <w:rPr>
            <w:sz w:val="24"/>
            <w:szCs w:val="24"/>
          </w:rPr>
          <w:t>декларации</w:t>
        </w:r>
      </w:hyperlink>
      <w:r w:rsidRPr="00A91F99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F82225" w:rsidRPr="00A91F9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91F99">
        <w:rPr>
          <w:sz w:val="24"/>
          <w:szCs w:val="24"/>
        </w:rPr>
        <w:t>Уведомление о применении УСНО;</w:t>
      </w:r>
    </w:p>
    <w:p w:rsidR="00F82225" w:rsidRPr="00A91F99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91F99">
        <w:rPr>
          <w:b/>
          <w:sz w:val="24"/>
          <w:szCs w:val="24"/>
          <w:u w:val="single"/>
        </w:rPr>
        <w:t>Для индивидуальных предпринимателей:</w:t>
      </w:r>
      <w:r w:rsidRPr="00A91F99">
        <w:rPr>
          <w:sz w:val="24"/>
          <w:szCs w:val="24"/>
        </w:rPr>
        <w:t xml:space="preserve"> документы в соответствии с законодательством, аналогичные по сути и содержанию вышеуказанным;</w:t>
      </w:r>
    </w:p>
    <w:p w:rsidR="00F82225" w:rsidRPr="00A91F99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F99">
        <w:rPr>
          <w:sz w:val="24"/>
          <w:szCs w:val="24"/>
        </w:rPr>
        <w:t>Заключение аудиторской проверки за последний отчетный год в случаях, когда проведение аудиторской 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91F99">
        <w:rPr>
          <w:sz w:val="24"/>
          <w:szCs w:val="24"/>
        </w:rPr>
        <w:t xml:space="preserve"> (</w:t>
      </w:r>
      <w:r w:rsidR="00BD74DF" w:rsidRPr="00A91F99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91F99">
        <w:rPr>
          <w:sz w:val="24"/>
          <w:szCs w:val="24"/>
        </w:rPr>
        <w:t>)</w:t>
      </w:r>
      <w:r w:rsidRPr="00A91F99">
        <w:rPr>
          <w:sz w:val="24"/>
          <w:szCs w:val="24"/>
        </w:rPr>
        <w:t>;</w:t>
      </w:r>
    </w:p>
    <w:p w:rsidR="00F82225" w:rsidRPr="00A91F99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69" w:name="_Ref440371812"/>
      <w:r w:rsidRPr="00A91F99">
        <w:rPr>
          <w:sz w:val="24"/>
          <w:szCs w:val="24"/>
        </w:rPr>
        <w:t>Анкету</w:t>
      </w:r>
      <w:r w:rsidR="007D7C50" w:rsidRPr="00A91F99">
        <w:rPr>
          <w:sz w:val="24"/>
          <w:szCs w:val="24"/>
        </w:rPr>
        <w:t xml:space="preserve"> Участника закупки</w:t>
      </w:r>
      <w:r w:rsidR="00A154B7" w:rsidRPr="00A91F99">
        <w:rPr>
          <w:sz w:val="24"/>
          <w:szCs w:val="24"/>
        </w:rPr>
        <w:t xml:space="preserve"> </w:t>
      </w:r>
      <w:r w:rsidR="00A154B7" w:rsidRPr="00A91F9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91F99">
        <w:rPr>
          <w:sz w:val="24"/>
          <w:szCs w:val="24"/>
        </w:rPr>
        <w:t xml:space="preserve"> </w:t>
      </w:r>
      <w:r w:rsidR="009948B4" w:rsidRPr="00A91F99">
        <w:rPr>
          <w:sz w:val="24"/>
          <w:szCs w:val="24"/>
        </w:rPr>
        <w:t>(</w:t>
      </w:r>
      <w:r w:rsidR="003F3A69" w:rsidRPr="00A91F99">
        <w:rPr>
          <w:sz w:val="24"/>
          <w:szCs w:val="24"/>
        </w:rPr>
        <w:t>подраздел</w:t>
      </w:r>
      <w:r w:rsidR="009948B4" w:rsidRPr="00A91F99">
        <w:rPr>
          <w:sz w:val="24"/>
          <w:szCs w:val="24"/>
        </w:rPr>
        <w:t xml:space="preserve"> </w:t>
      </w:r>
      <w:r w:rsidR="00805D87" w:rsidRPr="00A91F99">
        <w:fldChar w:fldCharType="begin"/>
      </w:r>
      <w:r w:rsidR="00805D87" w:rsidRPr="00A91F99">
        <w:instrText xml:space="preserve"> REF _Ref440272119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5.6.1</w:t>
      </w:r>
      <w:r w:rsidR="00805D87" w:rsidRPr="00A91F99">
        <w:fldChar w:fldCharType="end"/>
      </w:r>
      <w:r w:rsidR="009948B4" w:rsidRPr="00A91F99">
        <w:rPr>
          <w:sz w:val="24"/>
          <w:szCs w:val="24"/>
        </w:rPr>
        <w:t>)</w:t>
      </w:r>
      <w:r w:rsidR="0038211D" w:rsidRPr="00A91F99">
        <w:rPr>
          <w:sz w:val="24"/>
          <w:szCs w:val="24"/>
        </w:rPr>
        <w:t xml:space="preserve"> </w:t>
      </w:r>
      <w:r w:rsidR="0038211D" w:rsidRPr="00A91F99">
        <w:rPr>
          <w:szCs w:val="24"/>
        </w:rPr>
        <w:t xml:space="preserve">с </w:t>
      </w:r>
      <w:r w:rsidR="0038211D" w:rsidRPr="00A91F99">
        <w:rPr>
          <w:bCs w:val="0"/>
          <w:sz w:val="24"/>
          <w:szCs w:val="24"/>
        </w:rPr>
        <w:t>приложением файла копии Анкеты Участника запроса предложений, выполненного в формате MS Word</w:t>
      </w:r>
      <w:r w:rsidR="00F82225" w:rsidRPr="00A91F99">
        <w:rPr>
          <w:sz w:val="24"/>
          <w:szCs w:val="24"/>
        </w:rPr>
        <w:t>;</w:t>
      </w:r>
      <w:bookmarkEnd w:id="369"/>
    </w:p>
    <w:p w:rsidR="00F82225" w:rsidRPr="00A91F99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370" w:name="_Ref440371822"/>
      <w:r w:rsidRPr="00A91F9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1" w:history="1">
        <w:r w:rsidR="001B1E92" w:rsidRPr="00A91F99">
          <w:rPr>
            <w:rStyle w:val="a7"/>
            <w:color w:val="auto"/>
            <w:sz w:val="24"/>
            <w:szCs w:val="24"/>
          </w:rPr>
          <w:t>https://rmsp.nalog.ru</w:t>
        </w:r>
      </w:hyperlink>
      <w:r w:rsidRPr="00A91F99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владельца, срока действия), или Декларацию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участнике/соисполнителе/членах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 w:rsidRPr="00A91F99">
        <w:rPr>
          <w:sz w:val="24"/>
          <w:szCs w:val="24"/>
        </w:rPr>
        <w:fldChar w:fldCharType="begin"/>
      </w:r>
      <w:r w:rsidRPr="00A91F99">
        <w:rPr>
          <w:sz w:val="24"/>
          <w:szCs w:val="24"/>
        </w:rPr>
        <w:instrText xml:space="preserve"> REF _Ref491179060 \r \h </w:instrText>
      </w:r>
      <w:r w:rsidR="00A91F99" w:rsidRPr="00A91F99">
        <w:rPr>
          <w:sz w:val="24"/>
          <w:szCs w:val="24"/>
        </w:rPr>
        <w:instrText xml:space="preserve"> \* MERGEFORMAT </w:instrText>
      </w:r>
      <w:r w:rsidR="007F30BA" w:rsidRPr="00A91F99">
        <w:rPr>
          <w:sz w:val="24"/>
          <w:szCs w:val="24"/>
        </w:rPr>
      </w:r>
      <w:r w:rsidR="007F30BA" w:rsidRPr="00A91F99">
        <w:rPr>
          <w:sz w:val="24"/>
          <w:szCs w:val="24"/>
        </w:rPr>
        <w:fldChar w:fldCharType="separate"/>
      </w:r>
      <w:r w:rsidR="003C31A6" w:rsidRPr="00A91F99">
        <w:rPr>
          <w:sz w:val="24"/>
          <w:szCs w:val="24"/>
        </w:rPr>
        <w:t>5.6.2</w:t>
      </w:r>
      <w:r w:rsidR="007F30BA" w:rsidRPr="00A91F99">
        <w:rPr>
          <w:sz w:val="24"/>
          <w:szCs w:val="24"/>
        </w:rPr>
        <w:fldChar w:fldCharType="end"/>
      </w:r>
      <w:r w:rsidRPr="00A91F9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</w:t>
      </w:r>
      <w:r w:rsidR="00D2663E" w:rsidRPr="00A91F99">
        <w:rPr>
          <w:sz w:val="24"/>
          <w:szCs w:val="24"/>
        </w:rPr>
        <w:t>/Организатором</w:t>
      </w:r>
      <w:r w:rsidRPr="00A91F99">
        <w:rPr>
          <w:sz w:val="24"/>
          <w:szCs w:val="24"/>
        </w:rPr>
        <w:t xml:space="preserve"> используются сведения, содержащиеся в едином реестре субъектов МСП. В случае,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A91F99">
        <w:rPr>
          <w:sz w:val="24"/>
          <w:szCs w:val="24"/>
        </w:rPr>
        <w:t>;</w:t>
      </w:r>
      <w:bookmarkEnd w:id="370"/>
    </w:p>
    <w:p w:rsidR="00F82225" w:rsidRPr="00A91F99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F99">
        <w:rPr>
          <w:sz w:val="24"/>
          <w:szCs w:val="24"/>
        </w:rPr>
        <w:lastRenderedPageBreak/>
        <w:t>З</w:t>
      </w:r>
      <w:r w:rsidR="00A316B7" w:rsidRPr="00A91F9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A91F9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805D87" w:rsidRPr="00A91F99">
        <w:fldChar w:fldCharType="begin"/>
      </w:r>
      <w:r w:rsidR="00805D87" w:rsidRPr="00A91F99">
        <w:instrText xml:space="preserve"> REF _Ref440275279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1.1.4</w:t>
      </w:r>
      <w:r w:rsidR="00805D87" w:rsidRPr="00A91F99">
        <w:fldChar w:fldCharType="end"/>
      </w:r>
      <w:r w:rsidRPr="00A91F99">
        <w:rPr>
          <w:sz w:val="24"/>
          <w:szCs w:val="24"/>
        </w:rPr>
        <w:t xml:space="preserve"> и разделе </w:t>
      </w:r>
      <w:r w:rsidR="00805D87" w:rsidRPr="00A91F99">
        <w:fldChar w:fldCharType="begin"/>
      </w:r>
      <w:r w:rsidR="00805D87" w:rsidRPr="00A91F99">
        <w:instrText xml:space="preserve"> REF _Ref440270568 \r \h  \* MERGEFORMAT </w:instrText>
      </w:r>
      <w:r w:rsidR="00805D87" w:rsidRPr="00A91F99">
        <w:fldChar w:fldCharType="separate"/>
      </w:r>
      <w:r w:rsidR="003C31A6" w:rsidRPr="00A91F99">
        <w:t>4</w:t>
      </w:r>
      <w:r w:rsidR="00805D87" w:rsidRPr="00A91F99">
        <w:fldChar w:fldCharType="end"/>
      </w:r>
      <w:r w:rsidRPr="00A91F9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A91F99">
        <w:rPr>
          <w:sz w:val="24"/>
          <w:szCs w:val="24"/>
        </w:rPr>
        <w:t>;</w:t>
      </w:r>
    </w:p>
    <w:p w:rsidR="00920CB0" w:rsidRPr="00A91F99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F99">
        <w:rPr>
          <w:sz w:val="24"/>
          <w:szCs w:val="24"/>
        </w:rPr>
        <w:t>Справк</w:t>
      </w:r>
      <w:r w:rsidR="00BD74DF" w:rsidRPr="00A91F99">
        <w:rPr>
          <w:sz w:val="24"/>
          <w:szCs w:val="24"/>
        </w:rPr>
        <w:t>у</w:t>
      </w:r>
      <w:r w:rsidRPr="00A91F99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91F9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9948B4" w:rsidRPr="00A91F99">
        <w:rPr>
          <w:sz w:val="24"/>
          <w:szCs w:val="24"/>
        </w:rPr>
        <w:t xml:space="preserve"> (</w:t>
      </w:r>
      <w:r w:rsidR="003C2207" w:rsidRPr="00A91F99">
        <w:rPr>
          <w:sz w:val="24"/>
          <w:szCs w:val="24"/>
        </w:rPr>
        <w:t>подраздел</w:t>
      </w:r>
      <w:r w:rsidR="00552FBF" w:rsidRPr="00A91F99">
        <w:rPr>
          <w:sz w:val="24"/>
          <w:szCs w:val="24"/>
        </w:rPr>
        <w:t xml:space="preserve"> </w:t>
      </w:r>
      <w:r w:rsidR="007F30BA" w:rsidRPr="00A91F99">
        <w:rPr>
          <w:sz w:val="24"/>
          <w:szCs w:val="24"/>
        </w:rPr>
        <w:fldChar w:fldCharType="begin"/>
      </w:r>
      <w:r w:rsidR="00552FBF" w:rsidRPr="00A91F99">
        <w:rPr>
          <w:sz w:val="24"/>
          <w:szCs w:val="24"/>
        </w:rPr>
        <w:instrText xml:space="preserve"> REF _Ref449016627 \r \h </w:instrText>
      </w:r>
      <w:r w:rsidR="00A91F99" w:rsidRPr="00A91F99">
        <w:rPr>
          <w:sz w:val="24"/>
          <w:szCs w:val="24"/>
        </w:rPr>
        <w:instrText xml:space="preserve"> \* MERGEFORMAT </w:instrText>
      </w:r>
      <w:r w:rsidR="007F30BA" w:rsidRPr="00A91F99">
        <w:rPr>
          <w:sz w:val="24"/>
          <w:szCs w:val="24"/>
        </w:rPr>
      </w:r>
      <w:r w:rsidR="007F30BA" w:rsidRPr="00A91F99">
        <w:rPr>
          <w:sz w:val="24"/>
          <w:szCs w:val="24"/>
        </w:rPr>
        <w:fldChar w:fldCharType="separate"/>
      </w:r>
      <w:r w:rsidR="003C31A6" w:rsidRPr="00A91F99">
        <w:rPr>
          <w:sz w:val="24"/>
          <w:szCs w:val="24"/>
        </w:rPr>
        <w:t>5.7</w:t>
      </w:r>
      <w:r w:rsidR="007F30BA" w:rsidRPr="00A91F99">
        <w:rPr>
          <w:sz w:val="24"/>
          <w:szCs w:val="24"/>
        </w:rPr>
        <w:fldChar w:fldCharType="end"/>
      </w:r>
      <w:r w:rsidR="009948B4" w:rsidRPr="00A91F99">
        <w:rPr>
          <w:sz w:val="24"/>
          <w:szCs w:val="24"/>
        </w:rPr>
        <w:t>)</w:t>
      </w:r>
      <w:r w:rsidR="00920CB0" w:rsidRPr="00A91F99">
        <w:rPr>
          <w:sz w:val="24"/>
          <w:szCs w:val="24"/>
        </w:rPr>
        <w:t>;</w:t>
      </w:r>
    </w:p>
    <w:p w:rsidR="007705A5" w:rsidRPr="00A91F99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F99">
        <w:rPr>
          <w:sz w:val="24"/>
          <w:szCs w:val="24"/>
        </w:rPr>
        <w:t>Справку</w:t>
      </w:r>
      <w:r w:rsidR="00FE6C1A" w:rsidRPr="00A91F99">
        <w:rPr>
          <w:sz w:val="24"/>
          <w:szCs w:val="24"/>
        </w:rPr>
        <w:t xml:space="preserve"> </w:t>
      </w:r>
      <w:r w:rsidR="007705A5" w:rsidRPr="00A91F99">
        <w:rPr>
          <w:sz w:val="24"/>
          <w:szCs w:val="24"/>
        </w:rPr>
        <w:t>о материально-технических ресурсах, которые будут использованы в рамках выполнения Договора по установленной в настоящей Документации по запросу предложений форме — Справка о материально-технических ресурсах (</w:t>
      </w:r>
      <w:r w:rsidR="003C2207" w:rsidRPr="00A91F99">
        <w:rPr>
          <w:sz w:val="24"/>
          <w:szCs w:val="24"/>
        </w:rPr>
        <w:t>подраздел</w:t>
      </w:r>
      <w:r w:rsidR="007705A5" w:rsidRPr="00A91F99">
        <w:rPr>
          <w:sz w:val="24"/>
          <w:szCs w:val="24"/>
        </w:rPr>
        <w:t xml:space="preserve"> </w:t>
      </w:r>
      <w:r w:rsidR="00805D87" w:rsidRPr="00A91F99">
        <w:fldChar w:fldCharType="begin"/>
      </w:r>
      <w:r w:rsidR="00805D87" w:rsidRPr="00A91F99">
        <w:instrText xml:space="preserve"> REF _Ref55336389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5.8</w:t>
      </w:r>
      <w:r w:rsidR="00805D87" w:rsidRPr="00A91F99">
        <w:fldChar w:fldCharType="end"/>
      </w:r>
      <w:r w:rsidR="00FA5339" w:rsidRPr="00A91F99">
        <w:rPr>
          <w:sz w:val="24"/>
          <w:szCs w:val="24"/>
        </w:rPr>
        <w:t>)</w:t>
      </w:r>
      <w:r w:rsidR="007705A5" w:rsidRPr="00A91F99">
        <w:rPr>
          <w:sz w:val="24"/>
          <w:szCs w:val="24"/>
        </w:rPr>
        <w:t>;</w:t>
      </w:r>
    </w:p>
    <w:p w:rsidR="007705A5" w:rsidRPr="00A91F99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F99">
        <w:rPr>
          <w:sz w:val="24"/>
          <w:szCs w:val="24"/>
        </w:rPr>
        <w:t>Справк</w:t>
      </w:r>
      <w:r w:rsidR="00197954" w:rsidRPr="00A91F99">
        <w:rPr>
          <w:sz w:val="24"/>
          <w:szCs w:val="24"/>
        </w:rPr>
        <w:t>у</w:t>
      </w:r>
      <w:r w:rsidRPr="00A91F99">
        <w:rPr>
          <w:sz w:val="24"/>
          <w:szCs w:val="24"/>
        </w:rPr>
        <w:t xml:space="preserve"> </w:t>
      </w:r>
      <w:r w:rsidR="007705A5" w:rsidRPr="00A91F99">
        <w:rPr>
          <w:sz w:val="24"/>
          <w:szCs w:val="24"/>
        </w:rPr>
        <w:t xml:space="preserve">о кадровых ресурсах, </w:t>
      </w:r>
      <w:r w:rsidR="00BD74DF" w:rsidRPr="00A91F99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91F99">
        <w:rPr>
          <w:sz w:val="24"/>
          <w:szCs w:val="24"/>
        </w:rPr>
        <w:t>— Справка о кадровых ресурсах (</w:t>
      </w:r>
      <w:r w:rsidR="003C2207" w:rsidRPr="00A91F99">
        <w:rPr>
          <w:sz w:val="24"/>
          <w:szCs w:val="24"/>
        </w:rPr>
        <w:t>подраздел</w:t>
      </w:r>
      <w:r w:rsidR="007705A5" w:rsidRPr="00A91F99">
        <w:rPr>
          <w:sz w:val="24"/>
          <w:szCs w:val="24"/>
        </w:rPr>
        <w:t xml:space="preserve"> </w:t>
      </w:r>
      <w:r w:rsidR="00805D87" w:rsidRPr="00A91F99">
        <w:fldChar w:fldCharType="begin"/>
      </w:r>
      <w:r w:rsidR="00805D87" w:rsidRPr="00A91F99">
        <w:instrText xml:space="preserve"> REF _Ref55336398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5.9</w:t>
      </w:r>
      <w:r w:rsidR="00805D87" w:rsidRPr="00A91F99">
        <w:fldChar w:fldCharType="end"/>
      </w:r>
      <w:r w:rsidR="007705A5" w:rsidRPr="00A91F99">
        <w:rPr>
          <w:sz w:val="24"/>
          <w:szCs w:val="24"/>
        </w:rPr>
        <w:t>);</w:t>
      </w:r>
    </w:p>
    <w:p w:rsidR="00920CB0" w:rsidRPr="00A91F99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F99">
        <w:rPr>
          <w:sz w:val="24"/>
          <w:szCs w:val="24"/>
        </w:rPr>
        <w:t>Отзывы, рекомендации или другие документальные доказательства выполнения аналогичных договоров (</w:t>
      </w:r>
      <w:r w:rsidR="00240E62" w:rsidRPr="00A91F99">
        <w:rPr>
          <w:sz w:val="24"/>
          <w:szCs w:val="24"/>
        </w:rPr>
        <w:t>желательное требование, предоставляется Участником при наличии</w:t>
      </w:r>
      <w:r w:rsidRPr="00A91F99">
        <w:rPr>
          <w:sz w:val="24"/>
          <w:szCs w:val="24"/>
        </w:rPr>
        <w:t>)</w:t>
      </w:r>
      <w:r w:rsidR="00090FCB" w:rsidRPr="00A91F99">
        <w:rPr>
          <w:sz w:val="24"/>
          <w:szCs w:val="24"/>
        </w:rPr>
        <w:t>.</w:t>
      </w:r>
      <w:r w:rsidR="00090FCB" w:rsidRPr="00A91F99">
        <w:rPr>
          <w:iCs/>
          <w:sz w:val="24"/>
          <w:szCs w:val="24"/>
        </w:rPr>
        <w:t xml:space="preserve"> 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A91F99">
        <w:rPr>
          <w:sz w:val="24"/>
          <w:szCs w:val="24"/>
        </w:rPr>
        <w:t>;</w:t>
      </w:r>
    </w:p>
    <w:p w:rsidR="007705A5" w:rsidRPr="00A91F99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F99">
        <w:rPr>
          <w:sz w:val="24"/>
          <w:szCs w:val="24"/>
        </w:rPr>
        <w:t>Согласие Участника закупочной процедуры налоговым органам на разглашение сведений, составляющих налоговую тайну</w:t>
      </w:r>
      <w:r w:rsidR="00A154B7" w:rsidRPr="00A91F99">
        <w:rPr>
          <w:sz w:val="24"/>
          <w:szCs w:val="24"/>
        </w:rPr>
        <w:t xml:space="preserve">, </w:t>
      </w:r>
      <w:r w:rsidR="00A154B7" w:rsidRPr="00A91F99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A91F99">
        <w:rPr>
          <w:sz w:val="24"/>
          <w:szCs w:val="24"/>
        </w:rPr>
        <w:t xml:space="preserve"> (</w:t>
      </w:r>
      <w:r w:rsidR="003C2207" w:rsidRPr="00A91F99">
        <w:rPr>
          <w:sz w:val="24"/>
          <w:szCs w:val="24"/>
        </w:rPr>
        <w:t>подраздел</w:t>
      </w:r>
      <w:r w:rsidRPr="00A91F99">
        <w:rPr>
          <w:sz w:val="24"/>
          <w:szCs w:val="24"/>
        </w:rPr>
        <w:t xml:space="preserve"> </w:t>
      </w:r>
      <w:r w:rsidR="00805D87" w:rsidRPr="00A91F99">
        <w:fldChar w:fldCharType="begin"/>
      </w:r>
      <w:r w:rsidR="00805D87" w:rsidRPr="00A91F99">
        <w:instrText xml:space="preserve"> REF _Ref440272274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5.13</w:t>
      </w:r>
      <w:r w:rsidR="00805D87" w:rsidRPr="00A91F99">
        <w:fldChar w:fldCharType="end"/>
      </w:r>
      <w:r w:rsidRPr="00A91F99">
        <w:rPr>
          <w:sz w:val="24"/>
          <w:szCs w:val="24"/>
        </w:rPr>
        <w:t>)</w:t>
      </w:r>
      <w:r w:rsidR="005347FA" w:rsidRPr="00A91F99">
        <w:rPr>
          <w:sz w:val="24"/>
          <w:szCs w:val="24"/>
        </w:rPr>
        <w:t xml:space="preserve"> (</w:t>
      </w:r>
      <w:r w:rsidR="00240E62" w:rsidRPr="00A91F99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A91F99">
        <w:rPr>
          <w:sz w:val="24"/>
          <w:szCs w:val="24"/>
        </w:rPr>
        <w:t>)</w:t>
      </w:r>
      <w:r w:rsidRPr="00A91F99">
        <w:rPr>
          <w:sz w:val="24"/>
          <w:szCs w:val="24"/>
        </w:rPr>
        <w:t>;</w:t>
      </w:r>
    </w:p>
    <w:p w:rsidR="007705A5" w:rsidRPr="00A91F99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F99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A91F99">
        <w:rPr>
          <w:sz w:val="24"/>
          <w:szCs w:val="24"/>
        </w:rPr>
        <w:t>Участника</w:t>
      </w:r>
      <w:r w:rsidRPr="00A91F99">
        <w:rPr>
          <w:sz w:val="24"/>
          <w:szCs w:val="24"/>
        </w:rPr>
        <w:t xml:space="preserve"> крупной) – справку в произвольной форме;</w:t>
      </w:r>
    </w:p>
    <w:p w:rsidR="007705A5" w:rsidRPr="00A91F9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A91F99">
        <w:rPr>
          <w:i/>
          <w:sz w:val="24"/>
          <w:szCs w:val="24"/>
        </w:rPr>
        <w:t>(Примечание: Таковыми документами являются:</w:t>
      </w:r>
    </w:p>
    <w:p w:rsidR="007705A5" w:rsidRPr="00A91F9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A91F99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 w:rsidRPr="00A91F99">
        <w:rPr>
          <w:i/>
          <w:sz w:val="24"/>
          <w:szCs w:val="24"/>
        </w:rPr>
        <w:t>Участника</w:t>
      </w:r>
      <w:r w:rsidRPr="00A91F99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</w:p>
    <w:p w:rsidR="007705A5" w:rsidRPr="00A91F9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A91F99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 w:rsidRPr="00A91F99">
        <w:rPr>
          <w:i/>
          <w:sz w:val="24"/>
          <w:szCs w:val="24"/>
        </w:rPr>
        <w:t>Участник</w:t>
      </w:r>
      <w:r w:rsidRPr="00A91F99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91F99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A91F99">
        <w:rPr>
          <w:i/>
          <w:sz w:val="24"/>
          <w:szCs w:val="24"/>
        </w:rPr>
        <w:t xml:space="preserve">- для унитарного предприятия – документ, подтверждающий решение </w:t>
      </w:r>
      <w:r w:rsidRPr="00A91F99">
        <w:rPr>
          <w:i/>
          <w:sz w:val="24"/>
          <w:szCs w:val="24"/>
        </w:rPr>
        <w:lastRenderedPageBreak/>
        <w:t>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A91F99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F99">
        <w:rPr>
          <w:sz w:val="24"/>
          <w:szCs w:val="24"/>
        </w:rPr>
        <w:t xml:space="preserve">заверенный </w:t>
      </w:r>
      <w:r w:rsidR="00DC6125" w:rsidRPr="00A91F99">
        <w:rPr>
          <w:sz w:val="24"/>
          <w:szCs w:val="24"/>
        </w:rPr>
        <w:t>Участником</w:t>
      </w:r>
      <w:r w:rsidRPr="00A91F99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 w:rsidRPr="00A91F99">
        <w:rPr>
          <w:sz w:val="24"/>
          <w:szCs w:val="24"/>
        </w:rPr>
        <w:t>Участника</w:t>
      </w:r>
      <w:r w:rsidRPr="00A91F99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A91F9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A91F99">
        <w:rPr>
          <w:i/>
          <w:sz w:val="24"/>
          <w:szCs w:val="24"/>
        </w:rPr>
        <w:t>(Примечание: Таковыми документами являются:</w:t>
      </w:r>
    </w:p>
    <w:p w:rsidR="007705A5" w:rsidRPr="00A91F9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A91F99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 w:rsidRPr="00A91F99">
        <w:rPr>
          <w:i/>
          <w:sz w:val="24"/>
          <w:szCs w:val="24"/>
        </w:rPr>
        <w:t>Участника</w:t>
      </w:r>
      <w:r w:rsidRPr="00A91F99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7705A5" w:rsidRPr="00A91F99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A91F99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 w:rsidRPr="00A91F99">
        <w:rPr>
          <w:i/>
          <w:sz w:val="24"/>
          <w:szCs w:val="24"/>
        </w:rPr>
        <w:t>Участник</w:t>
      </w:r>
      <w:r w:rsidRPr="00A91F99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A91F99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A91F99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BD40A3" w:rsidRPr="00A91F99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F99">
        <w:rPr>
          <w:sz w:val="24"/>
          <w:szCs w:val="24"/>
        </w:rPr>
        <w:t>Копию (выписку из</w:t>
      </w:r>
      <w:r w:rsidR="00BD40A3" w:rsidRPr="00A91F99">
        <w:rPr>
          <w:sz w:val="24"/>
          <w:szCs w:val="24"/>
        </w:rPr>
        <w:t>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920CB0" w:rsidRPr="00A91F99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91F99">
        <w:rPr>
          <w:sz w:val="24"/>
          <w:szCs w:val="24"/>
        </w:rPr>
        <w:t>Иные документы, которые</w:t>
      </w:r>
      <w:r w:rsidR="007705A5" w:rsidRPr="00A91F99">
        <w:rPr>
          <w:sz w:val="24"/>
          <w:szCs w:val="24"/>
        </w:rPr>
        <w:t>,</w:t>
      </w:r>
      <w:r w:rsidRPr="00A91F99">
        <w:rPr>
          <w:sz w:val="24"/>
          <w:szCs w:val="24"/>
        </w:rPr>
        <w:t xml:space="preserve"> по мнению Участника</w:t>
      </w:r>
      <w:r w:rsidR="007705A5" w:rsidRPr="00A91F99">
        <w:rPr>
          <w:sz w:val="24"/>
          <w:szCs w:val="24"/>
        </w:rPr>
        <w:t>,</w:t>
      </w:r>
      <w:r w:rsidRPr="00A91F99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A91F99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 w:rsidRPr="00A91F99">
        <w:rPr>
          <w:bCs w:val="0"/>
          <w:sz w:val="24"/>
          <w:szCs w:val="24"/>
        </w:rPr>
        <w:t>Заявку</w:t>
      </w:r>
      <w:r w:rsidRPr="00A91F99">
        <w:rPr>
          <w:bCs w:val="0"/>
          <w:sz w:val="24"/>
          <w:szCs w:val="24"/>
        </w:rPr>
        <w:t xml:space="preserve"> </w:t>
      </w:r>
      <w:r w:rsidR="00B20653" w:rsidRPr="00A91F99">
        <w:rPr>
          <w:bCs w:val="0"/>
          <w:sz w:val="24"/>
          <w:szCs w:val="24"/>
        </w:rPr>
        <w:t>Участника</w:t>
      </w:r>
      <w:r w:rsidRPr="00A91F99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</w:t>
      </w:r>
      <w:r w:rsidR="00D2663E" w:rsidRPr="00A91F99">
        <w:rPr>
          <w:bCs w:val="0"/>
          <w:sz w:val="24"/>
          <w:szCs w:val="24"/>
        </w:rPr>
        <w:t>, ПАО «МРСК Центра и Приволжья»</w:t>
      </w:r>
      <w:r w:rsidRPr="00A91F99">
        <w:rPr>
          <w:bCs w:val="0"/>
          <w:sz w:val="24"/>
          <w:szCs w:val="24"/>
        </w:rPr>
        <w:t>, его филиалов и ДЗО, а также по заключенным договорам с иными Заказчиками. Под отрицательным опытом понимается:</w:t>
      </w:r>
    </w:p>
    <w:p w:rsidR="00680B79" w:rsidRPr="00A91F9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A91F99">
        <w:rPr>
          <w:sz w:val="24"/>
          <w:szCs w:val="24"/>
        </w:rPr>
        <w:lastRenderedPageBreak/>
        <w:t xml:space="preserve">- наличие замечаний Заказчика по составу и качеству </w:t>
      </w:r>
      <w:r w:rsidR="00DC7643" w:rsidRPr="00A91F99">
        <w:rPr>
          <w:sz w:val="24"/>
          <w:szCs w:val="24"/>
        </w:rPr>
        <w:t>оказания услуг</w:t>
      </w:r>
      <w:r w:rsidRPr="00A91F99">
        <w:rPr>
          <w:sz w:val="24"/>
          <w:szCs w:val="24"/>
        </w:rPr>
        <w:t xml:space="preserve">, задержка устранения дефектов в </w:t>
      </w:r>
      <w:r w:rsidR="00DC7643" w:rsidRPr="00A91F99">
        <w:rPr>
          <w:sz w:val="24"/>
          <w:szCs w:val="24"/>
        </w:rPr>
        <w:t>оказании услуг</w:t>
      </w:r>
      <w:r w:rsidRPr="00A91F99">
        <w:rPr>
          <w:sz w:val="24"/>
          <w:szCs w:val="24"/>
        </w:rPr>
        <w:t xml:space="preserve"> и/или задержка возмещения расходов Заказчика на устранение указанных дефектов;</w:t>
      </w:r>
    </w:p>
    <w:p w:rsidR="00680B79" w:rsidRPr="00A91F9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A91F99">
        <w:rPr>
          <w:sz w:val="24"/>
          <w:szCs w:val="24"/>
        </w:rPr>
        <w:t xml:space="preserve">- несоблюдение </w:t>
      </w:r>
      <w:r w:rsidR="00DC7643" w:rsidRPr="00A91F99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A91F99">
        <w:rPr>
          <w:sz w:val="24"/>
          <w:szCs w:val="24"/>
        </w:rPr>
        <w:t>;</w:t>
      </w:r>
    </w:p>
    <w:p w:rsidR="00680B79" w:rsidRPr="00A91F9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A91F99">
        <w:rPr>
          <w:sz w:val="24"/>
          <w:szCs w:val="24"/>
        </w:rPr>
        <w:t xml:space="preserve">- </w:t>
      </w:r>
      <w:r w:rsidR="00056CEE" w:rsidRPr="00A91F99">
        <w:rPr>
          <w:sz w:val="24"/>
          <w:szCs w:val="24"/>
          <w:lang w:val="x-none"/>
        </w:rPr>
        <w:t>иные нарушения существенны</w:t>
      </w:r>
      <w:r w:rsidR="00056CEE" w:rsidRPr="00A91F99">
        <w:rPr>
          <w:sz w:val="24"/>
          <w:szCs w:val="24"/>
        </w:rPr>
        <w:t xml:space="preserve">х </w:t>
      </w:r>
      <w:r w:rsidR="00056CEE" w:rsidRPr="00A91F99">
        <w:rPr>
          <w:sz w:val="24"/>
          <w:szCs w:val="24"/>
          <w:lang w:val="x-none"/>
        </w:rPr>
        <w:t xml:space="preserve">условий заключенных договоров </w:t>
      </w:r>
      <w:r w:rsidR="00DC7643" w:rsidRPr="00A91F99">
        <w:rPr>
          <w:sz w:val="24"/>
          <w:szCs w:val="24"/>
        </w:rPr>
        <w:t>оказания услуг</w:t>
      </w:r>
      <w:r w:rsidRPr="00A91F99">
        <w:rPr>
          <w:sz w:val="24"/>
          <w:szCs w:val="24"/>
        </w:rPr>
        <w:t>.</w:t>
      </w:r>
    </w:p>
    <w:p w:rsidR="00717F60" w:rsidRPr="00A91F99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Все указанные документы прилагаются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 xml:space="preserve">ом к </w:t>
      </w:r>
      <w:r w:rsidR="004B5EB3" w:rsidRPr="00A91F99">
        <w:rPr>
          <w:bCs w:val="0"/>
          <w:sz w:val="24"/>
          <w:szCs w:val="24"/>
        </w:rPr>
        <w:t>Заявк</w:t>
      </w:r>
      <w:r w:rsidRPr="00A91F99">
        <w:rPr>
          <w:bCs w:val="0"/>
          <w:sz w:val="24"/>
          <w:szCs w:val="24"/>
        </w:rPr>
        <w:t>е.</w:t>
      </w:r>
    </w:p>
    <w:p w:rsidR="00717F60" w:rsidRPr="00A91F99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В случае, если по каким-либо причинам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>а данному требованию.</w:t>
      </w:r>
    </w:p>
    <w:p w:rsidR="00717F60" w:rsidRPr="00A91F99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91F99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 предоставляет аналогичные документы. Такие документы должны быть переведены на русский язык и апостилированы, в противном случае </w:t>
      </w:r>
      <w:r w:rsidR="00F85CCF" w:rsidRPr="00A91F99">
        <w:rPr>
          <w:sz w:val="24"/>
          <w:szCs w:val="24"/>
        </w:rPr>
        <w:t>З</w:t>
      </w:r>
      <w:r w:rsidR="00F81E4D" w:rsidRPr="00A91F99">
        <w:rPr>
          <w:sz w:val="24"/>
          <w:szCs w:val="24"/>
        </w:rPr>
        <w:t xml:space="preserve">акупочная </w:t>
      </w:r>
      <w:r w:rsidRPr="00A91F99">
        <w:rPr>
          <w:sz w:val="24"/>
          <w:szCs w:val="24"/>
        </w:rPr>
        <w:t xml:space="preserve">комиссия вправе не рассматривать документы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а.</w:t>
      </w:r>
    </w:p>
    <w:p w:rsidR="00717F60" w:rsidRPr="00A91F99" w:rsidRDefault="00717F60" w:rsidP="000F2813">
      <w:pPr>
        <w:pStyle w:val="3"/>
        <w:spacing w:before="240" w:after="240" w:line="264" w:lineRule="auto"/>
        <w:rPr>
          <w:szCs w:val="24"/>
        </w:rPr>
      </w:pPr>
      <w:bookmarkStart w:id="371" w:name="_Ref191386451"/>
      <w:bookmarkStart w:id="372" w:name="_Ref440271628"/>
      <w:bookmarkStart w:id="373" w:name="_Toc440361334"/>
      <w:bookmarkStart w:id="374" w:name="_Toc440376089"/>
      <w:bookmarkStart w:id="375" w:name="_Toc440376216"/>
      <w:bookmarkStart w:id="376" w:name="_Toc440382481"/>
      <w:bookmarkStart w:id="377" w:name="_Toc440447151"/>
      <w:bookmarkStart w:id="378" w:name="_Toc440632311"/>
      <w:bookmarkStart w:id="379" w:name="_Toc440875084"/>
      <w:bookmarkStart w:id="380" w:name="_Toc441131071"/>
      <w:bookmarkStart w:id="381" w:name="_Ref465773032"/>
      <w:bookmarkStart w:id="382" w:name="_Toc465774592"/>
      <w:bookmarkStart w:id="383" w:name="_Toc465848821"/>
      <w:bookmarkStart w:id="384" w:name="_Toc468875323"/>
      <w:bookmarkStart w:id="385" w:name="_Toc469488375"/>
      <w:bookmarkStart w:id="386" w:name="_Toc471894896"/>
      <w:bookmarkStart w:id="387" w:name="_Toc498590321"/>
      <w:bookmarkStart w:id="388" w:name="_Toc525898801"/>
      <w:r w:rsidRPr="00A91F99">
        <w:rPr>
          <w:szCs w:val="24"/>
        </w:rPr>
        <w:t xml:space="preserve">Привлечение </w:t>
      </w:r>
      <w:bookmarkEnd w:id="371"/>
      <w:bookmarkEnd w:id="372"/>
      <w:bookmarkEnd w:id="373"/>
      <w:bookmarkEnd w:id="374"/>
      <w:bookmarkEnd w:id="375"/>
      <w:r w:rsidR="00362EA4" w:rsidRPr="00A91F99">
        <w:rPr>
          <w:szCs w:val="24"/>
        </w:rPr>
        <w:t>соисполнителей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</w:p>
    <w:p w:rsidR="00CC6FB2" w:rsidRPr="00A91F99" w:rsidRDefault="00CC6FB2" w:rsidP="00CC6FB2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89" w:name="_Ref191386461"/>
      <w:bookmarkStart w:id="390" w:name="_Toc440361335"/>
      <w:bookmarkStart w:id="391" w:name="_Toc440376090"/>
      <w:bookmarkStart w:id="392" w:name="_Toc440376217"/>
      <w:r w:rsidRPr="00A91F99">
        <w:rPr>
          <w:bCs w:val="0"/>
          <w:sz w:val="24"/>
          <w:szCs w:val="24"/>
        </w:rPr>
        <w:t xml:space="preserve">Привлечение Участниками запроса предложений соисполнителей не предусмотрено. </w:t>
      </w:r>
    </w:p>
    <w:p w:rsidR="00717F60" w:rsidRPr="00A91F99" w:rsidRDefault="00717F60" w:rsidP="000F2813">
      <w:pPr>
        <w:pStyle w:val="3"/>
        <w:spacing w:before="240" w:after="240" w:line="264" w:lineRule="auto"/>
        <w:rPr>
          <w:szCs w:val="24"/>
        </w:rPr>
      </w:pPr>
      <w:bookmarkStart w:id="393" w:name="_Toc440382482"/>
      <w:bookmarkStart w:id="394" w:name="_Toc440447152"/>
      <w:bookmarkStart w:id="395" w:name="_Toc440632312"/>
      <w:bookmarkStart w:id="396" w:name="_Toc440875085"/>
      <w:bookmarkStart w:id="397" w:name="_Ref440876619"/>
      <w:bookmarkStart w:id="398" w:name="_Ref440876660"/>
      <w:bookmarkStart w:id="399" w:name="_Toc441131072"/>
      <w:bookmarkStart w:id="400" w:name="_Ref465772690"/>
      <w:bookmarkStart w:id="401" w:name="_Toc465774593"/>
      <w:bookmarkStart w:id="402" w:name="_Toc465848822"/>
      <w:bookmarkStart w:id="403" w:name="_Toc468875324"/>
      <w:bookmarkStart w:id="404" w:name="_Toc469488376"/>
      <w:bookmarkStart w:id="405" w:name="_Toc471894897"/>
      <w:bookmarkStart w:id="406" w:name="_Toc498590322"/>
      <w:bookmarkStart w:id="407" w:name="_Toc525898802"/>
      <w:r w:rsidRPr="00A91F99">
        <w:rPr>
          <w:szCs w:val="24"/>
        </w:rPr>
        <w:t xml:space="preserve">Участие в запросе предложений коллективных </w:t>
      </w:r>
      <w:r w:rsidR="009C744E" w:rsidRPr="00A91F99">
        <w:rPr>
          <w:szCs w:val="24"/>
        </w:rPr>
        <w:t>Участник</w:t>
      </w:r>
      <w:r w:rsidRPr="00A91F99">
        <w:rPr>
          <w:szCs w:val="24"/>
        </w:rPr>
        <w:t>ов</w:t>
      </w:r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</w:p>
    <w:p w:rsidR="00717F60" w:rsidRPr="00A91F99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A91F99" w:rsidDel="009C744E">
        <w:rPr>
          <w:bCs w:val="0"/>
          <w:sz w:val="24"/>
          <w:szCs w:val="24"/>
        </w:rPr>
        <w:t xml:space="preserve"> </w:t>
      </w:r>
      <w:r w:rsidR="00805D87" w:rsidRPr="00A91F99">
        <w:fldChar w:fldCharType="begin"/>
      </w:r>
      <w:r w:rsidR="00805D87" w:rsidRPr="00A91F99">
        <w:instrText xml:space="preserve"> REF _Ref191386482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3.3.8.1</w:t>
      </w:r>
      <w:r w:rsidR="00805D87" w:rsidRPr="00A91F99">
        <w:fldChar w:fldCharType="end"/>
      </w:r>
      <w:r w:rsidRPr="00A91F99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A91F99">
        <w:rPr>
          <w:bCs w:val="0"/>
          <w:sz w:val="24"/>
          <w:szCs w:val="24"/>
        </w:rPr>
        <w:t xml:space="preserve">поставки, </w:t>
      </w:r>
      <w:r w:rsidR="0007043F" w:rsidRPr="00A91F99">
        <w:rPr>
          <w:sz w:val="24"/>
          <w:szCs w:val="24"/>
        </w:rPr>
        <w:t>работы</w:t>
      </w:r>
      <w:r w:rsidR="0091430E" w:rsidRPr="00A91F99">
        <w:rPr>
          <w:sz w:val="24"/>
          <w:szCs w:val="24"/>
        </w:rPr>
        <w:t xml:space="preserve">, </w:t>
      </w:r>
      <w:r w:rsidR="0007043F" w:rsidRPr="00A91F99">
        <w:rPr>
          <w:sz w:val="24"/>
          <w:szCs w:val="24"/>
        </w:rPr>
        <w:t>услуги</w:t>
      </w:r>
      <w:r w:rsidRPr="00A91F99">
        <w:rPr>
          <w:bCs w:val="0"/>
          <w:sz w:val="24"/>
          <w:szCs w:val="24"/>
        </w:rPr>
        <w:t>.</w:t>
      </w:r>
    </w:p>
    <w:p w:rsidR="00717F60" w:rsidRPr="00A91F99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Если </w:t>
      </w:r>
      <w:r w:rsidR="004B5EB3" w:rsidRPr="00A91F99">
        <w:rPr>
          <w:bCs w:val="0"/>
          <w:sz w:val="24"/>
          <w:szCs w:val="24"/>
        </w:rPr>
        <w:t>Заявк</w:t>
      </w:r>
      <w:r w:rsidRPr="00A91F99">
        <w:rPr>
          <w:bCs w:val="0"/>
          <w:sz w:val="24"/>
          <w:szCs w:val="24"/>
        </w:rPr>
        <w:t xml:space="preserve">а подается коллективным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805D87" w:rsidRPr="00A91F99">
        <w:fldChar w:fldCharType="begin"/>
      </w:r>
      <w:r w:rsidR="00805D87" w:rsidRPr="00A91F99">
        <w:instrText xml:space="preserve"> REF _Ref191386407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3.3.8</w:t>
      </w:r>
      <w:r w:rsidR="00805D87" w:rsidRPr="00A91F99">
        <w:fldChar w:fldCharType="end"/>
      </w:r>
      <w:r w:rsidRPr="00A91F99">
        <w:rPr>
          <w:bCs w:val="0"/>
          <w:sz w:val="24"/>
          <w:szCs w:val="24"/>
        </w:rPr>
        <w:t>, должны быть выполнены нижеприведенные требования.</w:t>
      </w:r>
    </w:p>
    <w:p w:rsidR="00717F60" w:rsidRPr="00A91F99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A91F99">
        <w:rPr>
          <w:bCs w:val="0"/>
          <w:sz w:val="24"/>
          <w:szCs w:val="24"/>
        </w:rPr>
        <w:t>Д</w:t>
      </w:r>
      <w:r w:rsidRPr="00A91F99">
        <w:rPr>
          <w:bCs w:val="0"/>
          <w:sz w:val="24"/>
          <w:szCs w:val="24"/>
        </w:rPr>
        <w:t>окументации, изложенным в п.</w:t>
      </w:r>
      <w:r w:rsidR="007F30BA" w:rsidRPr="00A91F99">
        <w:rPr>
          <w:bCs w:val="0"/>
          <w:sz w:val="24"/>
          <w:szCs w:val="24"/>
        </w:rPr>
        <w:fldChar w:fldCharType="begin"/>
      </w:r>
      <w:r w:rsidR="00043F1B" w:rsidRPr="00A91F99">
        <w:rPr>
          <w:bCs w:val="0"/>
          <w:sz w:val="24"/>
          <w:szCs w:val="24"/>
        </w:rPr>
        <w:instrText xml:space="preserve"> REF _Ref303669127 \r \h </w:instrText>
      </w:r>
      <w:r w:rsidR="00A91F99" w:rsidRPr="00A91F99">
        <w:rPr>
          <w:bCs w:val="0"/>
          <w:sz w:val="24"/>
          <w:szCs w:val="24"/>
        </w:rPr>
        <w:instrText xml:space="preserve"> \* MERGEFORMAT </w:instrText>
      </w:r>
      <w:r w:rsidR="007F30BA" w:rsidRPr="00A91F99">
        <w:rPr>
          <w:bCs w:val="0"/>
          <w:sz w:val="24"/>
          <w:szCs w:val="24"/>
        </w:rPr>
      </w:r>
      <w:r w:rsidR="007F30BA" w:rsidRPr="00A91F99">
        <w:rPr>
          <w:bCs w:val="0"/>
          <w:sz w:val="24"/>
          <w:szCs w:val="24"/>
        </w:rPr>
        <w:fldChar w:fldCharType="separate"/>
      </w:r>
      <w:r w:rsidR="003C31A6" w:rsidRPr="00A91F99">
        <w:rPr>
          <w:bCs w:val="0"/>
          <w:sz w:val="24"/>
          <w:szCs w:val="24"/>
        </w:rPr>
        <w:t>3.3.8.2</w:t>
      </w:r>
      <w:r w:rsidR="007F30BA" w:rsidRPr="00A91F99">
        <w:rPr>
          <w:bCs w:val="0"/>
          <w:sz w:val="24"/>
          <w:szCs w:val="24"/>
        </w:rPr>
        <w:fldChar w:fldCharType="end"/>
      </w:r>
      <w:r w:rsidRPr="00A91F99">
        <w:rPr>
          <w:bCs w:val="0"/>
          <w:sz w:val="24"/>
          <w:szCs w:val="24"/>
        </w:rPr>
        <w:t>.</w:t>
      </w:r>
    </w:p>
    <w:p w:rsidR="00717F60" w:rsidRPr="00A91F99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408" w:name="_Ref306032591"/>
      <w:r w:rsidRPr="00A91F99">
        <w:rPr>
          <w:bCs w:val="0"/>
          <w:sz w:val="24"/>
          <w:szCs w:val="24"/>
        </w:rPr>
        <w:t>Юридические лица</w:t>
      </w:r>
      <w:r w:rsidR="001F0956" w:rsidRPr="00A91F99">
        <w:rPr>
          <w:bCs w:val="0"/>
          <w:sz w:val="24"/>
          <w:szCs w:val="24"/>
        </w:rPr>
        <w:t>, физические лица</w:t>
      </w:r>
      <w:r w:rsidR="00A15A79" w:rsidRPr="00A91F99">
        <w:rPr>
          <w:bCs w:val="0"/>
          <w:sz w:val="24"/>
          <w:szCs w:val="24"/>
        </w:rPr>
        <w:t>,</w:t>
      </w:r>
      <w:r w:rsidRPr="00A91F99">
        <w:rPr>
          <w:bCs w:val="0"/>
          <w:sz w:val="24"/>
          <w:szCs w:val="24"/>
        </w:rPr>
        <w:t xml:space="preserve"> </w:t>
      </w:r>
      <w:r w:rsidR="001F0956" w:rsidRPr="00A91F99">
        <w:rPr>
          <w:bCs w:val="0"/>
          <w:sz w:val="24"/>
          <w:szCs w:val="24"/>
        </w:rPr>
        <w:t xml:space="preserve">в том числе </w:t>
      </w:r>
      <w:r w:rsidRPr="00A91F99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>а, заключают между собой соглашение, соответствующее нормам Гражданского кодекса Р</w:t>
      </w:r>
      <w:r w:rsidR="007F3FB7" w:rsidRPr="00A91F99">
        <w:rPr>
          <w:bCs w:val="0"/>
          <w:sz w:val="24"/>
          <w:szCs w:val="24"/>
        </w:rPr>
        <w:t xml:space="preserve">оссийской </w:t>
      </w:r>
      <w:r w:rsidRPr="00A91F99">
        <w:rPr>
          <w:bCs w:val="0"/>
          <w:sz w:val="24"/>
          <w:szCs w:val="24"/>
        </w:rPr>
        <w:t>Ф</w:t>
      </w:r>
      <w:r w:rsidR="007F3FB7" w:rsidRPr="00A91F99">
        <w:rPr>
          <w:bCs w:val="0"/>
          <w:sz w:val="24"/>
          <w:szCs w:val="24"/>
        </w:rPr>
        <w:t>едерации</w:t>
      </w:r>
      <w:r w:rsidRPr="00A91F99">
        <w:rPr>
          <w:bCs w:val="0"/>
          <w:sz w:val="24"/>
          <w:szCs w:val="24"/>
        </w:rPr>
        <w:t>, и отвечающее следующим требованиям:</w:t>
      </w:r>
      <w:bookmarkEnd w:id="408"/>
    </w:p>
    <w:p w:rsidR="00717F60" w:rsidRPr="00A91F9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409" w:name="_Ref307563248"/>
      <w:r w:rsidRPr="00A91F99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A91F99">
        <w:rPr>
          <w:bCs w:val="0"/>
          <w:sz w:val="24"/>
          <w:szCs w:val="24"/>
        </w:rPr>
        <w:t>З</w:t>
      </w:r>
      <w:r w:rsidRPr="00A91F99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A91F99">
        <w:rPr>
          <w:bCs w:val="0"/>
          <w:sz w:val="24"/>
          <w:szCs w:val="24"/>
        </w:rPr>
        <w:t>Договор</w:t>
      </w:r>
      <w:r w:rsidRPr="00A91F99">
        <w:rPr>
          <w:bCs w:val="0"/>
          <w:sz w:val="24"/>
          <w:szCs w:val="24"/>
        </w:rPr>
        <w:t>а;</w:t>
      </w:r>
      <w:bookmarkEnd w:id="409"/>
    </w:p>
    <w:p w:rsidR="00717F60" w:rsidRPr="00A91F9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в соглашении должно быть приведено четкое распределение объемов и сроков выполнения </w:t>
      </w:r>
      <w:r w:rsidR="0007043F" w:rsidRPr="00A91F99">
        <w:rPr>
          <w:bCs w:val="0"/>
          <w:sz w:val="24"/>
          <w:szCs w:val="24"/>
        </w:rPr>
        <w:t xml:space="preserve">поставок, </w:t>
      </w:r>
      <w:r w:rsidR="0007043F" w:rsidRPr="00A91F99">
        <w:rPr>
          <w:sz w:val="24"/>
          <w:szCs w:val="24"/>
        </w:rPr>
        <w:t>работ</w:t>
      </w:r>
      <w:r w:rsidR="0091430E" w:rsidRPr="00A91F99">
        <w:rPr>
          <w:sz w:val="24"/>
          <w:szCs w:val="24"/>
        </w:rPr>
        <w:t>,</w:t>
      </w:r>
      <w:r w:rsidR="009C744E" w:rsidRPr="00A91F99">
        <w:rPr>
          <w:sz w:val="24"/>
          <w:szCs w:val="24"/>
        </w:rPr>
        <w:t xml:space="preserve"> </w:t>
      </w:r>
      <w:r w:rsidR="0091430E" w:rsidRPr="00A91F99">
        <w:rPr>
          <w:sz w:val="24"/>
          <w:szCs w:val="24"/>
        </w:rPr>
        <w:t>услуг</w:t>
      </w:r>
      <w:r w:rsidR="000E024A" w:rsidRPr="00A91F99">
        <w:rPr>
          <w:bCs w:val="0"/>
          <w:sz w:val="24"/>
          <w:szCs w:val="24"/>
        </w:rPr>
        <w:t xml:space="preserve"> </w:t>
      </w:r>
      <w:r w:rsidRPr="00A91F99">
        <w:rPr>
          <w:bCs w:val="0"/>
          <w:sz w:val="24"/>
          <w:szCs w:val="24"/>
        </w:rPr>
        <w:t xml:space="preserve">между членами коллективного </w:t>
      </w:r>
      <w:r w:rsidR="009C744E" w:rsidRPr="00A91F99">
        <w:rPr>
          <w:bCs w:val="0"/>
          <w:sz w:val="24"/>
          <w:szCs w:val="24"/>
        </w:rPr>
        <w:t>У</w:t>
      </w:r>
      <w:r w:rsidRPr="00A91F99">
        <w:rPr>
          <w:bCs w:val="0"/>
          <w:sz w:val="24"/>
          <w:szCs w:val="24"/>
        </w:rPr>
        <w:t>частника;</w:t>
      </w:r>
    </w:p>
    <w:p w:rsidR="00717F60" w:rsidRPr="00A91F9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A91F9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lastRenderedPageBreak/>
        <w:t xml:space="preserve">в соглашении должна быть установлена субсидиарная ответственность каждого члена коллективного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A91F99">
        <w:rPr>
          <w:bCs w:val="0"/>
          <w:sz w:val="24"/>
          <w:szCs w:val="24"/>
        </w:rPr>
        <w:t>Договор</w:t>
      </w:r>
      <w:r w:rsidRPr="00A91F99">
        <w:rPr>
          <w:bCs w:val="0"/>
          <w:sz w:val="24"/>
          <w:szCs w:val="24"/>
        </w:rPr>
        <w:t>а;</w:t>
      </w:r>
    </w:p>
    <w:p w:rsidR="00717F60" w:rsidRPr="00A91F9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A91F99">
        <w:rPr>
          <w:bCs w:val="0"/>
          <w:sz w:val="24"/>
          <w:szCs w:val="24"/>
        </w:rPr>
        <w:t>Договор</w:t>
      </w:r>
      <w:r w:rsidRPr="00A91F99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</w:t>
      </w:r>
      <w:r w:rsidR="00D2663E" w:rsidRPr="00A91F99">
        <w:rPr>
          <w:bCs w:val="0"/>
          <w:sz w:val="24"/>
          <w:szCs w:val="24"/>
        </w:rPr>
        <w:t>/Организатора</w:t>
      </w:r>
      <w:r w:rsidRPr="00A91F99">
        <w:rPr>
          <w:bCs w:val="0"/>
          <w:sz w:val="24"/>
          <w:szCs w:val="24"/>
        </w:rPr>
        <w:t xml:space="preserve"> или по его инициативе, данная схема может быть изменена;</w:t>
      </w:r>
    </w:p>
    <w:p w:rsidR="00717F60" w:rsidRPr="00A91F9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срок действия соглашения должен быть не менее, чем срок действия </w:t>
      </w:r>
      <w:r w:rsidR="00123C70" w:rsidRPr="00A91F99">
        <w:rPr>
          <w:bCs w:val="0"/>
          <w:sz w:val="24"/>
          <w:szCs w:val="24"/>
        </w:rPr>
        <w:t>Договор</w:t>
      </w:r>
      <w:r w:rsidRPr="00A91F99">
        <w:rPr>
          <w:bCs w:val="0"/>
          <w:sz w:val="24"/>
          <w:szCs w:val="24"/>
        </w:rPr>
        <w:t>а;</w:t>
      </w:r>
    </w:p>
    <w:p w:rsidR="00717F60" w:rsidRPr="00A91F99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410" w:name="_Ref307563262"/>
      <w:r w:rsidRPr="00A91F99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410"/>
      <w:r w:rsidRPr="00A91F99">
        <w:rPr>
          <w:bCs w:val="0"/>
          <w:sz w:val="24"/>
          <w:szCs w:val="24"/>
        </w:rPr>
        <w:t xml:space="preserve"> </w:t>
      </w:r>
    </w:p>
    <w:p w:rsidR="00DB109A" w:rsidRPr="00A91F99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 w:rsidRPr="00A91F99">
        <w:rPr>
          <w:bCs w:val="0"/>
          <w:sz w:val="24"/>
          <w:szCs w:val="24"/>
        </w:rPr>
        <w:t>щее соглашение, в котором должна</w:t>
      </w:r>
      <w:r w:rsidRPr="00A91F99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сведения, указанные в подп. </w:t>
      </w:r>
      <w:r w:rsidR="00805D87" w:rsidRPr="00A91F99">
        <w:fldChar w:fldCharType="begin"/>
      </w:r>
      <w:r w:rsidR="00805D87" w:rsidRPr="00A91F99">
        <w:instrText xml:space="preserve"> REF _Ref307563248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  <w:lang w:val="en-US"/>
        </w:rPr>
        <w:t>a</w:t>
      </w:r>
      <w:r w:rsidR="003C31A6" w:rsidRPr="00A91F99">
        <w:rPr>
          <w:bCs w:val="0"/>
          <w:sz w:val="24"/>
          <w:szCs w:val="24"/>
        </w:rPr>
        <w:t>)</w:t>
      </w:r>
      <w:r w:rsidR="00805D87" w:rsidRPr="00A91F99">
        <w:fldChar w:fldCharType="end"/>
      </w:r>
      <w:r w:rsidR="000F2813" w:rsidRPr="00A91F99">
        <w:t xml:space="preserve"> </w:t>
      </w:r>
      <w:r w:rsidRPr="00A91F99">
        <w:rPr>
          <w:bCs w:val="0"/>
          <w:sz w:val="24"/>
          <w:szCs w:val="24"/>
        </w:rPr>
        <w:t xml:space="preserve">- </w:t>
      </w:r>
      <w:r w:rsidR="00805D87" w:rsidRPr="00A91F99">
        <w:fldChar w:fldCharType="begin"/>
      </w:r>
      <w:r w:rsidR="00805D87" w:rsidRPr="00A91F99">
        <w:instrText xml:space="preserve"> REF _Ref307563262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  <w:lang w:val="en-US"/>
        </w:rPr>
        <w:t>g</w:t>
      </w:r>
      <w:r w:rsidR="003C31A6" w:rsidRPr="00A91F99">
        <w:rPr>
          <w:bCs w:val="0"/>
          <w:sz w:val="24"/>
          <w:szCs w:val="24"/>
        </w:rPr>
        <w:t>)</w:t>
      </w:r>
      <w:r w:rsidR="00805D87" w:rsidRPr="00A91F99">
        <w:fldChar w:fldCharType="end"/>
      </w:r>
      <w:r w:rsidR="000F2813" w:rsidRPr="00A91F99">
        <w:t xml:space="preserve"> </w:t>
      </w:r>
      <w:r w:rsidRPr="00A91F99">
        <w:rPr>
          <w:bCs w:val="0"/>
          <w:sz w:val="24"/>
          <w:szCs w:val="24"/>
        </w:rPr>
        <w:t xml:space="preserve">п. </w:t>
      </w:r>
      <w:r w:rsidR="00805D87" w:rsidRPr="00A91F99">
        <w:fldChar w:fldCharType="begin"/>
      </w:r>
      <w:r w:rsidR="00805D87" w:rsidRPr="00A91F99">
        <w:instrText xml:space="preserve"> REF _Ref306032591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3.3.10.4</w:t>
      </w:r>
      <w:r w:rsidR="00805D87" w:rsidRPr="00A91F99">
        <w:fldChar w:fldCharType="end"/>
      </w:r>
      <w:r w:rsidRPr="00A91F99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91F99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91F99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91F99">
        <w:rPr>
          <w:bCs w:val="0"/>
          <w:sz w:val="24"/>
          <w:szCs w:val="24"/>
        </w:rPr>
        <w:t>.</w:t>
      </w:r>
    </w:p>
    <w:p w:rsidR="00717F60" w:rsidRPr="00A91F99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411" w:name="_Ref465847423"/>
      <w:r w:rsidRPr="00A91F99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 xml:space="preserve"> готовит </w:t>
      </w:r>
      <w:r w:rsidR="004B5EB3" w:rsidRPr="00A91F99">
        <w:rPr>
          <w:bCs w:val="0"/>
          <w:sz w:val="24"/>
          <w:szCs w:val="24"/>
        </w:rPr>
        <w:t>Заявк</w:t>
      </w:r>
      <w:r w:rsidRPr="00A91F99">
        <w:rPr>
          <w:bCs w:val="0"/>
          <w:sz w:val="24"/>
          <w:szCs w:val="24"/>
        </w:rPr>
        <w:t>у с учетом следующих дополнительных требований:</w:t>
      </w:r>
      <w:bookmarkEnd w:id="411"/>
    </w:p>
    <w:p w:rsidR="00717F60" w:rsidRPr="00A91F99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91F99">
        <w:rPr>
          <w:bCs w:val="0"/>
          <w:sz w:val="24"/>
          <w:szCs w:val="24"/>
        </w:rPr>
        <w:t>Заявк</w:t>
      </w:r>
      <w:r w:rsidR="00717F60" w:rsidRPr="00A91F99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91F99">
        <w:rPr>
          <w:bCs w:val="0"/>
          <w:sz w:val="24"/>
          <w:szCs w:val="24"/>
        </w:rPr>
        <w:t xml:space="preserve"> </w:t>
      </w:r>
      <w:r w:rsidR="00805D87" w:rsidRPr="00A91F99">
        <w:fldChar w:fldCharType="begin"/>
      </w:r>
      <w:r w:rsidR="00805D87" w:rsidRPr="00A91F99">
        <w:instrText xml:space="preserve"> REF _Ref303669127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3.3.8.2</w:t>
      </w:r>
      <w:r w:rsidR="00805D87" w:rsidRPr="00A91F99">
        <w:fldChar w:fldCharType="end"/>
      </w:r>
      <w:r w:rsidR="00717F60" w:rsidRPr="00A91F99">
        <w:rPr>
          <w:bCs w:val="0"/>
          <w:sz w:val="24"/>
          <w:szCs w:val="24"/>
        </w:rPr>
        <w:t>)</w:t>
      </w:r>
      <w:r w:rsidR="00197954" w:rsidRPr="00A91F99">
        <w:rPr>
          <w:sz w:val="24"/>
          <w:szCs w:val="24"/>
        </w:rPr>
        <w:t>;</w:t>
      </w:r>
    </w:p>
    <w:p w:rsidR="00717F60" w:rsidRPr="00A91F99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>Заявк</w:t>
      </w:r>
      <w:r w:rsidR="00AD3EBC" w:rsidRPr="00A91F99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91F99">
        <w:rPr>
          <w:bCs w:val="0"/>
          <w:sz w:val="24"/>
          <w:szCs w:val="24"/>
        </w:rPr>
        <w:t>Участник</w:t>
      </w:r>
      <w:r w:rsidR="00AD3EBC" w:rsidRPr="00A91F99">
        <w:rPr>
          <w:bCs w:val="0"/>
          <w:sz w:val="24"/>
          <w:szCs w:val="24"/>
        </w:rPr>
        <w:t>а;</w:t>
      </w:r>
    </w:p>
    <w:p w:rsidR="00717F60" w:rsidRPr="00A91F99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в состав </w:t>
      </w:r>
      <w:r w:rsidR="004B5EB3" w:rsidRPr="00A91F99">
        <w:rPr>
          <w:bCs w:val="0"/>
          <w:sz w:val="24"/>
          <w:szCs w:val="24"/>
        </w:rPr>
        <w:t>Заявк</w:t>
      </w:r>
      <w:r w:rsidRPr="00A91F99">
        <w:rPr>
          <w:bCs w:val="0"/>
          <w:sz w:val="24"/>
          <w:szCs w:val="24"/>
        </w:rPr>
        <w:t>и дополнительн</w:t>
      </w:r>
      <w:r w:rsidR="00717F60" w:rsidRPr="00A91F99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91F99">
        <w:rPr>
          <w:bCs w:val="0"/>
          <w:sz w:val="24"/>
          <w:szCs w:val="24"/>
        </w:rPr>
        <w:t>Участник</w:t>
      </w:r>
      <w:r w:rsidR="00717F60" w:rsidRPr="00A91F99">
        <w:rPr>
          <w:bCs w:val="0"/>
          <w:sz w:val="24"/>
          <w:szCs w:val="24"/>
        </w:rPr>
        <w:t>а;</w:t>
      </w:r>
    </w:p>
    <w:p w:rsidR="00717F60" w:rsidRPr="00A91F99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>Заявк</w:t>
      </w:r>
      <w:r w:rsidR="00717F60" w:rsidRPr="00A91F99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91F99">
        <w:rPr>
          <w:bCs w:val="0"/>
          <w:sz w:val="24"/>
          <w:szCs w:val="24"/>
        </w:rPr>
        <w:t>и</w:t>
      </w:r>
      <w:r w:rsidR="00717F60" w:rsidRPr="00A91F99">
        <w:rPr>
          <w:bCs w:val="0"/>
          <w:sz w:val="24"/>
          <w:szCs w:val="24"/>
        </w:rPr>
        <w:t xml:space="preserve"> объемов и сроков </w:t>
      </w:r>
      <w:r w:rsidR="00CC3DAD" w:rsidRPr="00A91F99">
        <w:rPr>
          <w:bCs w:val="0"/>
          <w:sz w:val="24"/>
          <w:szCs w:val="24"/>
        </w:rPr>
        <w:t xml:space="preserve">оказания услуг </w:t>
      </w:r>
      <w:r w:rsidR="00717F60" w:rsidRPr="00A91F99">
        <w:rPr>
          <w:bCs w:val="0"/>
          <w:sz w:val="24"/>
          <w:szCs w:val="24"/>
        </w:rPr>
        <w:t xml:space="preserve">между членами коллективного </w:t>
      </w:r>
      <w:r w:rsidR="009C744E" w:rsidRPr="00A91F99">
        <w:rPr>
          <w:bCs w:val="0"/>
          <w:sz w:val="24"/>
          <w:szCs w:val="24"/>
        </w:rPr>
        <w:t>Участник</w:t>
      </w:r>
      <w:r w:rsidR="00717F60" w:rsidRPr="00A91F99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 w:rsidRPr="00A91F99">
        <w:rPr>
          <w:bCs w:val="0"/>
          <w:sz w:val="24"/>
          <w:szCs w:val="24"/>
        </w:rPr>
        <w:t>под</w:t>
      </w:r>
      <w:r w:rsidR="00717F60" w:rsidRPr="00A91F99">
        <w:rPr>
          <w:bCs w:val="0"/>
          <w:sz w:val="24"/>
          <w:szCs w:val="24"/>
        </w:rPr>
        <w:t>раздел</w:t>
      </w:r>
      <w:r w:rsidR="003C2207" w:rsidRPr="00A91F99">
        <w:rPr>
          <w:bCs w:val="0"/>
          <w:sz w:val="24"/>
          <w:szCs w:val="24"/>
        </w:rPr>
        <w:t xml:space="preserve"> </w:t>
      </w:r>
      <w:r w:rsidR="007F30BA" w:rsidRPr="00A91F99">
        <w:rPr>
          <w:bCs w:val="0"/>
          <w:sz w:val="24"/>
          <w:szCs w:val="24"/>
        </w:rPr>
        <w:fldChar w:fldCharType="begin"/>
      </w:r>
      <w:r w:rsidR="00D50E8D" w:rsidRPr="00A91F99">
        <w:rPr>
          <w:bCs w:val="0"/>
          <w:sz w:val="24"/>
          <w:szCs w:val="24"/>
        </w:rPr>
        <w:instrText xml:space="preserve"> REF _Ref440376324 \r \h </w:instrText>
      </w:r>
      <w:r w:rsidR="00A91F99" w:rsidRPr="00A91F99">
        <w:rPr>
          <w:bCs w:val="0"/>
          <w:sz w:val="24"/>
          <w:szCs w:val="24"/>
        </w:rPr>
        <w:instrText xml:space="preserve"> \* MERGEFORMAT </w:instrText>
      </w:r>
      <w:r w:rsidR="007F30BA" w:rsidRPr="00A91F99">
        <w:rPr>
          <w:bCs w:val="0"/>
          <w:sz w:val="24"/>
          <w:szCs w:val="24"/>
        </w:rPr>
      </w:r>
      <w:r w:rsidR="007F30BA" w:rsidRPr="00A91F99">
        <w:rPr>
          <w:bCs w:val="0"/>
          <w:sz w:val="24"/>
          <w:szCs w:val="24"/>
        </w:rPr>
        <w:fldChar w:fldCharType="separate"/>
      </w:r>
      <w:r w:rsidR="003C31A6" w:rsidRPr="00A91F99">
        <w:rPr>
          <w:bCs w:val="0"/>
          <w:sz w:val="24"/>
          <w:szCs w:val="24"/>
        </w:rPr>
        <w:t>5.14</w:t>
      </w:r>
      <w:r w:rsidR="007F30BA" w:rsidRPr="00A91F99">
        <w:rPr>
          <w:bCs w:val="0"/>
          <w:sz w:val="24"/>
          <w:szCs w:val="24"/>
        </w:rPr>
        <w:fldChar w:fldCharType="end"/>
      </w:r>
      <w:r w:rsidR="00717F60" w:rsidRPr="00A91F99">
        <w:rPr>
          <w:bCs w:val="0"/>
          <w:sz w:val="24"/>
          <w:szCs w:val="24"/>
        </w:rPr>
        <w:t>)</w:t>
      </w:r>
      <w:r w:rsidR="00AE556B" w:rsidRPr="00A91F99">
        <w:rPr>
          <w:bCs w:val="0"/>
          <w:sz w:val="24"/>
          <w:szCs w:val="24"/>
        </w:rPr>
        <w:t xml:space="preserve">. Указанная форма </w:t>
      </w:r>
      <w:r w:rsidR="00AE556B" w:rsidRPr="00A91F99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717F60" w:rsidRPr="00A91F99">
        <w:rPr>
          <w:bCs w:val="0"/>
          <w:sz w:val="24"/>
          <w:szCs w:val="24"/>
        </w:rPr>
        <w:t>.</w:t>
      </w:r>
      <w:r w:rsidR="00CC6FB2" w:rsidRPr="00A91F99">
        <w:rPr>
          <w:bCs w:val="0"/>
          <w:sz w:val="24"/>
          <w:szCs w:val="24"/>
        </w:rPr>
        <w:t xml:space="preserve"> </w:t>
      </w:r>
    </w:p>
    <w:p w:rsidR="00717F60" w:rsidRPr="00A91F99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A91F99">
        <w:rPr>
          <w:sz w:val="24"/>
          <w:szCs w:val="24"/>
        </w:rPr>
        <w:t>объемов</w:t>
      </w:r>
      <w:r w:rsidR="00CC3DAD" w:rsidRPr="00A91F99">
        <w:rPr>
          <w:sz w:val="24"/>
          <w:szCs w:val="24"/>
        </w:rPr>
        <w:t xml:space="preserve"> оказываемых</w:t>
      </w:r>
      <w:r w:rsidR="00F85CCF" w:rsidRPr="00A91F99">
        <w:rPr>
          <w:sz w:val="24"/>
          <w:szCs w:val="24"/>
        </w:rPr>
        <w:t xml:space="preserve"> </w:t>
      </w:r>
      <w:r w:rsidR="0007043F" w:rsidRPr="00A91F99">
        <w:rPr>
          <w:sz w:val="24"/>
          <w:szCs w:val="24"/>
        </w:rPr>
        <w:t>услуг</w:t>
      </w:r>
      <w:r w:rsidR="00BE62BA" w:rsidRPr="00A91F99">
        <w:rPr>
          <w:sz w:val="24"/>
          <w:szCs w:val="24"/>
        </w:rPr>
        <w:t xml:space="preserve"> </w:t>
      </w:r>
      <w:r w:rsidRPr="00A91F99">
        <w:rPr>
          <w:bCs w:val="0"/>
          <w:sz w:val="24"/>
          <w:szCs w:val="24"/>
        </w:rPr>
        <w:t xml:space="preserve">между членами коллективного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>а. Не подлежащие суммированию показатели</w:t>
      </w:r>
      <w:r w:rsidR="00EE2EFB" w:rsidRPr="00A91F99">
        <w:rPr>
          <w:bCs w:val="0"/>
          <w:sz w:val="24"/>
          <w:szCs w:val="24"/>
        </w:rPr>
        <w:t xml:space="preserve"> (за исключением указанных </w:t>
      </w:r>
      <w:r w:rsidR="00D77DCB" w:rsidRPr="00A91F99">
        <w:rPr>
          <w:bCs w:val="0"/>
          <w:sz w:val="24"/>
          <w:szCs w:val="24"/>
        </w:rPr>
        <w:t>п.</w:t>
      </w:r>
      <w:r w:rsidR="009C744E" w:rsidRPr="00A91F99">
        <w:rPr>
          <w:bCs w:val="0"/>
          <w:sz w:val="24"/>
          <w:szCs w:val="24"/>
        </w:rPr>
        <w:t xml:space="preserve"> </w:t>
      </w:r>
      <w:r w:rsidR="007F30BA" w:rsidRPr="00A91F99">
        <w:rPr>
          <w:bCs w:val="0"/>
          <w:sz w:val="24"/>
          <w:szCs w:val="24"/>
        </w:rPr>
        <w:fldChar w:fldCharType="begin"/>
      </w:r>
      <w:r w:rsidR="000F4365" w:rsidRPr="00A91F99">
        <w:rPr>
          <w:bCs w:val="0"/>
          <w:sz w:val="24"/>
          <w:szCs w:val="24"/>
        </w:rPr>
        <w:instrText xml:space="preserve"> REF _Ref440291364 \r \h </w:instrText>
      </w:r>
      <w:r w:rsidR="00A91F99" w:rsidRPr="00A91F99">
        <w:rPr>
          <w:bCs w:val="0"/>
          <w:sz w:val="24"/>
          <w:szCs w:val="24"/>
        </w:rPr>
        <w:instrText xml:space="preserve"> \* MERGEFORMAT </w:instrText>
      </w:r>
      <w:r w:rsidR="007F30BA" w:rsidRPr="00A91F99">
        <w:rPr>
          <w:bCs w:val="0"/>
          <w:sz w:val="24"/>
          <w:szCs w:val="24"/>
        </w:rPr>
      </w:r>
      <w:r w:rsidR="007F30BA" w:rsidRPr="00A91F99">
        <w:rPr>
          <w:bCs w:val="0"/>
          <w:sz w:val="24"/>
          <w:szCs w:val="24"/>
        </w:rPr>
        <w:fldChar w:fldCharType="separate"/>
      </w:r>
      <w:r w:rsidR="003C31A6" w:rsidRPr="00A91F99">
        <w:rPr>
          <w:bCs w:val="0"/>
          <w:sz w:val="24"/>
          <w:szCs w:val="24"/>
        </w:rPr>
        <w:t>3.3.8.1</w:t>
      </w:r>
      <w:r w:rsidR="007F30BA" w:rsidRPr="00A91F99">
        <w:rPr>
          <w:bCs w:val="0"/>
          <w:sz w:val="24"/>
          <w:szCs w:val="24"/>
        </w:rPr>
        <w:fldChar w:fldCharType="end"/>
      </w:r>
      <w:r w:rsidR="00D77DCB" w:rsidRPr="00A91F99">
        <w:rPr>
          <w:bCs w:val="0"/>
          <w:sz w:val="24"/>
          <w:szCs w:val="24"/>
        </w:rPr>
        <w:t xml:space="preserve">) </w:t>
      </w:r>
      <w:r w:rsidRPr="00A91F99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A91F99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A91F99">
        <w:rPr>
          <w:bCs w:val="0"/>
          <w:sz w:val="24"/>
          <w:szCs w:val="24"/>
        </w:rPr>
        <w:t>Заявк</w:t>
      </w:r>
      <w:r w:rsidRPr="00A91F99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A91F99">
        <w:rPr>
          <w:bCs w:val="0"/>
          <w:sz w:val="24"/>
          <w:szCs w:val="24"/>
        </w:rPr>
        <w:t>Договор</w:t>
      </w:r>
      <w:r w:rsidRPr="00A91F99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A91F99">
        <w:rPr>
          <w:bCs w:val="0"/>
          <w:sz w:val="24"/>
          <w:szCs w:val="24"/>
        </w:rPr>
        <w:t>Договор</w:t>
      </w:r>
      <w:r w:rsidRPr="00A91F99">
        <w:rPr>
          <w:bCs w:val="0"/>
          <w:sz w:val="24"/>
          <w:szCs w:val="24"/>
        </w:rPr>
        <w:t>.</w:t>
      </w:r>
    </w:p>
    <w:p w:rsidR="00717F60" w:rsidRPr="00A91F99" w:rsidRDefault="00717F60" w:rsidP="00E71A48">
      <w:pPr>
        <w:pStyle w:val="3"/>
        <w:spacing w:line="264" w:lineRule="auto"/>
        <w:rPr>
          <w:szCs w:val="24"/>
        </w:rPr>
      </w:pPr>
      <w:bookmarkStart w:id="412" w:name="_Ref306114966"/>
      <w:bookmarkStart w:id="413" w:name="_Toc440361336"/>
      <w:bookmarkStart w:id="414" w:name="_Toc440376091"/>
      <w:bookmarkStart w:id="415" w:name="_Toc440376218"/>
      <w:bookmarkStart w:id="416" w:name="_Toc440382483"/>
      <w:bookmarkStart w:id="417" w:name="_Toc440447153"/>
      <w:bookmarkStart w:id="418" w:name="_Toc440632313"/>
      <w:bookmarkStart w:id="419" w:name="_Toc440875086"/>
      <w:bookmarkStart w:id="420" w:name="_Toc441131073"/>
      <w:bookmarkStart w:id="421" w:name="_Toc465774594"/>
      <w:bookmarkStart w:id="422" w:name="_Toc465848823"/>
      <w:bookmarkStart w:id="423" w:name="_Toc468875325"/>
      <w:bookmarkStart w:id="424" w:name="_Toc469488377"/>
      <w:bookmarkStart w:id="425" w:name="_Toc471894898"/>
      <w:bookmarkStart w:id="426" w:name="_Toc498590323"/>
      <w:bookmarkStart w:id="427" w:name="_Toc525898803"/>
      <w:r w:rsidRPr="00A91F99">
        <w:rPr>
          <w:szCs w:val="24"/>
        </w:rPr>
        <w:lastRenderedPageBreak/>
        <w:t>Разъяснение Документации по запросу предложений</w:t>
      </w:r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</w:p>
    <w:p w:rsidR="00717F60" w:rsidRPr="00A91F99" w:rsidRDefault="009B34CB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A91F99">
        <w:rPr>
          <w:bCs w:val="0"/>
          <w:iCs/>
          <w:sz w:val="24"/>
          <w:szCs w:val="24"/>
        </w:rPr>
        <w:t>В процессе подготовки Заявки Участники вправе обратиться к Организатору запроса предложений за разъяснениями настоящей Д</w:t>
      </w:r>
      <w:r w:rsidRPr="00A91F99">
        <w:rPr>
          <w:bCs w:val="0"/>
          <w:sz w:val="24"/>
          <w:szCs w:val="24"/>
        </w:rPr>
        <w:t>окументации по запросу предложений</w:t>
      </w:r>
      <w:r w:rsidRPr="00A91F99">
        <w:rPr>
          <w:bCs w:val="0"/>
          <w:iCs/>
          <w:sz w:val="24"/>
          <w:szCs w:val="24"/>
        </w:rPr>
        <w:t>. Запросы на разъяснение Документации должны быть направлены через ЭТП</w:t>
      </w:r>
      <w:r w:rsidR="00717F60" w:rsidRPr="00A91F99">
        <w:rPr>
          <w:bCs w:val="0"/>
          <w:iCs/>
          <w:sz w:val="24"/>
          <w:szCs w:val="24"/>
        </w:rPr>
        <w:t>.</w:t>
      </w:r>
    </w:p>
    <w:p w:rsidR="009B34CB" w:rsidRPr="00A91F99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iCs/>
          <w:sz w:val="24"/>
          <w:szCs w:val="24"/>
        </w:rPr>
      </w:pPr>
      <w:r w:rsidRPr="00A91F99">
        <w:rPr>
          <w:sz w:val="24"/>
          <w:szCs w:val="24"/>
        </w:rPr>
        <w:t>Организатор обязуется ответить на любой запрос разъяснений в срок не позднее 3 (трех) рабочих дней с даты поступления запроса.</w:t>
      </w:r>
    </w:p>
    <w:p w:rsidR="009B34CB" w:rsidRPr="00A91F99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91F99">
        <w:rPr>
          <w:sz w:val="24"/>
          <w:szCs w:val="24"/>
        </w:rPr>
        <w:t>Ответ на запрос разъяснений Организатор размещает посредством функционала ЭТП.</w:t>
      </w:r>
    </w:p>
    <w:p w:rsidR="009B34CB" w:rsidRPr="00A91F99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91F99">
        <w:rPr>
          <w:sz w:val="24"/>
          <w:szCs w:val="24"/>
        </w:rPr>
        <w:t xml:space="preserve">Организатор начинает предоставлять ответы на запросы разъяснений с даты публикации закупочной процедуры (п. </w:t>
      </w:r>
      <w:r w:rsidRPr="00A91F99">
        <w:rPr>
          <w:sz w:val="24"/>
          <w:szCs w:val="24"/>
        </w:rPr>
        <w:fldChar w:fldCharType="begin"/>
      </w:r>
      <w:r w:rsidRPr="00A91F99">
        <w:rPr>
          <w:sz w:val="24"/>
          <w:szCs w:val="24"/>
        </w:rPr>
        <w:instrText xml:space="preserve"> REF _Ref191386085 \r \h  \* MERGEFORMAT </w:instrText>
      </w:r>
      <w:r w:rsidRPr="00A91F99">
        <w:rPr>
          <w:sz w:val="24"/>
          <w:szCs w:val="24"/>
        </w:rPr>
      </w:r>
      <w:r w:rsidRPr="00A91F99">
        <w:rPr>
          <w:sz w:val="24"/>
          <w:szCs w:val="24"/>
        </w:rPr>
        <w:fldChar w:fldCharType="separate"/>
      </w:r>
      <w:r w:rsidR="003C31A6" w:rsidRPr="00A91F99">
        <w:rPr>
          <w:sz w:val="24"/>
          <w:szCs w:val="24"/>
        </w:rPr>
        <w:t>1.1.1</w:t>
      </w:r>
      <w:r w:rsidRPr="00A91F99">
        <w:rPr>
          <w:sz w:val="24"/>
          <w:szCs w:val="24"/>
        </w:rPr>
        <w:fldChar w:fldCharType="end"/>
      </w:r>
      <w:r w:rsidRPr="00A91F99">
        <w:rPr>
          <w:sz w:val="24"/>
          <w:szCs w:val="24"/>
        </w:rPr>
        <w:t>).</w:t>
      </w:r>
    </w:p>
    <w:p w:rsidR="009B34CB" w:rsidRPr="00A91F99" w:rsidRDefault="009B34CB" w:rsidP="009B34CB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91F99">
        <w:rPr>
          <w:sz w:val="24"/>
          <w:szCs w:val="24"/>
        </w:rPr>
        <w:t xml:space="preserve">Организатор заканчивает предоставлять ответы на запросы разъяснений в </w:t>
      </w:r>
      <w:r w:rsidRPr="00A91F99">
        <w:rPr>
          <w:b/>
          <w:sz w:val="24"/>
          <w:szCs w:val="24"/>
        </w:rPr>
        <w:t xml:space="preserve">12:00 </w:t>
      </w:r>
      <w:r w:rsidR="001A0BFD">
        <w:rPr>
          <w:b/>
          <w:sz w:val="24"/>
          <w:szCs w:val="24"/>
        </w:rPr>
        <w:t>04</w:t>
      </w:r>
      <w:r w:rsidRPr="00A91F99">
        <w:rPr>
          <w:b/>
          <w:sz w:val="24"/>
          <w:szCs w:val="24"/>
        </w:rPr>
        <w:t xml:space="preserve"> </w:t>
      </w:r>
      <w:r w:rsidR="009A19FD" w:rsidRPr="00A91F99">
        <w:rPr>
          <w:b/>
          <w:sz w:val="24"/>
          <w:szCs w:val="24"/>
        </w:rPr>
        <w:t>октября</w:t>
      </w:r>
      <w:r w:rsidRPr="00A91F99">
        <w:rPr>
          <w:b/>
          <w:sz w:val="24"/>
          <w:szCs w:val="24"/>
        </w:rPr>
        <w:t xml:space="preserve"> 2018 года</w:t>
      </w:r>
      <w:r w:rsidRPr="00A91F99">
        <w:rPr>
          <w:sz w:val="24"/>
          <w:szCs w:val="24"/>
        </w:rPr>
        <w:t>.</w:t>
      </w:r>
    </w:p>
    <w:p w:rsidR="00717F60" w:rsidRPr="00A91F99" w:rsidRDefault="009B34CB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>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Заявки</w:t>
      </w:r>
      <w:r w:rsidR="00717F60" w:rsidRPr="00A91F99">
        <w:rPr>
          <w:bCs w:val="0"/>
          <w:sz w:val="24"/>
          <w:szCs w:val="24"/>
        </w:rPr>
        <w:t>.</w:t>
      </w:r>
    </w:p>
    <w:p w:rsidR="00717F60" w:rsidRPr="00A91F9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A91F99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A91F99">
        <w:rPr>
          <w:bCs w:val="0"/>
          <w:sz w:val="24"/>
          <w:szCs w:val="24"/>
        </w:rPr>
        <w:t>окументации по запросу предложений</w:t>
      </w:r>
      <w:r w:rsidRPr="00A91F99">
        <w:rPr>
          <w:bCs w:val="0"/>
          <w:iCs/>
          <w:sz w:val="24"/>
          <w:szCs w:val="24"/>
        </w:rPr>
        <w:t xml:space="preserve">, если в тексте ответа не будет указано иное. В случае, если разъяснения изменяют </w:t>
      </w:r>
      <w:r w:rsidR="007D07A7" w:rsidRPr="00A91F99">
        <w:rPr>
          <w:bCs w:val="0"/>
          <w:iCs/>
          <w:sz w:val="24"/>
          <w:szCs w:val="24"/>
        </w:rPr>
        <w:t>Д</w:t>
      </w:r>
      <w:r w:rsidRPr="00A91F9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A91F99">
        <w:rPr>
          <w:bCs w:val="0"/>
          <w:iCs/>
          <w:sz w:val="24"/>
          <w:szCs w:val="24"/>
        </w:rPr>
        <w:t>внесение изменений в Д</w:t>
      </w:r>
      <w:r w:rsidR="00212D09" w:rsidRPr="00A91F99">
        <w:rPr>
          <w:bCs w:val="0"/>
          <w:sz w:val="24"/>
          <w:szCs w:val="24"/>
        </w:rPr>
        <w:t>окументацию по запросу предложений</w:t>
      </w:r>
      <w:r w:rsidR="00212D09" w:rsidRPr="00A91F99">
        <w:rPr>
          <w:bCs w:val="0"/>
          <w:iCs/>
          <w:sz w:val="24"/>
          <w:szCs w:val="24"/>
        </w:rPr>
        <w:t xml:space="preserve"> </w:t>
      </w:r>
      <w:r w:rsidR="006B0604" w:rsidRPr="00A91F99">
        <w:rPr>
          <w:bCs w:val="0"/>
          <w:iCs/>
          <w:sz w:val="24"/>
          <w:szCs w:val="24"/>
        </w:rPr>
        <w:t xml:space="preserve">(п. </w:t>
      </w:r>
      <w:r w:rsidR="007F30BA" w:rsidRPr="00A91F99">
        <w:rPr>
          <w:bCs w:val="0"/>
          <w:iCs/>
          <w:sz w:val="24"/>
          <w:szCs w:val="24"/>
        </w:rPr>
        <w:fldChar w:fldCharType="begin"/>
      </w:r>
      <w:r w:rsidR="006B0604" w:rsidRPr="00A91F99">
        <w:rPr>
          <w:bCs w:val="0"/>
          <w:iCs/>
          <w:sz w:val="24"/>
          <w:szCs w:val="24"/>
        </w:rPr>
        <w:instrText xml:space="preserve"> REF _Ref441057071 \r \h </w:instrText>
      </w:r>
      <w:r w:rsidR="00A91F99" w:rsidRPr="00A91F99">
        <w:rPr>
          <w:bCs w:val="0"/>
          <w:iCs/>
          <w:sz w:val="24"/>
          <w:szCs w:val="24"/>
        </w:rPr>
        <w:instrText xml:space="preserve"> \* MERGEFORMAT </w:instrText>
      </w:r>
      <w:r w:rsidR="007F30BA" w:rsidRPr="00A91F99">
        <w:rPr>
          <w:bCs w:val="0"/>
          <w:iCs/>
          <w:sz w:val="24"/>
          <w:szCs w:val="24"/>
        </w:rPr>
      </w:r>
      <w:r w:rsidR="007F30BA" w:rsidRPr="00A91F99">
        <w:rPr>
          <w:bCs w:val="0"/>
          <w:iCs/>
          <w:sz w:val="24"/>
          <w:szCs w:val="24"/>
        </w:rPr>
        <w:fldChar w:fldCharType="separate"/>
      </w:r>
      <w:r w:rsidR="003C31A6" w:rsidRPr="00A91F99">
        <w:rPr>
          <w:bCs w:val="0"/>
          <w:iCs/>
          <w:sz w:val="24"/>
          <w:szCs w:val="24"/>
        </w:rPr>
        <w:t>3.3.12</w:t>
      </w:r>
      <w:r w:rsidR="007F30BA" w:rsidRPr="00A91F99">
        <w:rPr>
          <w:bCs w:val="0"/>
          <w:iCs/>
          <w:sz w:val="24"/>
          <w:szCs w:val="24"/>
        </w:rPr>
        <w:fldChar w:fldCharType="end"/>
      </w:r>
      <w:r w:rsidR="006B0604" w:rsidRPr="00A91F99">
        <w:rPr>
          <w:bCs w:val="0"/>
          <w:iCs/>
          <w:sz w:val="24"/>
          <w:szCs w:val="24"/>
        </w:rPr>
        <w:t>)</w:t>
      </w:r>
      <w:r w:rsidR="00212D09" w:rsidRPr="00A91F99">
        <w:rPr>
          <w:bCs w:val="0"/>
          <w:iCs/>
          <w:sz w:val="24"/>
          <w:szCs w:val="24"/>
        </w:rPr>
        <w:t xml:space="preserve"> и, при необходимости, </w:t>
      </w:r>
      <w:r w:rsidRPr="00A91F9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805D87" w:rsidRPr="00A91F99">
        <w:fldChar w:fldCharType="begin"/>
      </w:r>
      <w:r w:rsidR="00805D87" w:rsidRPr="00A91F99">
        <w:instrText xml:space="preserve"> REF _Ref440289401 \r \h  \* MERGEFORMAT </w:instrText>
      </w:r>
      <w:r w:rsidR="00805D87" w:rsidRPr="00A91F99">
        <w:fldChar w:fldCharType="separate"/>
      </w:r>
      <w:r w:rsidR="003C31A6" w:rsidRPr="00A91F99">
        <w:rPr>
          <w:bCs w:val="0"/>
          <w:iCs/>
          <w:sz w:val="24"/>
          <w:szCs w:val="24"/>
        </w:rPr>
        <w:t>3.3.13</w:t>
      </w:r>
      <w:r w:rsidR="00805D87" w:rsidRPr="00A91F99">
        <w:fldChar w:fldCharType="end"/>
      </w:r>
      <w:r w:rsidR="00400D7D" w:rsidRPr="00A91F99">
        <w:rPr>
          <w:bCs w:val="0"/>
          <w:iCs/>
          <w:sz w:val="24"/>
          <w:szCs w:val="24"/>
        </w:rPr>
        <w:t xml:space="preserve"> </w:t>
      </w:r>
      <w:r w:rsidR="007D07A7" w:rsidRPr="00A91F99">
        <w:rPr>
          <w:bCs w:val="0"/>
          <w:iCs/>
          <w:sz w:val="24"/>
          <w:szCs w:val="24"/>
        </w:rPr>
        <w:t>Д</w:t>
      </w:r>
      <w:r w:rsidRPr="00A91F99">
        <w:rPr>
          <w:bCs w:val="0"/>
          <w:iCs/>
          <w:sz w:val="24"/>
          <w:szCs w:val="24"/>
        </w:rPr>
        <w:t>окументации</w:t>
      </w:r>
      <w:r w:rsidR="007D07A7" w:rsidRPr="00A91F99">
        <w:rPr>
          <w:bCs w:val="0"/>
          <w:iCs/>
          <w:sz w:val="24"/>
          <w:szCs w:val="24"/>
        </w:rPr>
        <w:t xml:space="preserve"> по запросу предложений</w:t>
      </w:r>
      <w:r w:rsidRPr="00A91F99">
        <w:rPr>
          <w:bCs w:val="0"/>
          <w:iCs/>
          <w:sz w:val="24"/>
          <w:szCs w:val="24"/>
        </w:rPr>
        <w:t>.</w:t>
      </w:r>
    </w:p>
    <w:p w:rsidR="00717F60" w:rsidRPr="00A91F99" w:rsidRDefault="00717F60" w:rsidP="00E71A48">
      <w:pPr>
        <w:pStyle w:val="3"/>
        <w:spacing w:line="264" w:lineRule="auto"/>
        <w:rPr>
          <w:szCs w:val="24"/>
        </w:rPr>
      </w:pPr>
      <w:bookmarkStart w:id="428" w:name="_Toc440361337"/>
      <w:bookmarkStart w:id="429" w:name="_Toc440376092"/>
      <w:bookmarkStart w:id="430" w:name="_Toc440376219"/>
      <w:bookmarkStart w:id="431" w:name="_Toc440382484"/>
      <w:bookmarkStart w:id="432" w:name="_Toc440447154"/>
      <w:bookmarkStart w:id="433" w:name="_Toc440632314"/>
      <w:bookmarkStart w:id="434" w:name="_Toc440875087"/>
      <w:bookmarkStart w:id="435" w:name="_Ref440969948"/>
      <w:bookmarkStart w:id="436" w:name="_Ref441057071"/>
      <w:bookmarkStart w:id="437" w:name="_Toc441131074"/>
      <w:bookmarkStart w:id="438" w:name="_Toc465774595"/>
      <w:bookmarkStart w:id="439" w:name="_Toc465848824"/>
      <w:bookmarkStart w:id="440" w:name="_Toc468875326"/>
      <w:bookmarkStart w:id="441" w:name="_Toc469488378"/>
      <w:bookmarkStart w:id="442" w:name="_Toc471894899"/>
      <w:bookmarkStart w:id="443" w:name="_Toc498590324"/>
      <w:bookmarkStart w:id="444" w:name="_Toc525898804"/>
      <w:r w:rsidRPr="00A91F99">
        <w:rPr>
          <w:szCs w:val="24"/>
        </w:rPr>
        <w:t>Внесение изменений в Документацию по запросу предложений.</w:t>
      </w:r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</w:p>
    <w:p w:rsidR="00DE2870" w:rsidRPr="00A91F99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A91F99">
        <w:rPr>
          <w:bCs w:val="0"/>
          <w:iCs/>
          <w:sz w:val="24"/>
          <w:szCs w:val="24"/>
        </w:rPr>
        <w:t>Д</w:t>
      </w:r>
      <w:r w:rsidRPr="00A91F99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A91F99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Все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A91F99" w:rsidRDefault="00717F60" w:rsidP="00E71A48">
      <w:pPr>
        <w:pStyle w:val="3"/>
        <w:spacing w:line="264" w:lineRule="auto"/>
        <w:rPr>
          <w:szCs w:val="24"/>
        </w:rPr>
      </w:pPr>
      <w:bookmarkStart w:id="445" w:name="_Ref440289401"/>
      <w:bookmarkStart w:id="446" w:name="_Toc440361338"/>
      <w:bookmarkStart w:id="447" w:name="_Toc440376093"/>
      <w:bookmarkStart w:id="448" w:name="_Toc440376220"/>
      <w:bookmarkStart w:id="449" w:name="_Toc440382485"/>
      <w:bookmarkStart w:id="450" w:name="_Toc440447155"/>
      <w:bookmarkStart w:id="451" w:name="_Toc440632315"/>
      <w:bookmarkStart w:id="452" w:name="_Toc440875088"/>
      <w:bookmarkStart w:id="453" w:name="_Toc441131075"/>
      <w:bookmarkStart w:id="454" w:name="_Toc465774596"/>
      <w:bookmarkStart w:id="455" w:name="_Toc465848825"/>
      <w:bookmarkStart w:id="456" w:name="_Toc468875327"/>
      <w:bookmarkStart w:id="457" w:name="_Toc469488379"/>
      <w:bookmarkStart w:id="458" w:name="_Toc471894900"/>
      <w:bookmarkStart w:id="459" w:name="_Toc498590325"/>
      <w:bookmarkStart w:id="460" w:name="_Toc525898805"/>
      <w:r w:rsidRPr="00A91F99">
        <w:rPr>
          <w:szCs w:val="24"/>
        </w:rPr>
        <w:t>Продление срока окончания приема Заявок</w:t>
      </w:r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</w:p>
    <w:p w:rsidR="00717F60" w:rsidRPr="00A91F99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A91F99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Все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 xml:space="preserve">и, оформившие свое участие в запросе </w:t>
      </w:r>
      <w:r w:rsidRPr="00A91F99">
        <w:rPr>
          <w:sz w:val="24"/>
          <w:szCs w:val="24"/>
        </w:rPr>
        <w:t xml:space="preserve">предложений </w:t>
      </w:r>
      <w:r w:rsidRPr="00A91F99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461" w:name="_Ref191386249"/>
    </w:p>
    <w:p w:rsidR="00AC1995" w:rsidRPr="00A91F99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462" w:name="_Toc299701566"/>
      <w:bookmarkStart w:id="463" w:name="_Ref306176386"/>
      <w:bookmarkStart w:id="464" w:name="_Ref440285128"/>
      <w:bookmarkStart w:id="465" w:name="_Toc440361339"/>
      <w:bookmarkStart w:id="466" w:name="_Toc440376094"/>
      <w:bookmarkStart w:id="467" w:name="_Toc440376221"/>
      <w:bookmarkStart w:id="468" w:name="_Toc440382486"/>
      <w:bookmarkStart w:id="469" w:name="_Toc440447156"/>
      <w:bookmarkStart w:id="470" w:name="_Toc440632316"/>
      <w:bookmarkStart w:id="471" w:name="_Toc440875089"/>
      <w:bookmarkStart w:id="472" w:name="_Toc441131076"/>
      <w:bookmarkStart w:id="473" w:name="_Toc465774597"/>
      <w:bookmarkStart w:id="474" w:name="_Toc465848826"/>
      <w:bookmarkStart w:id="475" w:name="_Toc468875328"/>
      <w:bookmarkStart w:id="476" w:name="_Toc469488380"/>
      <w:bookmarkStart w:id="477" w:name="_Toc471894901"/>
      <w:bookmarkStart w:id="478" w:name="_Toc498590326"/>
      <w:bookmarkStart w:id="479" w:name="_Toc525898806"/>
      <w:r w:rsidRPr="00A91F99">
        <w:rPr>
          <w:bCs w:val="0"/>
          <w:szCs w:val="24"/>
          <w:lang w:eastAsia="ru-RU"/>
        </w:rPr>
        <w:t xml:space="preserve">Обеспечение </w:t>
      </w:r>
      <w:r w:rsidRPr="00A91F99">
        <w:rPr>
          <w:szCs w:val="24"/>
        </w:rPr>
        <w:t>исполнения</w:t>
      </w:r>
      <w:r w:rsidRPr="00A91F99">
        <w:rPr>
          <w:bCs w:val="0"/>
          <w:szCs w:val="24"/>
          <w:lang w:eastAsia="ru-RU"/>
        </w:rPr>
        <w:t xml:space="preserve"> </w:t>
      </w:r>
      <w:r w:rsidR="00EE0AB0" w:rsidRPr="00A91F99">
        <w:rPr>
          <w:bCs w:val="0"/>
          <w:szCs w:val="24"/>
          <w:lang w:eastAsia="ru-RU"/>
        </w:rPr>
        <w:t xml:space="preserve">обязательств </w:t>
      </w:r>
      <w:r w:rsidR="009C744E" w:rsidRPr="00A91F99">
        <w:rPr>
          <w:bCs w:val="0"/>
          <w:szCs w:val="24"/>
          <w:lang w:eastAsia="ru-RU"/>
        </w:rPr>
        <w:t>Участник</w:t>
      </w:r>
      <w:r w:rsidRPr="00A91F99">
        <w:rPr>
          <w:bCs w:val="0"/>
          <w:szCs w:val="24"/>
          <w:lang w:eastAsia="ru-RU"/>
        </w:rPr>
        <w:t>а запроса предложений.</w:t>
      </w:r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</w:p>
    <w:p w:rsidR="00932C0A" w:rsidRPr="00A91F99" w:rsidRDefault="00E63A10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A91F99">
        <w:rPr>
          <w:sz w:val="24"/>
          <w:szCs w:val="24"/>
        </w:rPr>
        <w:t xml:space="preserve">Обеспечение исполнения обязательств Участника: </w:t>
      </w:r>
      <w:r w:rsidRPr="00A91F99">
        <w:rPr>
          <w:b/>
          <w:sz w:val="24"/>
          <w:szCs w:val="24"/>
        </w:rPr>
        <w:t>не предусмотрено</w:t>
      </w:r>
      <w:r w:rsidR="00932C0A" w:rsidRPr="00A91F99">
        <w:rPr>
          <w:bCs w:val="0"/>
          <w:sz w:val="24"/>
          <w:szCs w:val="24"/>
        </w:rPr>
        <w:t xml:space="preserve">. </w:t>
      </w:r>
    </w:p>
    <w:p w:rsidR="00717F60" w:rsidRPr="00A91F99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480" w:name="_Ref305973214"/>
      <w:bookmarkStart w:id="481" w:name="_Toc525898807"/>
      <w:r w:rsidRPr="00A91F99">
        <w:lastRenderedPageBreak/>
        <w:t>Подача Заявок и их прием</w:t>
      </w:r>
      <w:bookmarkStart w:id="482" w:name="_Ref56229451"/>
      <w:bookmarkEnd w:id="461"/>
      <w:bookmarkEnd w:id="480"/>
      <w:bookmarkEnd w:id="481"/>
    </w:p>
    <w:p w:rsidR="00717F60" w:rsidRPr="00A91F99" w:rsidRDefault="00717F60" w:rsidP="00E71A48">
      <w:pPr>
        <w:pStyle w:val="3"/>
        <w:spacing w:line="264" w:lineRule="auto"/>
        <w:rPr>
          <w:szCs w:val="24"/>
        </w:rPr>
      </w:pPr>
      <w:bookmarkStart w:id="483" w:name="_Toc439323707"/>
      <w:bookmarkStart w:id="484" w:name="_Toc440361341"/>
      <w:bookmarkStart w:id="485" w:name="_Toc440376096"/>
      <w:bookmarkStart w:id="486" w:name="_Toc440376223"/>
      <w:bookmarkStart w:id="487" w:name="_Toc440382488"/>
      <w:bookmarkStart w:id="488" w:name="_Toc440447158"/>
      <w:bookmarkStart w:id="489" w:name="_Toc440632318"/>
      <w:bookmarkStart w:id="490" w:name="_Toc440875091"/>
      <w:bookmarkStart w:id="491" w:name="_Toc441131078"/>
      <w:bookmarkStart w:id="492" w:name="_Toc465774599"/>
      <w:bookmarkStart w:id="493" w:name="_Toc465848828"/>
      <w:bookmarkStart w:id="494" w:name="_Toc468875330"/>
      <w:bookmarkStart w:id="495" w:name="_Toc469488382"/>
      <w:bookmarkStart w:id="496" w:name="_Toc471894903"/>
      <w:bookmarkStart w:id="497" w:name="_Toc498590328"/>
      <w:bookmarkStart w:id="498" w:name="_Toc525898808"/>
      <w:r w:rsidRPr="00A91F99">
        <w:rPr>
          <w:szCs w:val="24"/>
        </w:rPr>
        <w:t>Подача Заявок через ЭТП</w:t>
      </w:r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</w:p>
    <w:p w:rsidR="00717F60" w:rsidRPr="00A91F99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A91F99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>ом через ЭТП в отсканированном виде</w:t>
      </w:r>
      <w:r w:rsidR="0038211D" w:rsidRPr="00A91F99">
        <w:rPr>
          <w:bCs w:val="0"/>
          <w:sz w:val="24"/>
          <w:szCs w:val="24"/>
        </w:rPr>
        <w:t xml:space="preserve"> (за исключением файла копии Анкеты Участника запроса предложений, выполненного в формате MS Word)</w:t>
      </w:r>
      <w:r w:rsidRPr="00A91F99">
        <w:rPr>
          <w:bCs w:val="0"/>
          <w:sz w:val="24"/>
          <w:szCs w:val="24"/>
        </w:rPr>
        <w:t xml:space="preserve"> в доступном для прочтения формате (предпочтительнее формат *.pdf,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A91F99">
        <w:rPr>
          <w:bCs w:val="0"/>
          <w:sz w:val="24"/>
          <w:szCs w:val="24"/>
        </w:rPr>
        <w:t xml:space="preserve">электронных </w:t>
      </w:r>
      <w:r w:rsidRPr="00A91F99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91F99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499" w:name="_Ref440289953"/>
      <w:r w:rsidRPr="00A91F99">
        <w:rPr>
          <w:bCs w:val="0"/>
          <w:sz w:val="24"/>
          <w:szCs w:val="24"/>
        </w:rPr>
        <w:t>Заявк</w:t>
      </w:r>
      <w:r w:rsidR="00717F60" w:rsidRPr="00A91F99">
        <w:rPr>
          <w:bCs w:val="0"/>
          <w:sz w:val="24"/>
          <w:szCs w:val="24"/>
        </w:rPr>
        <w:t xml:space="preserve">и на ЭТП могут быть поданы до </w:t>
      </w:r>
      <w:r w:rsidR="002B5044" w:rsidRPr="00A91F99">
        <w:rPr>
          <w:b/>
          <w:bCs w:val="0"/>
          <w:sz w:val="24"/>
          <w:szCs w:val="24"/>
        </w:rPr>
        <w:t xml:space="preserve">12 часов 00 минут </w:t>
      </w:r>
      <w:r w:rsidR="001A0BFD">
        <w:rPr>
          <w:b/>
          <w:bCs w:val="0"/>
          <w:sz w:val="24"/>
          <w:szCs w:val="24"/>
        </w:rPr>
        <w:t>09</w:t>
      </w:r>
      <w:r w:rsidR="002B5044" w:rsidRPr="00A91F99">
        <w:rPr>
          <w:b/>
          <w:bCs w:val="0"/>
          <w:sz w:val="24"/>
          <w:szCs w:val="24"/>
        </w:rPr>
        <w:t xml:space="preserve"> </w:t>
      </w:r>
      <w:r w:rsidR="009A19FD" w:rsidRPr="00A91F99">
        <w:rPr>
          <w:b/>
          <w:bCs w:val="0"/>
          <w:sz w:val="24"/>
          <w:szCs w:val="24"/>
        </w:rPr>
        <w:t>октября</w:t>
      </w:r>
      <w:r w:rsidR="002B5044" w:rsidRPr="00A91F99">
        <w:rPr>
          <w:b/>
          <w:bCs w:val="0"/>
          <w:sz w:val="24"/>
          <w:szCs w:val="24"/>
        </w:rPr>
        <w:t xml:space="preserve"> </w:t>
      </w:r>
      <w:r w:rsidR="00176133" w:rsidRPr="00A91F99">
        <w:rPr>
          <w:b/>
          <w:bCs w:val="0"/>
          <w:sz w:val="24"/>
          <w:szCs w:val="24"/>
        </w:rPr>
        <w:t>2018</w:t>
      </w:r>
      <w:r w:rsidR="002B5044" w:rsidRPr="00A91F99">
        <w:rPr>
          <w:b/>
          <w:bCs w:val="0"/>
          <w:sz w:val="24"/>
          <w:szCs w:val="24"/>
        </w:rPr>
        <w:t xml:space="preserve"> года</w:t>
      </w:r>
      <w:bookmarkEnd w:id="499"/>
      <w:r w:rsidR="000F2813" w:rsidRPr="00A91F99">
        <w:rPr>
          <w:b/>
          <w:bCs w:val="0"/>
          <w:sz w:val="24"/>
          <w:szCs w:val="24"/>
        </w:rPr>
        <w:t>.</w:t>
      </w:r>
    </w:p>
    <w:p w:rsidR="007C47E3" w:rsidRPr="00A91F99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805D87" w:rsidRPr="00A91F99">
        <w:fldChar w:fldCharType="begin"/>
      </w:r>
      <w:r w:rsidR="00805D87" w:rsidRPr="00A91F99">
        <w:instrText xml:space="preserve"> REF _Ref440289953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3.4.1.3</w:t>
      </w:r>
      <w:r w:rsidR="00805D87" w:rsidRPr="00A91F99">
        <w:fldChar w:fldCharType="end"/>
      </w:r>
      <w:r w:rsidRPr="00A91F99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</w:t>
      </w:r>
      <w:r w:rsidR="00E63FB1" w:rsidRPr="00A91F99">
        <w:rPr>
          <w:bCs w:val="0"/>
          <w:sz w:val="24"/>
          <w:szCs w:val="24"/>
        </w:rPr>
        <w:t>/Организатор</w:t>
      </w:r>
      <w:r w:rsidRPr="00A91F99">
        <w:rPr>
          <w:bCs w:val="0"/>
          <w:sz w:val="24"/>
          <w:szCs w:val="24"/>
        </w:rPr>
        <w:t xml:space="preserve">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91F99" w:rsidRDefault="00717F60" w:rsidP="00E71A48">
      <w:pPr>
        <w:pStyle w:val="3"/>
        <w:spacing w:line="264" w:lineRule="auto"/>
        <w:rPr>
          <w:szCs w:val="24"/>
        </w:rPr>
      </w:pPr>
      <w:bookmarkStart w:id="500" w:name="_Ref115077798"/>
      <w:bookmarkStart w:id="501" w:name="_Toc439323708"/>
      <w:bookmarkStart w:id="502" w:name="_Toc440361342"/>
      <w:bookmarkStart w:id="503" w:name="_Toc440376097"/>
      <w:bookmarkStart w:id="504" w:name="_Toc440376224"/>
      <w:bookmarkStart w:id="505" w:name="_Toc440382489"/>
      <w:bookmarkStart w:id="506" w:name="_Toc440447159"/>
      <w:bookmarkStart w:id="507" w:name="_Toc440632319"/>
      <w:bookmarkStart w:id="508" w:name="_Toc440875092"/>
      <w:bookmarkStart w:id="509" w:name="_Toc441131079"/>
      <w:bookmarkStart w:id="510" w:name="_Toc465774600"/>
      <w:bookmarkStart w:id="511" w:name="_Toc465848829"/>
      <w:bookmarkStart w:id="512" w:name="_Toc468875331"/>
      <w:bookmarkStart w:id="513" w:name="_Toc469488383"/>
      <w:bookmarkStart w:id="514" w:name="_Toc471894904"/>
      <w:bookmarkStart w:id="515" w:name="_Toc498590329"/>
      <w:bookmarkStart w:id="516" w:name="_Toc525898809"/>
      <w:r w:rsidRPr="00A91F99">
        <w:rPr>
          <w:szCs w:val="24"/>
        </w:rPr>
        <w:t xml:space="preserve">Подача Заявок в письменной </w:t>
      </w:r>
      <w:r w:rsidR="00FA523F" w:rsidRPr="00A91F99">
        <w:rPr>
          <w:szCs w:val="24"/>
        </w:rPr>
        <w:t xml:space="preserve">(бумажной) </w:t>
      </w:r>
      <w:r w:rsidRPr="00A91F99">
        <w:rPr>
          <w:szCs w:val="24"/>
        </w:rPr>
        <w:t>форме</w:t>
      </w:r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</w:p>
    <w:bookmarkEnd w:id="482"/>
    <w:p w:rsidR="00717F60" w:rsidRPr="00A91F99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A91F99">
        <w:rPr>
          <w:sz w:val="24"/>
          <w:szCs w:val="24"/>
        </w:rPr>
        <w:t xml:space="preserve">(бумажной) </w:t>
      </w:r>
      <w:r w:rsidRPr="00A91F99">
        <w:rPr>
          <w:bCs w:val="0"/>
          <w:sz w:val="24"/>
          <w:szCs w:val="24"/>
        </w:rPr>
        <w:t>форме не предусмотрена.</w:t>
      </w:r>
    </w:p>
    <w:p w:rsidR="00717F60" w:rsidRPr="00A91F9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17" w:name="_Ref303683883"/>
      <w:bookmarkStart w:id="518" w:name="_Toc525898810"/>
      <w:r w:rsidRPr="00A91F99">
        <w:t xml:space="preserve">Изменение и отзыв </w:t>
      </w:r>
      <w:r w:rsidR="004B5EB3" w:rsidRPr="00A91F99">
        <w:t>Заявк</w:t>
      </w:r>
      <w:r w:rsidRPr="00A91F99">
        <w:t>и</w:t>
      </w:r>
      <w:bookmarkEnd w:id="517"/>
      <w:bookmarkEnd w:id="518"/>
    </w:p>
    <w:p w:rsidR="005E099B" w:rsidRPr="00A91F99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519" w:name="_Ref305973250"/>
      <w:r w:rsidRPr="00A91F99">
        <w:rPr>
          <w:bCs w:val="0"/>
          <w:sz w:val="24"/>
          <w:szCs w:val="24"/>
        </w:rPr>
        <w:t xml:space="preserve">До окончания срока подачи заявок (п. </w:t>
      </w:r>
      <w:r w:rsidR="00805D87" w:rsidRPr="00A91F99">
        <w:fldChar w:fldCharType="begin"/>
      </w:r>
      <w:r w:rsidR="00805D87" w:rsidRPr="00A91F99">
        <w:instrText xml:space="preserve"> REF _Ref440289953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3.4.1.3</w:t>
      </w:r>
      <w:r w:rsidR="00805D87" w:rsidRPr="00A91F99">
        <w:fldChar w:fldCharType="end"/>
      </w:r>
      <w:r w:rsidRPr="00A91F99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A91F99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91F99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91F99">
        <w:rPr>
          <w:bCs w:val="0"/>
          <w:sz w:val="24"/>
          <w:szCs w:val="24"/>
        </w:rPr>
        <w:t xml:space="preserve">(п. </w:t>
      </w:r>
      <w:r w:rsidR="00805D87" w:rsidRPr="00A91F99">
        <w:fldChar w:fldCharType="begin"/>
      </w:r>
      <w:r w:rsidR="00805D87" w:rsidRPr="00A91F99">
        <w:instrText xml:space="preserve"> REF _Ref440289953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3.4.1.3</w:t>
      </w:r>
      <w:r w:rsidR="00805D87" w:rsidRPr="00A91F99">
        <w:fldChar w:fldCharType="end"/>
      </w:r>
      <w:r w:rsidRPr="00A91F99">
        <w:rPr>
          <w:bCs w:val="0"/>
          <w:sz w:val="24"/>
          <w:szCs w:val="24"/>
        </w:rPr>
        <w:t>)</w:t>
      </w:r>
      <w:r w:rsidRPr="00A91F99">
        <w:rPr>
          <w:sz w:val="24"/>
          <w:szCs w:val="24"/>
        </w:rPr>
        <w:t xml:space="preserve"> через ЭТП определяется правилами данной системы</w:t>
      </w:r>
      <w:r w:rsidRPr="00A91F99">
        <w:rPr>
          <w:bCs w:val="0"/>
          <w:sz w:val="24"/>
          <w:szCs w:val="24"/>
        </w:rPr>
        <w:t>.</w:t>
      </w:r>
    </w:p>
    <w:p w:rsidR="005E099B" w:rsidRPr="00A91F99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A91F99">
        <w:rPr>
          <w:sz w:val="24"/>
          <w:szCs w:val="24"/>
        </w:rPr>
        <w:t xml:space="preserve">После окончания срока подачи Заявок </w:t>
      </w:r>
      <w:r w:rsidRPr="00A91F99">
        <w:rPr>
          <w:bCs w:val="0"/>
          <w:sz w:val="24"/>
          <w:szCs w:val="24"/>
        </w:rPr>
        <w:t xml:space="preserve">(п. </w:t>
      </w:r>
      <w:r w:rsidR="00805D87" w:rsidRPr="00A91F99">
        <w:fldChar w:fldCharType="begin"/>
      </w:r>
      <w:r w:rsidR="00805D87" w:rsidRPr="00A91F99">
        <w:instrText xml:space="preserve"> REF _Ref440289953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3.4.1.3</w:t>
      </w:r>
      <w:r w:rsidR="00805D87" w:rsidRPr="00A91F99">
        <w:fldChar w:fldCharType="end"/>
      </w:r>
      <w:r w:rsidRPr="00A91F99">
        <w:rPr>
          <w:bCs w:val="0"/>
          <w:sz w:val="24"/>
          <w:szCs w:val="24"/>
        </w:rPr>
        <w:t>)</w:t>
      </w:r>
      <w:r w:rsidRPr="00A91F99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805D87" w:rsidRPr="00A91F99">
        <w:fldChar w:fldCharType="begin"/>
      </w:r>
      <w:r w:rsidR="00805D87" w:rsidRPr="00A91F99">
        <w:instrText xml:space="preserve"> REF _Ref55279015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3.3.1.6</w:t>
      </w:r>
      <w:r w:rsidR="00805D87" w:rsidRPr="00A91F99">
        <w:fldChar w:fldCharType="end"/>
      </w:r>
      <w:r w:rsidRPr="00A91F99">
        <w:rPr>
          <w:sz w:val="24"/>
          <w:szCs w:val="24"/>
        </w:rPr>
        <w:t xml:space="preserve">, </w:t>
      </w:r>
      <w:r w:rsidR="00805D87" w:rsidRPr="00A91F99">
        <w:fldChar w:fldCharType="begin"/>
      </w:r>
      <w:r w:rsidR="00805D87" w:rsidRPr="00A91F99">
        <w:instrText xml:space="preserve"> REF _Ref195087786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3.3.1.7</w:t>
      </w:r>
      <w:r w:rsidR="00805D87" w:rsidRPr="00A91F99">
        <w:fldChar w:fldCharType="end"/>
      </w:r>
      <w:r w:rsidRPr="00A91F99">
        <w:rPr>
          <w:sz w:val="24"/>
          <w:szCs w:val="24"/>
        </w:rPr>
        <w:t>, в письменной форме.</w:t>
      </w:r>
    </w:p>
    <w:p w:rsidR="00717F60" w:rsidRPr="00A91F9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520" w:name="_Ref468201145"/>
      <w:bookmarkStart w:id="521" w:name="_Ref468201209"/>
      <w:bookmarkStart w:id="522" w:name="_Toc525898811"/>
      <w:r w:rsidRPr="00A91F99">
        <w:t>Оценка Заявок и проведение переговоров</w:t>
      </w:r>
      <w:bookmarkEnd w:id="519"/>
      <w:bookmarkEnd w:id="520"/>
      <w:bookmarkEnd w:id="521"/>
      <w:bookmarkEnd w:id="522"/>
      <w:r w:rsidRPr="00A91F99">
        <w:t xml:space="preserve"> </w:t>
      </w:r>
    </w:p>
    <w:p w:rsidR="00717F60" w:rsidRPr="00A91F99" w:rsidRDefault="00717F60" w:rsidP="00E71A48">
      <w:pPr>
        <w:pStyle w:val="3"/>
        <w:spacing w:line="264" w:lineRule="auto"/>
        <w:rPr>
          <w:szCs w:val="24"/>
        </w:rPr>
      </w:pPr>
      <w:bookmarkStart w:id="523" w:name="_Toc439323711"/>
      <w:bookmarkStart w:id="524" w:name="_Toc440361345"/>
      <w:bookmarkStart w:id="525" w:name="_Toc440376100"/>
      <w:bookmarkStart w:id="526" w:name="_Toc440376227"/>
      <w:bookmarkStart w:id="527" w:name="_Toc440382492"/>
      <w:bookmarkStart w:id="528" w:name="_Toc440447162"/>
      <w:bookmarkStart w:id="529" w:name="_Toc440632322"/>
      <w:bookmarkStart w:id="530" w:name="_Toc440875095"/>
      <w:bookmarkStart w:id="531" w:name="_Toc441131082"/>
      <w:bookmarkStart w:id="532" w:name="_Toc465774603"/>
      <w:bookmarkStart w:id="533" w:name="_Toc465848832"/>
      <w:bookmarkStart w:id="534" w:name="_Toc468875334"/>
      <w:bookmarkStart w:id="535" w:name="_Toc469488386"/>
      <w:bookmarkStart w:id="536" w:name="_Toc471894907"/>
      <w:bookmarkStart w:id="537" w:name="_Toc498590332"/>
      <w:bookmarkStart w:id="538" w:name="_Toc525898812"/>
      <w:r w:rsidRPr="00A91F99">
        <w:rPr>
          <w:szCs w:val="24"/>
        </w:rPr>
        <w:t>Общие положения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A91F99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A91F99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A91F99">
        <w:rPr>
          <w:bCs w:val="0"/>
          <w:sz w:val="24"/>
          <w:szCs w:val="24"/>
        </w:rPr>
        <w:t>Организатором.</w:t>
      </w:r>
    </w:p>
    <w:p w:rsidR="00717F60" w:rsidRPr="00A91F99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Оценка Заявок будет осуществляться, исходя из электронных версий </w:t>
      </w:r>
      <w:r w:rsidRPr="00A91F99">
        <w:rPr>
          <w:bCs w:val="0"/>
          <w:sz w:val="24"/>
          <w:szCs w:val="24"/>
        </w:rPr>
        <w:lastRenderedPageBreak/>
        <w:t>документов Заявок.</w:t>
      </w:r>
    </w:p>
    <w:p w:rsidR="00717F60" w:rsidRPr="00A91F99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A91F99">
        <w:rPr>
          <w:bCs w:val="0"/>
          <w:sz w:val="24"/>
          <w:szCs w:val="24"/>
        </w:rPr>
        <w:t>Д</w:t>
      </w:r>
      <w:r w:rsidRPr="00A91F99">
        <w:rPr>
          <w:bCs w:val="0"/>
          <w:sz w:val="24"/>
          <w:szCs w:val="24"/>
        </w:rPr>
        <w:t>окументации.</w:t>
      </w:r>
    </w:p>
    <w:p w:rsidR="00717F60" w:rsidRPr="00A91F99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A91F99">
        <w:rPr>
          <w:bCs w:val="0"/>
          <w:sz w:val="24"/>
          <w:szCs w:val="24"/>
        </w:rPr>
        <w:t>Договор</w:t>
      </w:r>
      <w:r w:rsidRPr="00A91F99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A91F99">
        <w:rPr>
          <w:bCs w:val="0"/>
          <w:sz w:val="24"/>
          <w:szCs w:val="24"/>
        </w:rPr>
        <w:t>,</w:t>
      </w:r>
      <w:r w:rsidR="008F7BD0" w:rsidRPr="00A91F99">
        <w:rPr>
          <w:sz w:val="24"/>
          <w:szCs w:val="24"/>
        </w:rPr>
        <w:t xml:space="preserve"> за исключением сведений, размещаемых на официальном сайте, </w:t>
      </w:r>
      <w:r w:rsidR="00E63FB1" w:rsidRPr="00A91F99">
        <w:rPr>
          <w:sz w:val="24"/>
          <w:szCs w:val="24"/>
        </w:rPr>
        <w:t xml:space="preserve">сайтах </w:t>
      </w:r>
      <w:r w:rsidR="00E63FB1" w:rsidRPr="00A91F99">
        <w:rPr>
          <w:iCs/>
          <w:sz w:val="24"/>
          <w:szCs w:val="24"/>
        </w:rPr>
        <w:t>ПАО «МРСК Центра»</w:t>
      </w:r>
      <w:r w:rsidR="00E63FB1" w:rsidRPr="00A91F99">
        <w:rPr>
          <w:sz w:val="24"/>
          <w:szCs w:val="24"/>
        </w:rPr>
        <w:t xml:space="preserve"> и ПАО «МРСК Центра и Приволжья», ЭТП</w:t>
      </w:r>
      <w:r w:rsidR="001A3C31" w:rsidRPr="00A91F99">
        <w:rPr>
          <w:sz w:val="24"/>
          <w:szCs w:val="24"/>
        </w:rPr>
        <w:t>.</w:t>
      </w:r>
    </w:p>
    <w:p w:rsidR="00717F60" w:rsidRPr="00A91F99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>Участник</w:t>
      </w:r>
      <w:r w:rsidR="00717F60" w:rsidRPr="00A91F99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A91F99">
        <w:rPr>
          <w:bCs w:val="0"/>
          <w:sz w:val="24"/>
          <w:szCs w:val="24"/>
        </w:rPr>
        <w:t>Участник</w:t>
      </w:r>
      <w:r w:rsidR="00717F60" w:rsidRPr="00A91F99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A91F99">
        <w:rPr>
          <w:bCs w:val="0"/>
          <w:sz w:val="24"/>
          <w:szCs w:val="24"/>
        </w:rPr>
        <w:t>Договор</w:t>
      </w:r>
      <w:r w:rsidR="00717F60" w:rsidRPr="00A91F99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A91F99">
        <w:rPr>
          <w:bCs w:val="0"/>
          <w:sz w:val="24"/>
          <w:szCs w:val="24"/>
        </w:rPr>
        <w:t>Участник</w:t>
      </w:r>
      <w:r w:rsidR="00717F60" w:rsidRPr="00A91F99">
        <w:rPr>
          <w:bCs w:val="0"/>
          <w:sz w:val="24"/>
          <w:szCs w:val="24"/>
        </w:rPr>
        <w:t>ов.</w:t>
      </w:r>
    </w:p>
    <w:p w:rsidR="00717F60" w:rsidRPr="00A91F99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805D87" w:rsidRPr="00A91F99">
        <w:fldChar w:fldCharType="begin"/>
      </w:r>
      <w:r w:rsidR="00805D87" w:rsidRPr="00A91F99">
        <w:instrText xml:space="preserve"> REF _Ref93089454 \n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3.6.2</w:t>
      </w:r>
      <w:r w:rsidR="00805D87" w:rsidRPr="00A91F99">
        <w:fldChar w:fldCharType="end"/>
      </w:r>
      <w:r w:rsidRPr="00A91F99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805D87" w:rsidRPr="00A91F99">
        <w:fldChar w:fldCharType="begin"/>
      </w:r>
      <w:r w:rsidR="00805D87" w:rsidRPr="00A91F99">
        <w:instrText xml:space="preserve"> REF _Ref303670674 \n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3.6.3</w:t>
      </w:r>
      <w:r w:rsidR="00805D87" w:rsidRPr="00A91F99">
        <w:fldChar w:fldCharType="end"/>
      </w:r>
      <w:r w:rsidRPr="00A91F99">
        <w:rPr>
          <w:bCs w:val="0"/>
          <w:sz w:val="24"/>
          <w:szCs w:val="24"/>
        </w:rPr>
        <w:t>) и оценочную стадию (пункт</w:t>
      </w:r>
      <w:r w:rsidR="007F3FB7" w:rsidRPr="00A91F99">
        <w:rPr>
          <w:bCs w:val="0"/>
          <w:sz w:val="24"/>
          <w:szCs w:val="24"/>
        </w:rPr>
        <w:t xml:space="preserve"> </w:t>
      </w:r>
      <w:r w:rsidR="00805D87" w:rsidRPr="00A91F99">
        <w:fldChar w:fldCharType="begin"/>
      </w:r>
      <w:r w:rsidR="00805D87" w:rsidRPr="00A91F99">
        <w:instrText xml:space="preserve"> REF _Ref306138385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3.6.4</w:t>
      </w:r>
      <w:r w:rsidR="00805D87" w:rsidRPr="00A91F99">
        <w:fldChar w:fldCharType="end"/>
      </w:r>
      <w:r w:rsidRPr="00A91F99">
        <w:rPr>
          <w:bCs w:val="0"/>
          <w:sz w:val="24"/>
          <w:szCs w:val="24"/>
        </w:rPr>
        <w:t>).</w:t>
      </w:r>
    </w:p>
    <w:p w:rsidR="00717F60" w:rsidRPr="00A91F99" w:rsidRDefault="00717F60" w:rsidP="00E71A48">
      <w:pPr>
        <w:pStyle w:val="3"/>
        <w:spacing w:line="264" w:lineRule="auto"/>
        <w:rPr>
          <w:szCs w:val="24"/>
        </w:rPr>
      </w:pPr>
      <w:bookmarkStart w:id="539" w:name="_Ref93089454"/>
      <w:bookmarkStart w:id="540" w:name="_Toc439323712"/>
      <w:bookmarkStart w:id="541" w:name="_Toc440361346"/>
      <w:bookmarkStart w:id="542" w:name="_Toc440376101"/>
      <w:bookmarkStart w:id="543" w:name="_Toc440376228"/>
      <w:bookmarkStart w:id="544" w:name="_Toc440382493"/>
      <w:bookmarkStart w:id="545" w:name="_Toc440447163"/>
      <w:bookmarkStart w:id="546" w:name="_Toc440632323"/>
      <w:bookmarkStart w:id="547" w:name="_Toc440875096"/>
      <w:bookmarkStart w:id="548" w:name="_Toc441131083"/>
      <w:bookmarkStart w:id="549" w:name="_Toc465774604"/>
      <w:bookmarkStart w:id="550" w:name="_Toc465848833"/>
      <w:bookmarkStart w:id="551" w:name="_Toc468875335"/>
      <w:bookmarkStart w:id="552" w:name="_Toc469488387"/>
      <w:bookmarkStart w:id="553" w:name="_Toc471894908"/>
      <w:bookmarkStart w:id="554" w:name="_Toc498590333"/>
      <w:bookmarkStart w:id="555" w:name="_Toc525898813"/>
      <w:r w:rsidRPr="00A91F99">
        <w:rPr>
          <w:szCs w:val="24"/>
        </w:rPr>
        <w:t>Отборочная стадия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</w:p>
    <w:p w:rsidR="00717F60" w:rsidRPr="00A91F99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A91F99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правильность оформления </w:t>
      </w:r>
      <w:r w:rsidR="004B5EB3" w:rsidRPr="00A91F99">
        <w:rPr>
          <w:bCs w:val="0"/>
          <w:sz w:val="24"/>
          <w:szCs w:val="24"/>
        </w:rPr>
        <w:t>Заявк</w:t>
      </w:r>
      <w:r w:rsidRPr="00A91F99">
        <w:rPr>
          <w:bCs w:val="0"/>
          <w:sz w:val="24"/>
          <w:szCs w:val="24"/>
        </w:rPr>
        <w:t xml:space="preserve">и и </w:t>
      </w:r>
      <w:r w:rsidR="00C75A9A" w:rsidRPr="00A91F99">
        <w:rPr>
          <w:bCs w:val="0"/>
          <w:sz w:val="24"/>
          <w:szCs w:val="24"/>
        </w:rPr>
        <w:t>ее</w:t>
      </w:r>
      <w:r w:rsidRPr="00A91F99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A91F99">
        <w:rPr>
          <w:bCs w:val="0"/>
          <w:sz w:val="24"/>
          <w:szCs w:val="24"/>
        </w:rPr>
        <w:t>Д</w:t>
      </w:r>
      <w:r w:rsidRPr="00A91F99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A91F99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соответствие </w:t>
      </w:r>
      <w:r w:rsidR="00E21378" w:rsidRPr="00A91F99">
        <w:rPr>
          <w:bCs w:val="0"/>
          <w:sz w:val="24"/>
          <w:szCs w:val="24"/>
        </w:rPr>
        <w:t xml:space="preserve">Заявки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A91F99">
        <w:rPr>
          <w:bCs w:val="0"/>
          <w:sz w:val="24"/>
          <w:szCs w:val="24"/>
        </w:rPr>
        <w:t>Д</w:t>
      </w:r>
      <w:r w:rsidRPr="00A91F99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 xml:space="preserve">а в Реестрах недобросовестных поставщиков, которые ведутся в соответствии с положениями Федерального закона от </w:t>
      </w:r>
      <w:r w:rsidR="00E87CB8" w:rsidRPr="00A91F99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A91F99">
        <w:rPr>
          <w:bCs w:val="0"/>
          <w:sz w:val="24"/>
          <w:szCs w:val="24"/>
        </w:rPr>
        <w:t xml:space="preserve">, Федерального закона от 18.07.2011 № 223-ФЗ «О закупках товаров, работ, услуг отдельными видами юридических лиц»; отсутствие отрицательных отзывов о работе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 xml:space="preserve">а; </w:t>
      </w:r>
    </w:p>
    <w:p w:rsidR="00717F60" w:rsidRPr="00A91F99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A91F99">
        <w:rPr>
          <w:b/>
          <w:bCs w:val="0"/>
          <w:i/>
          <w:sz w:val="24"/>
          <w:szCs w:val="24"/>
        </w:rPr>
        <w:t>.</w:t>
      </w:r>
    </w:p>
    <w:p w:rsidR="00717F60" w:rsidRPr="00A91F99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56" w:name="_Ref55304419"/>
      <w:r w:rsidRPr="00A91F99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ов разъя</w:t>
      </w:r>
      <w:r w:rsidR="00F11A50" w:rsidRPr="00A91F99">
        <w:rPr>
          <w:sz w:val="24"/>
          <w:szCs w:val="24"/>
        </w:rPr>
        <w:t>снения или дополнения их Заявок</w:t>
      </w:r>
      <w:r w:rsidRPr="00A91F99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A91F99">
        <w:rPr>
          <w:sz w:val="24"/>
          <w:szCs w:val="24"/>
        </w:rPr>
        <w:t>Заявк</w:t>
      </w:r>
      <w:r w:rsidRPr="00A91F99">
        <w:rPr>
          <w:sz w:val="24"/>
          <w:szCs w:val="24"/>
        </w:rPr>
        <w:t>и</w:t>
      </w:r>
      <w:r w:rsidR="00076D8B" w:rsidRPr="00A91F99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A91F99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A91F99">
        <w:rPr>
          <w:sz w:val="24"/>
          <w:szCs w:val="24"/>
        </w:rPr>
        <w:t>Заявк</w:t>
      </w:r>
      <w:r w:rsidRPr="00A91F99">
        <w:rPr>
          <w:sz w:val="24"/>
          <w:szCs w:val="24"/>
        </w:rPr>
        <w:t>и (перечня предлагаем</w:t>
      </w:r>
      <w:r w:rsidR="00541FAB" w:rsidRPr="00A91F99">
        <w:rPr>
          <w:sz w:val="24"/>
          <w:szCs w:val="24"/>
        </w:rPr>
        <w:t>ых</w:t>
      </w:r>
      <w:r w:rsidRPr="00A91F99">
        <w:rPr>
          <w:sz w:val="24"/>
          <w:szCs w:val="24"/>
        </w:rPr>
        <w:t xml:space="preserve"> </w:t>
      </w:r>
      <w:r w:rsidR="00541FAB" w:rsidRPr="00A91F99">
        <w:rPr>
          <w:sz w:val="24"/>
          <w:szCs w:val="24"/>
        </w:rPr>
        <w:t>услуг</w:t>
      </w:r>
      <w:r w:rsidRPr="00A91F99">
        <w:rPr>
          <w:sz w:val="24"/>
          <w:szCs w:val="24"/>
        </w:rPr>
        <w:t xml:space="preserve">, </w:t>
      </w:r>
      <w:r w:rsidR="00541FAB" w:rsidRPr="00A91F99">
        <w:rPr>
          <w:sz w:val="24"/>
          <w:szCs w:val="24"/>
        </w:rPr>
        <w:t>их</w:t>
      </w:r>
      <w:r w:rsidRPr="00A91F99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A91F99">
        <w:rPr>
          <w:sz w:val="24"/>
          <w:szCs w:val="24"/>
        </w:rPr>
        <w:t>З</w:t>
      </w:r>
      <w:r w:rsidRPr="00A91F99">
        <w:rPr>
          <w:sz w:val="24"/>
          <w:szCs w:val="24"/>
        </w:rPr>
        <w:t>апроса предложений.</w:t>
      </w:r>
    </w:p>
    <w:p w:rsidR="00717F60" w:rsidRPr="00A91F99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91F99">
        <w:rPr>
          <w:sz w:val="24"/>
          <w:szCs w:val="24"/>
        </w:rPr>
        <w:t xml:space="preserve">При проверке правильности оформления </w:t>
      </w:r>
      <w:r w:rsidR="004B5EB3" w:rsidRPr="00A91F99">
        <w:rPr>
          <w:sz w:val="24"/>
          <w:szCs w:val="24"/>
        </w:rPr>
        <w:t>Заявк</w:t>
      </w:r>
      <w:r w:rsidRPr="00A91F99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A91F99">
        <w:rPr>
          <w:sz w:val="24"/>
          <w:szCs w:val="24"/>
        </w:rPr>
        <w:t>Заявк</w:t>
      </w:r>
      <w:r w:rsidRPr="00A91F99">
        <w:rPr>
          <w:sz w:val="24"/>
          <w:szCs w:val="24"/>
        </w:rPr>
        <w:t xml:space="preserve">и. Закупочная комиссия с письменного согласия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а также может </w:t>
      </w:r>
      <w:r w:rsidRPr="00A91F99">
        <w:rPr>
          <w:sz w:val="24"/>
          <w:szCs w:val="24"/>
        </w:rPr>
        <w:lastRenderedPageBreak/>
        <w:t>исправлять очевидные арифметические и грамматические ошибки.</w:t>
      </w:r>
    </w:p>
    <w:p w:rsidR="00717F60" w:rsidRPr="00A91F99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57" w:name="_Ref55307002"/>
      <w:r w:rsidRPr="00A91F99">
        <w:rPr>
          <w:sz w:val="24"/>
          <w:szCs w:val="24"/>
        </w:rPr>
        <w:t xml:space="preserve">По результатам проведения отборочной стадии Закупочная комиссия </w:t>
      </w:r>
      <w:r w:rsidR="005347FA" w:rsidRPr="00A91F99">
        <w:rPr>
          <w:sz w:val="24"/>
          <w:szCs w:val="24"/>
        </w:rPr>
        <w:t xml:space="preserve">отклонит </w:t>
      </w:r>
      <w:r w:rsidR="004B5EB3" w:rsidRPr="00A91F99">
        <w:rPr>
          <w:sz w:val="24"/>
          <w:szCs w:val="24"/>
        </w:rPr>
        <w:t>Заявк</w:t>
      </w:r>
      <w:r w:rsidRPr="00A91F99">
        <w:rPr>
          <w:sz w:val="24"/>
          <w:szCs w:val="24"/>
        </w:rPr>
        <w:t>и, которые:</w:t>
      </w:r>
      <w:bookmarkEnd w:id="556"/>
      <w:bookmarkEnd w:id="557"/>
    </w:p>
    <w:p w:rsidR="009B140B" w:rsidRPr="00A91F99" w:rsidRDefault="00E21378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91F99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A91F99">
        <w:rPr>
          <w:sz w:val="24"/>
          <w:szCs w:val="24"/>
        </w:rPr>
        <w:t>;</w:t>
      </w:r>
    </w:p>
    <w:p w:rsidR="009B140B" w:rsidRPr="00A91F99" w:rsidRDefault="00B87C60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91F99">
        <w:rPr>
          <w:sz w:val="24"/>
          <w:szCs w:val="24"/>
        </w:rPr>
        <w:t>не отвечают установленным в настоящей документации требованиям к оформлению, составу документов и сведений, подаваемым в Заявке;</w:t>
      </w:r>
    </w:p>
    <w:p w:rsidR="009B140B" w:rsidRPr="00A91F99" w:rsidRDefault="009B140B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805D87" w:rsidRPr="00A91F99">
        <w:rPr>
          <w:sz w:val="24"/>
          <w:szCs w:val="24"/>
        </w:rPr>
        <w:fldChar w:fldCharType="begin"/>
      </w:r>
      <w:r w:rsidR="00805D87" w:rsidRPr="00A91F99">
        <w:rPr>
          <w:sz w:val="24"/>
          <w:szCs w:val="24"/>
        </w:rPr>
        <w:instrText xml:space="preserve"> REF _Ref306176386 \r \h  \* MERGEFORMAT </w:instrText>
      </w:r>
      <w:r w:rsidR="00805D87" w:rsidRPr="00A91F99">
        <w:rPr>
          <w:sz w:val="24"/>
          <w:szCs w:val="24"/>
        </w:rPr>
      </w:r>
      <w:r w:rsidR="00805D87" w:rsidRPr="00A91F99">
        <w:rPr>
          <w:sz w:val="24"/>
          <w:szCs w:val="24"/>
        </w:rPr>
        <w:fldChar w:fldCharType="separate"/>
      </w:r>
      <w:r w:rsidR="003C31A6" w:rsidRPr="00A91F99">
        <w:rPr>
          <w:sz w:val="24"/>
          <w:szCs w:val="24"/>
        </w:rPr>
        <w:t>3.3.14</w:t>
      </w:r>
      <w:r w:rsidR="00805D87" w:rsidRPr="00A91F99">
        <w:rPr>
          <w:sz w:val="24"/>
          <w:szCs w:val="24"/>
        </w:rPr>
        <w:fldChar w:fldCharType="end"/>
      </w:r>
      <w:r w:rsidRPr="00A91F99">
        <w:rPr>
          <w:sz w:val="24"/>
          <w:szCs w:val="24"/>
        </w:rPr>
        <w:t>;</w:t>
      </w:r>
    </w:p>
    <w:p w:rsidR="009B140B" w:rsidRPr="00A91F99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91F99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A91F99">
        <w:rPr>
          <w:sz w:val="24"/>
          <w:szCs w:val="24"/>
        </w:rPr>
        <w:t>;</w:t>
      </w:r>
    </w:p>
    <w:p w:rsidR="009B140B" w:rsidRPr="00A91F99" w:rsidRDefault="009B140B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91F99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7C47E3" w:rsidRPr="00A91F99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91F99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</w:p>
    <w:p w:rsidR="007C47E3" w:rsidRPr="00A91F99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91F99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91F99" w:rsidRDefault="007C47E3" w:rsidP="007A50C6">
      <w:pPr>
        <w:pStyle w:val="affffff0"/>
        <w:widowControl w:val="0"/>
        <w:numPr>
          <w:ilvl w:val="0"/>
          <w:numId w:val="87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91F99">
        <w:rPr>
          <w:sz w:val="24"/>
          <w:szCs w:val="24"/>
        </w:rPr>
        <w:t>содержат недостоверные сведения.</w:t>
      </w:r>
    </w:p>
    <w:p w:rsidR="00717F60" w:rsidRPr="00A91F99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558" w:name="_Ref468874893"/>
      <w:r w:rsidRPr="00A91F99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91F99">
        <w:rPr>
          <w:sz w:val="24"/>
          <w:szCs w:val="24"/>
        </w:rPr>
        <w:t>Заявк</w:t>
      </w:r>
      <w:r w:rsidRPr="00A91F99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91F99">
        <w:rPr>
          <w:sz w:val="24"/>
          <w:szCs w:val="24"/>
        </w:rPr>
        <w:t xml:space="preserve">или документов (представлении </w:t>
      </w:r>
      <w:r w:rsidR="00F56BF5" w:rsidRPr="00A91F99">
        <w:rPr>
          <w:sz w:val="24"/>
          <w:szCs w:val="24"/>
        </w:rPr>
        <w:t xml:space="preserve">фальсифицированных </w:t>
      </w:r>
      <w:r w:rsidR="007C47E3" w:rsidRPr="00A91F99">
        <w:rPr>
          <w:sz w:val="24"/>
          <w:szCs w:val="24"/>
        </w:rPr>
        <w:t xml:space="preserve">документов), </w:t>
      </w:r>
      <w:r w:rsidRPr="00A91F99">
        <w:rPr>
          <w:sz w:val="24"/>
          <w:szCs w:val="24"/>
        </w:rPr>
        <w:t xml:space="preserve">приведенных в составе </w:t>
      </w:r>
      <w:r w:rsidR="004B5EB3" w:rsidRPr="00A91F99">
        <w:rPr>
          <w:sz w:val="24"/>
          <w:szCs w:val="24"/>
        </w:rPr>
        <w:t>Заявк</w:t>
      </w:r>
      <w:r w:rsidRPr="00A91F99">
        <w:rPr>
          <w:sz w:val="24"/>
          <w:szCs w:val="24"/>
        </w:rPr>
        <w:t xml:space="preserve">и, </w:t>
      </w:r>
      <w:r w:rsidR="00E63FB1" w:rsidRPr="00A91F99">
        <w:rPr>
          <w:sz w:val="24"/>
          <w:szCs w:val="24"/>
        </w:rPr>
        <w:t>Организатор</w:t>
      </w:r>
      <w:r w:rsidRPr="00A91F99">
        <w:rPr>
          <w:sz w:val="24"/>
          <w:szCs w:val="24"/>
        </w:rPr>
        <w:t xml:space="preserve"> имеет право удержать с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а финансовое обеспечение </w:t>
      </w:r>
      <w:r w:rsidR="004B5EB3" w:rsidRPr="00A91F99">
        <w:rPr>
          <w:sz w:val="24"/>
          <w:szCs w:val="24"/>
        </w:rPr>
        <w:t>Заявк</w:t>
      </w:r>
      <w:r w:rsidRPr="00A91F99">
        <w:rPr>
          <w:sz w:val="24"/>
          <w:szCs w:val="24"/>
        </w:rPr>
        <w:t xml:space="preserve">и </w:t>
      </w:r>
      <w:r w:rsidR="007F3FB7" w:rsidRPr="00A91F99">
        <w:rPr>
          <w:sz w:val="24"/>
          <w:szCs w:val="24"/>
        </w:rPr>
        <w:t xml:space="preserve">(п. </w:t>
      </w:r>
      <w:r w:rsidR="00805D87" w:rsidRPr="00A91F99">
        <w:fldChar w:fldCharType="begin"/>
      </w:r>
      <w:r w:rsidR="00805D87" w:rsidRPr="00A91F99">
        <w:instrText xml:space="preserve"> REF _Ref306176386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3.3.14</w:t>
      </w:r>
      <w:r w:rsidR="00805D87" w:rsidRPr="00A91F99">
        <w:fldChar w:fldCharType="end"/>
      </w:r>
      <w:r w:rsidR="007F3FB7" w:rsidRPr="00A91F99">
        <w:rPr>
          <w:sz w:val="24"/>
          <w:szCs w:val="24"/>
        </w:rPr>
        <w:t>).</w:t>
      </w:r>
      <w:bookmarkEnd w:id="558"/>
    </w:p>
    <w:p w:rsidR="00717F60" w:rsidRPr="00A91F99" w:rsidRDefault="00717F60" w:rsidP="00E71A48">
      <w:pPr>
        <w:pStyle w:val="3"/>
        <w:spacing w:line="264" w:lineRule="auto"/>
        <w:rPr>
          <w:szCs w:val="24"/>
        </w:rPr>
      </w:pPr>
      <w:bookmarkStart w:id="559" w:name="_Ref303670674"/>
      <w:bookmarkStart w:id="560" w:name="_Toc439323713"/>
      <w:bookmarkStart w:id="561" w:name="_Toc440361347"/>
      <w:bookmarkStart w:id="562" w:name="_Toc440376102"/>
      <w:bookmarkStart w:id="563" w:name="_Toc440376229"/>
      <w:bookmarkStart w:id="564" w:name="_Toc440382494"/>
      <w:bookmarkStart w:id="565" w:name="_Toc440447164"/>
      <w:bookmarkStart w:id="566" w:name="_Toc440632324"/>
      <w:bookmarkStart w:id="567" w:name="_Toc440875097"/>
      <w:bookmarkStart w:id="568" w:name="_Toc441131084"/>
      <w:bookmarkStart w:id="569" w:name="_Toc465774605"/>
      <w:bookmarkStart w:id="570" w:name="_Toc465848834"/>
      <w:bookmarkStart w:id="571" w:name="_Toc468875336"/>
      <w:bookmarkStart w:id="572" w:name="_Toc469488388"/>
      <w:bookmarkStart w:id="573" w:name="_Toc471894909"/>
      <w:bookmarkStart w:id="574" w:name="_Toc498590334"/>
      <w:bookmarkStart w:id="575" w:name="_Toc525898814"/>
      <w:r w:rsidRPr="00A91F99">
        <w:rPr>
          <w:szCs w:val="24"/>
        </w:rPr>
        <w:t>Проведение переговоров</w:t>
      </w:r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  <w:bookmarkEnd w:id="572"/>
      <w:bookmarkEnd w:id="573"/>
      <w:bookmarkEnd w:id="574"/>
      <w:bookmarkEnd w:id="575"/>
    </w:p>
    <w:p w:rsidR="00717F60" w:rsidRPr="00A91F99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91F99">
        <w:rPr>
          <w:sz w:val="24"/>
          <w:szCs w:val="24"/>
        </w:rPr>
        <w:t xml:space="preserve">После предварительного рассмотрения и оценки </w:t>
      </w:r>
      <w:r w:rsidR="00FE5731" w:rsidRPr="00A91F99">
        <w:rPr>
          <w:sz w:val="24"/>
          <w:szCs w:val="24"/>
        </w:rPr>
        <w:t xml:space="preserve">Заявок </w:t>
      </w:r>
      <w:r w:rsidRPr="00A91F99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ов, </w:t>
      </w:r>
      <w:r w:rsidR="004B5EB3" w:rsidRPr="00A91F99">
        <w:rPr>
          <w:sz w:val="24"/>
          <w:szCs w:val="24"/>
        </w:rPr>
        <w:t>Заявк</w:t>
      </w:r>
      <w:r w:rsidRPr="00A91F99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A91F99">
        <w:rPr>
          <w:sz w:val="24"/>
          <w:szCs w:val="24"/>
        </w:rPr>
        <w:t>Заявк</w:t>
      </w:r>
      <w:r w:rsidRPr="00A91F99">
        <w:rPr>
          <w:sz w:val="24"/>
          <w:szCs w:val="24"/>
        </w:rPr>
        <w:t>и.</w:t>
      </w:r>
      <w:r w:rsidR="00A5754C" w:rsidRPr="00A91F99">
        <w:rPr>
          <w:sz w:val="24"/>
          <w:szCs w:val="24"/>
        </w:rPr>
        <w:t xml:space="preserve"> </w:t>
      </w:r>
    </w:p>
    <w:p w:rsidR="00717F60" w:rsidRPr="00A91F99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91F99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A91F99">
        <w:rPr>
          <w:sz w:val="24"/>
          <w:szCs w:val="24"/>
        </w:rPr>
        <w:t>Заявк</w:t>
      </w:r>
      <w:r w:rsidR="00FE5731" w:rsidRPr="00A91F99">
        <w:rPr>
          <w:sz w:val="24"/>
          <w:szCs w:val="24"/>
        </w:rPr>
        <w:t xml:space="preserve">и </w:t>
      </w:r>
      <w:r w:rsidRPr="00A91F99">
        <w:rPr>
          <w:sz w:val="24"/>
          <w:szCs w:val="24"/>
        </w:rPr>
        <w:t xml:space="preserve">не подлежат обсуждению с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ом.</w:t>
      </w:r>
    </w:p>
    <w:p w:rsidR="00717F60" w:rsidRPr="00A91F99" w:rsidRDefault="00717F60" w:rsidP="00E71A48">
      <w:pPr>
        <w:pStyle w:val="3"/>
        <w:spacing w:line="264" w:lineRule="auto"/>
        <w:rPr>
          <w:szCs w:val="24"/>
        </w:rPr>
      </w:pPr>
      <w:bookmarkStart w:id="576" w:name="_Ref306138385"/>
      <w:bookmarkStart w:id="577" w:name="_Toc439323714"/>
      <w:bookmarkStart w:id="578" w:name="_Toc440361348"/>
      <w:bookmarkStart w:id="579" w:name="_Toc440376103"/>
      <w:bookmarkStart w:id="580" w:name="_Toc440376230"/>
      <w:bookmarkStart w:id="581" w:name="_Toc440382495"/>
      <w:bookmarkStart w:id="582" w:name="_Toc440447165"/>
      <w:bookmarkStart w:id="583" w:name="_Toc440632325"/>
      <w:bookmarkStart w:id="584" w:name="_Toc440875098"/>
      <w:bookmarkStart w:id="585" w:name="_Toc441131085"/>
      <w:bookmarkStart w:id="586" w:name="_Toc465774606"/>
      <w:bookmarkStart w:id="587" w:name="_Toc465848835"/>
      <w:bookmarkStart w:id="588" w:name="_Toc468875337"/>
      <w:bookmarkStart w:id="589" w:name="_Toc469488389"/>
      <w:bookmarkStart w:id="590" w:name="_Toc471894910"/>
      <w:bookmarkStart w:id="591" w:name="_Toc498590335"/>
      <w:bookmarkStart w:id="592" w:name="_Toc525898815"/>
      <w:r w:rsidRPr="00A91F99">
        <w:rPr>
          <w:szCs w:val="24"/>
        </w:rPr>
        <w:t>Оценочная стадия</w:t>
      </w:r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</w:p>
    <w:p w:rsidR="007D0EA7" w:rsidRPr="00A91F99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91F99">
        <w:rPr>
          <w:sz w:val="24"/>
          <w:szCs w:val="24"/>
        </w:rPr>
        <w:t>В</w:t>
      </w:r>
      <w:r w:rsidR="00D275BB" w:rsidRPr="00A91F99">
        <w:rPr>
          <w:sz w:val="24"/>
          <w:szCs w:val="24"/>
        </w:rPr>
        <w:t xml:space="preserve"> </w:t>
      </w:r>
      <w:r w:rsidRPr="00A91F99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E63FB1" w:rsidRPr="00A91F99">
        <w:rPr>
          <w:sz w:val="24"/>
          <w:szCs w:val="24"/>
        </w:rPr>
        <w:t>/Организатора</w:t>
      </w:r>
      <w:r w:rsidR="00D275BB" w:rsidRPr="00A91F99">
        <w:rPr>
          <w:sz w:val="24"/>
          <w:szCs w:val="24"/>
        </w:rPr>
        <w:t xml:space="preserve">. Порядок проведения оценочной стадии, </w:t>
      </w:r>
      <w:r w:rsidRPr="00A91F99">
        <w:rPr>
          <w:sz w:val="24"/>
          <w:szCs w:val="24"/>
        </w:rPr>
        <w:t>критери</w:t>
      </w:r>
      <w:r w:rsidR="00D275BB" w:rsidRPr="00A91F99">
        <w:rPr>
          <w:sz w:val="24"/>
          <w:szCs w:val="24"/>
        </w:rPr>
        <w:t>и</w:t>
      </w:r>
      <w:r w:rsidRPr="00A91F99">
        <w:rPr>
          <w:sz w:val="24"/>
          <w:szCs w:val="24"/>
        </w:rPr>
        <w:t xml:space="preserve"> и их весов</w:t>
      </w:r>
      <w:r w:rsidR="00D275BB" w:rsidRPr="00A91F99">
        <w:rPr>
          <w:sz w:val="24"/>
          <w:szCs w:val="24"/>
        </w:rPr>
        <w:t>ые</w:t>
      </w:r>
      <w:r w:rsidRPr="00A91F99">
        <w:rPr>
          <w:sz w:val="24"/>
          <w:szCs w:val="24"/>
        </w:rPr>
        <w:t xml:space="preserve"> коэффициент</w:t>
      </w:r>
      <w:r w:rsidR="00D275BB" w:rsidRPr="00A91F99">
        <w:rPr>
          <w:sz w:val="24"/>
          <w:szCs w:val="24"/>
        </w:rPr>
        <w:t>ы изложены в Приложении №3 к настоящей Документации.</w:t>
      </w:r>
    </w:p>
    <w:p w:rsidR="00717F60" w:rsidRPr="00A91F99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A91F99">
        <w:rPr>
          <w:sz w:val="24"/>
          <w:szCs w:val="24"/>
        </w:rPr>
        <w:t xml:space="preserve">Закупочная комиссия ранжирует </w:t>
      </w:r>
      <w:r w:rsidR="004B5EB3" w:rsidRPr="00A91F99">
        <w:rPr>
          <w:sz w:val="24"/>
          <w:szCs w:val="24"/>
        </w:rPr>
        <w:t>Заявк</w:t>
      </w:r>
      <w:r w:rsidRPr="00A91F99">
        <w:rPr>
          <w:sz w:val="24"/>
          <w:szCs w:val="24"/>
        </w:rPr>
        <w:t xml:space="preserve">и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ами. </w:t>
      </w:r>
      <w:r w:rsidR="00854CC7" w:rsidRPr="00A91F99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805D87" w:rsidRPr="00A91F99">
        <w:rPr>
          <w:sz w:val="24"/>
          <w:szCs w:val="24"/>
        </w:rPr>
        <w:fldChar w:fldCharType="begin"/>
      </w:r>
      <w:r w:rsidR="00805D87" w:rsidRPr="00A91F99">
        <w:rPr>
          <w:sz w:val="24"/>
          <w:szCs w:val="24"/>
        </w:rPr>
        <w:instrText xml:space="preserve"> REF _Ref471894330 \r \h  \* MERGEFORMAT </w:instrText>
      </w:r>
      <w:r w:rsidR="00805D87" w:rsidRPr="00A91F99">
        <w:rPr>
          <w:sz w:val="24"/>
          <w:szCs w:val="24"/>
        </w:rPr>
      </w:r>
      <w:r w:rsidR="00805D87" w:rsidRPr="00A91F99">
        <w:rPr>
          <w:sz w:val="24"/>
          <w:szCs w:val="24"/>
        </w:rPr>
        <w:fldChar w:fldCharType="separate"/>
      </w:r>
      <w:r w:rsidR="003C31A6" w:rsidRPr="00A91F99">
        <w:rPr>
          <w:sz w:val="24"/>
          <w:szCs w:val="24"/>
        </w:rPr>
        <w:t>3.8</w:t>
      </w:r>
      <w:r w:rsidR="00805D87" w:rsidRPr="00A91F99">
        <w:rPr>
          <w:sz w:val="24"/>
          <w:szCs w:val="24"/>
        </w:rPr>
        <w:fldChar w:fldCharType="end"/>
      </w:r>
      <w:r w:rsidR="00854CC7" w:rsidRPr="00A91F99">
        <w:rPr>
          <w:sz w:val="24"/>
          <w:szCs w:val="24"/>
        </w:rPr>
        <w:t xml:space="preserve"> Закупочной документации.</w:t>
      </w:r>
    </w:p>
    <w:p w:rsidR="00F15392" w:rsidRPr="00A91F99" w:rsidRDefault="00F15392" w:rsidP="00E71A48">
      <w:pPr>
        <w:pStyle w:val="2"/>
        <w:spacing w:line="264" w:lineRule="auto"/>
      </w:pPr>
      <w:bookmarkStart w:id="593" w:name="_Ref303250967"/>
      <w:bookmarkStart w:id="594" w:name="_Toc305697378"/>
      <w:bookmarkStart w:id="595" w:name="_Toc525898816"/>
      <w:bookmarkStart w:id="596" w:name="_Toc255985696"/>
      <w:r w:rsidRPr="00A91F99">
        <w:lastRenderedPageBreak/>
        <w:t>Аукционная процедура понижени</w:t>
      </w:r>
      <w:r w:rsidR="00E60F8E" w:rsidRPr="00A91F99">
        <w:t>я</w:t>
      </w:r>
      <w:r w:rsidRPr="00A91F99">
        <w:t xml:space="preserve"> цены (переторжка)</w:t>
      </w:r>
      <w:bookmarkEnd w:id="593"/>
      <w:bookmarkEnd w:id="594"/>
      <w:bookmarkEnd w:id="595"/>
      <w:r w:rsidRPr="00A91F99">
        <w:t xml:space="preserve"> </w:t>
      </w:r>
    </w:p>
    <w:bookmarkEnd w:id="596"/>
    <w:p w:rsidR="006371C4" w:rsidRPr="00A91F99" w:rsidRDefault="005C10E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A91F99">
        <w:rPr>
          <w:sz w:val="24"/>
          <w:szCs w:val="24"/>
        </w:rPr>
        <w:t xml:space="preserve">Аукционная процедура понижения цены (переторжка): </w:t>
      </w:r>
      <w:r w:rsidRPr="00A91F99">
        <w:rPr>
          <w:b/>
          <w:sz w:val="24"/>
          <w:szCs w:val="24"/>
        </w:rPr>
        <w:t>не предусмотрена</w:t>
      </w:r>
      <w:r w:rsidR="006371C4" w:rsidRPr="00A91F99">
        <w:rPr>
          <w:sz w:val="24"/>
          <w:szCs w:val="24"/>
        </w:rPr>
        <w:t>.</w:t>
      </w:r>
    </w:p>
    <w:p w:rsidR="00A5754C" w:rsidRPr="00A91F99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597" w:name="_Toc471823191"/>
      <w:bookmarkStart w:id="598" w:name="_Ref471823363"/>
      <w:bookmarkStart w:id="599" w:name="_Toc471828429"/>
      <w:bookmarkStart w:id="600" w:name="_Ref471894330"/>
      <w:bookmarkStart w:id="601" w:name="_Toc525898817"/>
      <w:bookmarkStart w:id="602" w:name="_Ref303681924"/>
      <w:bookmarkStart w:id="603" w:name="_Ref303683914"/>
      <w:r w:rsidRPr="00A91F99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597"/>
      <w:bookmarkEnd w:id="598"/>
      <w:bookmarkEnd w:id="599"/>
      <w:bookmarkEnd w:id="600"/>
      <w:bookmarkEnd w:id="601"/>
    </w:p>
    <w:p w:rsidR="00A5754C" w:rsidRPr="00A91F99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91F99">
        <w:rPr>
          <w:sz w:val="24"/>
          <w:szCs w:val="24"/>
        </w:rPr>
        <w:t xml:space="preserve"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4.5.1 </w:t>
      </w:r>
      <w:r w:rsidRPr="00A91F99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A91F99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A91F99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91F99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A91F99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91F99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A91F99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91F99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r w:rsidRPr="00A91F99">
        <w:rPr>
          <w:i/>
          <w:sz w:val="24"/>
          <w:szCs w:val="24"/>
          <w:lang w:val="en-US"/>
        </w:rPr>
        <w:t>k</w:t>
      </w:r>
      <w:r w:rsidRPr="00A91F99">
        <w:rPr>
          <w:i/>
          <w:sz w:val="24"/>
          <w:szCs w:val="24"/>
          <w:vertAlign w:val="subscript"/>
        </w:rPr>
        <w:t>ПРИОР</w:t>
      </w:r>
      <w:r w:rsidRPr="00A91F99">
        <w:rPr>
          <w:sz w:val="24"/>
          <w:szCs w:val="24"/>
        </w:rPr>
        <w:t xml:space="preserve">=0,85, иначе </w:t>
      </w:r>
      <w:r w:rsidRPr="00A91F99">
        <w:rPr>
          <w:i/>
          <w:sz w:val="24"/>
          <w:szCs w:val="24"/>
          <w:lang w:val="en-US"/>
        </w:rPr>
        <w:t>k</w:t>
      </w:r>
      <w:r w:rsidRPr="00A91F99">
        <w:rPr>
          <w:i/>
          <w:sz w:val="24"/>
          <w:szCs w:val="24"/>
          <w:vertAlign w:val="subscript"/>
        </w:rPr>
        <w:t>ПРИОР</w:t>
      </w:r>
      <w:r w:rsidRPr="00A91F99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A91F99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91F99">
        <w:rPr>
          <w:sz w:val="24"/>
          <w:szCs w:val="24"/>
        </w:rPr>
        <w:t>Приоритет не предоставляется в случаях, если:</w:t>
      </w:r>
    </w:p>
    <w:p w:rsidR="00A5754C" w:rsidRPr="00A91F99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1F99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805D87" w:rsidRPr="00A91F99">
        <w:fldChar w:fldCharType="begin"/>
      </w:r>
      <w:r w:rsidR="00805D87" w:rsidRPr="00A91F99">
        <w:instrText xml:space="preserve"> REF _Ref303251044 \r \h  \* MERGEFORMAT </w:instrText>
      </w:r>
      <w:r w:rsidR="00805D87" w:rsidRPr="00A91F99">
        <w:fldChar w:fldCharType="separate"/>
      </w:r>
      <w:r w:rsidR="003C31A6" w:rsidRPr="00A91F99">
        <w:rPr>
          <w:rFonts w:ascii="Times New Roman" w:hAnsi="Times New Roman" w:cs="Times New Roman"/>
          <w:sz w:val="24"/>
          <w:szCs w:val="24"/>
        </w:rPr>
        <w:t>3.10</w:t>
      </w:r>
      <w:r w:rsidR="00805D87" w:rsidRPr="00A91F99">
        <w:fldChar w:fldCharType="end"/>
      </w:r>
      <w:r w:rsidRPr="00A91F99">
        <w:rPr>
          <w:rFonts w:ascii="Times New Roman" w:hAnsi="Times New Roman" w:cs="Times New Roman"/>
          <w:sz w:val="24"/>
          <w:szCs w:val="24"/>
        </w:rPr>
        <w:t xml:space="preserve">) и Договор заключается с единственным участником закупки, соответствующим требованиям </w:t>
      </w:r>
      <w:r w:rsidR="00DB05D8" w:rsidRPr="00A91F99">
        <w:rPr>
          <w:rFonts w:ascii="Times New Roman" w:hAnsi="Times New Roman" w:cs="Times New Roman"/>
          <w:sz w:val="24"/>
          <w:szCs w:val="24"/>
        </w:rPr>
        <w:t>закупоч</w:t>
      </w:r>
      <w:r w:rsidRPr="00A91F99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A91F99">
        <w:rPr>
          <w:rFonts w:ascii="Times New Roman" w:hAnsi="Times New Roman" w:cs="Times New Roman"/>
          <w:sz w:val="24"/>
          <w:szCs w:val="24"/>
        </w:rPr>
        <w:t>закупоч</w:t>
      </w:r>
      <w:r w:rsidRPr="00A91F99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A91F99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1F99">
        <w:rPr>
          <w:rFonts w:ascii="Times New Roman" w:hAnsi="Times New Roman" w:cs="Times New Roman"/>
          <w:sz w:val="24"/>
          <w:szCs w:val="24"/>
        </w:rPr>
        <w:t>б) в заявке на участие в закупке не содержится предложений о оказании услуг российскими лицами;</w:t>
      </w:r>
    </w:p>
    <w:p w:rsidR="00A5754C" w:rsidRPr="00A91F99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1F99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A91F99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A91F99">
        <w:rPr>
          <w:rFonts w:ascii="Times New Roman" w:hAnsi="Times New Roman" w:cs="Times New Roman"/>
          <w:sz w:val="24"/>
          <w:szCs w:val="24"/>
        </w:rPr>
        <w:t>не содержится предложений о оказании услуг иностранными лицами (с учетом положений нижеследующего пункта);</w:t>
      </w:r>
    </w:p>
    <w:p w:rsidR="00A5754C" w:rsidRPr="00A91F99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91F99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о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</w:t>
      </w:r>
      <w:r w:rsidRPr="00A91F99">
        <w:rPr>
          <w:rFonts w:ascii="Times New Roman" w:hAnsi="Times New Roman" w:cs="Times New Roman"/>
          <w:sz w:val="24"/>
          <w:szCs w:val="24"/>
        </w:rPr>
        <w:lastRenderedPageBreak/>
        <w:t>распределения объемов оказания услуг внутри коллективного Участника».</w:t>
      </w:r>
    </w:p>
    <w:p w:rsidR="00A5754C" w:rsidRPr="00A91F99" w:rsidRDefault="00A5754C" w:rsidP="007A50C6">
      <w:pPr>
        <w:pStyle w:val="a1"/>
        <w:numPr>
          <w:ilvl w:val="2"/>
          <w:numId w:val="94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Заказчик </w:t>
      </w:r>
      <w:r w:rsidRPr="00A91F99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A91F99">
        <w:rPr>
          <w:bCs w:val="0"/>
          <w:sz w:val="24"/>
          <w:szCs w:val="24"/>
        </w:rPr>
        <w:t xml:space="preserve"> </w:t>
      </w:r>
      <w:r w:rsidRPr="00A91F99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A91F99">
        <w:rPr>
          <w:bCs w:val="0"/>
          <w:sz w:val="24"/>
          <w:szCs w:val="24"/>
        </w:rPr>
        <w:t xml:space="preserve"> если выяснится, что один или несколько </w:t>
      </w:r>
      <w:r w:rsidRPr="00A91F99">
        <w:rPr>
          <w:sz w:val="24"/>
          <w:szCs w:val="24"/>
        </w:rPr>
        <w:t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оказывемых таким Участником услуг.</w:t>
      </w:r>
    </w:p>
    <w:p w:rsidR="00A5754C" w:rsidRPr="00A91F99" w:rsidRDefault="00A5754C" w:rsidP="00A5754C"/>
    <w:p w:rsidR="00717F60" w:rsidRPr="00A91F9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4" w:name="_Ref471980768"/>
      <w:bookmarkStart w:id="605" w:name="_Ref471980938"/>
      <w:bookmarkStart w:id="606" w:name="_Toc525898818"/>
      <w:r w:rsidRPr="00A91F99">
        <w:t xml:space="preserve">Подведение итогов </w:t>
      </w:r>
      <w:r w:rsidR="00DF639D" w:rsidRPr="00A91F99">
        <w:t>З</w:t>
      </w:r>
      <w:r w:rsidRPr="00A91F99">
        <w:t>апроса предложений</w:t>
      </w:r>
      <w:bookmarkEnd w:id="602"/>
      <w:bookmarkEnd w:id="603"/>
      <w:bookmarkEnd w:id="604"/>
      <w:bookmarkEnd w:id="605"/>
      <w:bookmarkEnd w:id="606"/>
    </w:p>
    <w:p w:rsidR="00717F60" w:rsidRPr="00A91F99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07" w:name="_Ref440290296"/>
      <w:r w:rsidRPr="00A91F99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A91F99">
        <w:rPr>
          <w:sz w:val="24"/>
          <w:szCs w:val="24"/>
          <w:lang w:eastAsia="ru-RU"/>
        </w:rPr>
        <w:t>определению</w:t>
      </w:r>
      <w:r w:rsidRPr="00A91F99">
        <w:rPr>
          <w:sz w:val="24"/>
          <w:szCs w:val="24"/>
        </w:rPr>
        <w:t xml:space="preserve"> </w:t>
      </w:r>
      <w:r w:rsidR="004D431C" w:rsidRPr="00A91F99">
        <w:rPr>
          <w:sz w:val="24"/>
          <w:szCs w:val="24"/>
        </w:rPr>
        <w:t xml:space="preserve">лучшей </w:t>
      </w:r>
      <w:r w:rsidR="004B5EB3" w:rsidRPr="00A91F99">
        <w:rPr>
          <w:sz w:val="24"/>
          <w:szCs w:val="24"/>
        </w:rPr>
        <w:t>Заявк</w:t>
      </w:r>
      <w:r w:rsidR="004D431C" w:rsidRPr="00A91F99">
        <w:rPr>
          <w:sz w:val="24"/>
          <w:szCs w:val="24"/>
        </w:rPr>
        <w:t>и запроса предложений</w:t>
      </w:r>
      <w:r w:rsidRPr="00A91F99">
        <w:rPr>
          <w:sz w:val="24"/>
          <w:szCs w:val="24"/>
        </w:rPr>
        <w:t xml:space="preserve">, либо по завершению данной процедуры </w:t>
      </w:r>
      <w:r w:rsidR="00DF639D" w:rsidRPr="00A91F99">
        <w:rPr>
          <w:sz w:val="24"/>
          <w:szCs w:val="24"/>
        </w:rPr>
        <w:t>З</w:t>
      </w:r>
      <w:r w:rsidRPr="00A91F99">
        <w:rPr>
          <w:sz w:val="24"/>
          <w:szCs w:val="24"/>
        </w:rPr>
        <w:t xml:space="preserve">апроса предложений без определения </w:t>
      </w:r>
      <w:r w:rsidR="009C744E" w:rsidRPr="00A91F99">
        <w:rPr>
          <w:sz w:val="24"/>
          <w:szCs w:val="24"/>
        </w:rPr>
        <w:t>Участник</w:t>
      </w:r>
      <w:r w:rsidR="004D431C" w:rsidRPr="00A91F99">
        <w:rPr>
          <w:sz w:val="24"/>
          <w:szCs w:val="24"/>
        </w:rPr>
        <w:t xml:space="preserve">а, чья </w:t>
      </w:r>
      <w:r w:rsidR="004B5EB3" w:rsidRPr="00A91F99">
        <w:rPr>
          <w:sz w:val="24"/>
          <w:szCs w:val="24"/>
        </w:rPr>
        <w:t>Заявк</w:t>
      </w:r>
      <w:r w:rsidR="004D431C" w:rsidRPr="00A91F99">
        <w:rPr>
          <w:sz w:val="24"/>
          <w:szCs w:val="24"/>
        </w:rPr>
        <w:t xml:space="preserve">а признана лучшей, </w:t>
      </w:r>
      <w:r w:rsidRPr="00A91F99">
        <w:rPr>
          <w:sz w:val="24"/>
          <w:szCs w:val="24"/>
        </w:rPr>
        <w:t xml:space="preserve">и заключения </w:t>
      </w:r>
      <w:r w:rsidR="00123C70" w:rsidRPr="00A91F99">
        <w:rPr>
          <w:sz w:val="24"/>
          <w:szCs w:val="24"/>
        </w:rPr>
        <w:t>Договор</w:t>
      </w:r>
      <w:r w:rsidRPr="00A91F99">
        <w:rPr>
          <w:sz w:val="24"/>
          <w:szCs w:val="24"/>
        </w:rPr>
        <w:t>а:</w:t>
      </w:r>
      <w:bookmarkEnd w:id="607"/>
    </w:p>
    <w:p w:rsidR="00717F60" w:rsidRPr="00A91F99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в случае если </w:t>
      </w:r>
      <w:r w:rsidR="004B5EB3" w:rsidRPr="00A91F99">
        <w:rPr>
          <w:bCs w:val="0"/>
          <w:sz w:val="24"/>
          <w:szCs w:val="24"/>
        </w:rPr>
        <w:t>Заявк</w:t>
      </w:r>
      <w:r w:rsidRPr="00A91F99">
        <w:rPr>
          <w:bCs w:val="0"/>
          <w:sz w:val="24"/>
          <w:szCs w:val="24"/>
        </w:rPr>
        <w:t xml:space="preserve">а какого-либо из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A91F99">
        <w:rPr>
          <w:bCs w:val="0"/>
          <w:sz w:val="24"/>
          <w:szCs w:val="24"/>
        </w:rPr>
        <w:t xml:space="preserve"> и признается наилучшей</w:t>
      </w:r>
      <w:r w:rsidRPr="00A91F99">
        <w:rPr>
          <w:bCs w:val="0"/>
          <w:sz w:val="24"/>
          <w:szCs w:val="24"/>
        </w:rPr>
        <w:t xml:space="preserve">.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A91F99">
        <w:rPr>
          <w:bCs w:val="0"/>
          <w:sz w:val="24"/>
          <w:szCs w:val="24"/>
        </w:rPr>
        <w:t>Заявк</w:t>
      </w:r>
      <w:r w:rsidR="0087407B" w:rsidRPr="00A91F99">
        <w:rPr>
          <w:bCs w:val="0"/>
          <w:sz w:val="24"/>
          <w:szCs w:val="24"/>
        </w:rPr>
        <w:t>и лучшей</w:t>
      </w:r>
      <w:r w:rsidRPr="00A91F99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91F99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в случае если </w:t>
      </w:r>
      <w:r w:rsidR="001716DB" w:rsidRPr="00A91F99">
        <w:rPr>
          <w:bCs w:val="0"/>
          <w:sz w:val="24"/>
          <w:szCs w:val="24"/>
        </w:rPr>
        <w:t xml:space="preserve">ни одна </w:t>
      </w:r>
      <w:r w:rsidR="004B5EB3" w:rsidRPr="00A91F99">
        <w:rPr>
          <w:bCs w:val="0"/>
          <w:sz w:val="24"/>
          <w:szCs w:val="24"/>
        </w:rPr>
        <w:t>Заявк</w:t>
      </w:r>
      <w:r w:rsidRPr="00A91F99">
        <w:rPr>
          <w:bCs w:val="0"/>
          <w:sz w:val="24"/>
          <w:szCs w:val="24"/>
        </w:rPr>
        <w:t>а не удовлетворит Закупочную комиссию полностью, Комиссия вправе принять решение о прекращении процедуры запроса предложений.</w:t>
      </w:r>
    </w:p>
    <w:p w:rsidR="00717F60" w:rsidRPr="00A91F99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91F99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91F99">
        <w:rPr>
          <w:sz w:val="24"/>
          <w:szCs w:val="24"/>
        </w:rPr>
        <w:t xml:space="preserve">, который подписывается </w:t>
      </w:r>
      <w:r w:rsidR="007C47E3" w:rsidRPr="00A91F99">
        <w:rPr>
          <w:sz w:val="24"/>
          <w:szCs w:val="24"/>
        </w:rPr>
        <w:t xml:space="preserve">членами </w:t>
      </w:r>
      <w:r w:rsidR="00E60F8E" w:rsidRPr="00A91F99">
        <w:rPr>
          <w:sz w:val="24"/>
          <w:szCs w:val="24"/>
        </w:rPr>
        <w:t>Закупочной комиссии</w:t>
      </w:r>
      <w:r w:rsidRPr="00A91F99">
        <w:rPr>
          <w:sz w:val="24"/>
          <w:szCs w:val="24"/>
        </w:rPr>
        <w:t>.</w:t>
      </w:r>
    </w:p>
    <w:p w:rsidR="00717F60" w:rsidRPr="00A91F99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91F99">
        <w:rPr>
          <w:sz w:val="24"/>
          <w:szCs w:val="24"/>
        </w:rPr>
        <w:t>Участник</w:t>
      </w:r>
      <w:r w:rsidR="00717F60" w:rsidRPr="00A91F99">
        <w:rPr>
          <w:bCs w:val="0"/>
          <w:sz w:val="24"/>
          <w:szCs w:val="24"/>
        </w:rPr>
        <w:t xml:space="preserve"> </w:t>
      </w:r>
      <w:r w:rsidR="0087407B" w:rsidRPr="00A91F99">
        <w:rPr>
          <w:bCs w:val="0"/>
          <w:sz w:val="24"/>
          <w:szCs w:val="24"/>
        </w:rPr>
        <w:t xml:space="preserve">запроса предложений </w:t>
      </w:r>
      <w:r w:rsidR="00717F60" w:rsidRPr="00A91F99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91F99">
        <w:rPr>
          <w:sz w:val="24"/>
          <w:szCs w:val="24"/>
        </w:rPr>
        <w:t>Заявк</w:t>
      </w:r>
      <w:r w:rsidR="0087407B" w:rsidRPr="00A91F99">
        <w:rPr>
          <w:sz w:val="24"/>
          <w:szCs w:val="24"/>
        </w:rPr>
        <w:t>и лучшей</w:t>
      </w:r>
      <w:r w:rsidR="0087407B" w:rsidRPr="00A91F99">
        <w:rPr>
          <w:bCs w:val="0"/>
          <w:sz w:val="24"/>
          <w:szCs w:val="24"/>
        </w:rPr>
        <w:t xml:space="preserve"> </w:t>
      </w:r>
      <w:r w:rsidR="00717F60" w:rsidRPr="00A91F99">
        <w:rPr>
          <w:bCs w:val="0"/>
          <w:sz w:val="24"/>
          <w:szCs w:val="24"/>
        </w:rPr>
        <w:t>функционалом ЭТП согласно правилам данной ЭТП.</w:t>
      </w:r>
    </w:p>
    <w:p w:rsidR="00717F60" w:rsidRPr="00A91F99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91F99">
        <w:rPr>
          <w:sz w:val="24"/>
          <w:szCs w:val="24"/>
        </w:rPr>
        <w:t xml:space="preserve">В случае </w:t>
      </w:r>
      <w:r w:rsidR="001716DB" w:rsidRPr="00A91F99">
        <w:rPr>
          <w:sz w:val="24"/>
          <w:szCs w:val="24"/>
        </w:rPr>
        <w:t xml:space="preserve">завершения или </w:t>
      </w:r>
      <w:r w:rsidRPr="00A91F99">
        <w:rPr>
          <w:sz w:val="24"/>
          <w:szCs w:val="24"/>
        </w:rPr>
        <w:t>прекращени</w:t>
      </w:r>
      <w:r w:rsidR="001716DB" w:rsidRPr="00A91F99">
        <w:rPr>
          <w:sz w:val="24"/>
          <w:szCs w:val="24"/>
        </w:rPr>
        <w:t>я</w:t>
      </w:r>
      <w:r w:rsidRPr="00A91F99">
        <w:rPr>
          <w:sz w:val="24"/>
          <w:szCs w:val="24"/>
        </w:rPr>
        <w:t xml:space="preserve"> процедуры запроса предложений </w:t>
      </w:r>
      <w:r w:rsidR="009C744E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A91F99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91F99">
        <w:rPr>
          <w:sz w:val="24"/>
          <w:szCs w:val="24"/>
        </w:rPr>
        <w:t>При необходимости Организатор, по решению Закупочной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A91F99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91F99">
        <w:rPr>
          <w:sz w:val="24"/>
          <w:szCs w:val="24"/>
        </w:rPr>
        <w:t>Все Участники запроса предложений, оформившие свое участие в запросе предложений через ЭТП, получат соответствующие уведомления в порядке, установленном правилами ЭТП.</w:t>
      </w:r>
    </w:p>
    <w:p w:rsidR="0075787E" w:rsidRPr="00A91F99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A91F9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08" w:name="_Ref303251044"/>
      <w:bookmarkStart w:id="609" w:name="_Toc525898819"/>
      <w:bookmarkStart w:id="610" w:name="_Ref191386295"/>
      <w:r w:rsidRPr="00A91F99">
        <w:t>Признание запроса предложений несостоявшимся</w:t>
      </w:r>
      <w:bookmarkEnd w:id="608"/>
      <w:bookmarkEnd w:id="609"/>
    </w:p>
    <w:p w:rsidR="00717F60" w:rsidRPr="00A91F99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611" w:name="_Ref303277595"/>
      <w:r w:rsidRPr="00A91F99">
        <w:rPr>
          <w:bCs w:val="0"/>
          <w:sz w:val="24"/>
          <w:szCs w:val="24"/>
        </w:rPr>
        <w:t>Запрос предложений</w:t>
      </w:r>
      <w:r w:rsidRPr="00A91F99">
        <w:rPr>
          <w:sz w:val="24"/>
          <w:szCs w:val="24"/>
        </w:rPr>
        <w:t xml:space="preserve"> признается несостоявшимся в случаях:</w:t>
      </w:r>
      <w:bookmarkEnd w:id="611"/>
    </w:p>
    <w:p w:rsidR="00717F60" w:rsidRPr="00A91F99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612" w:name="_Ref298429652"/>
      <w:r w:rsidRPr="00A91F99">
        <w:rPr>
          <w:bCs/>
          <w:sz w:val="24"/>
          <w:szCs w:val="24"/>
        </w:rPr>
        <w:t xml:space="preserve">подана </w:t>
      </w:r>
      <w:r w:rsidRPr="00A91F99">
        <w:rPr>
          <w:sz w:val="24"/>
          <w:szCs w:val="24"/>
          <w:lang w:eastAsia="ru-RU"/>
        </w:rPr>
        <w:t xml:space="preserve">только одна </w:t>
      </w:r>
      <w:r w:rsidR="004B5EB3" w:rsidRPr="00A91F99">
        <w:rPr>
          <w:sz w:val="24"/>
          <w:szCs w:val="24"/>
          <w:lang w:eastAsia="ru-RU"/>
        </w:rPr>
        <w:t>Заявк</w:t>
      </w:r>
      <w:r w:rsidRPr="00A91F99">
        <w:rPr>
          <w:sz w:val="24"/>
          <w:szCs w:val="24"/>
          <w:lang w:eastAsia="ru-RU"/>
        </w:rPr>
        <w:t>а;</w:t>
      </w:r>
      <w:bookmarkEnd w:id="612"/>
    </w:p>
    <w:p w:rsidR="00717F60" w:rsidRPr="00A91F99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91F99">
        <w:rPr>
          <w:sz w:val="24"/>
          <w:szCs w:val="24"/>
          <w:lang w:eastAsia="ru-RU"/>
        </w:rPr>
        <w:t xml:space="preserve">не подана ни одна </w:t>
      </w:r>
      <w:r w:rsidR="004B5EB3" w:rsidRPr="00A91F99">
        <w:rPr>
          <w:sz w:val="24"/>
          <w:szCs w:val="24"/>
          <w:lang w:eastAsia="ru-RU"/>
        </w:rPr>
        <w:t>Заявк</w:t>
      </w:r>
      <w:r w:rsidRPr="00A91F99">
        <w:rPr>
          <w:sz w:val="24"/>
          <w:szCs w:val="24"/>
          <w:lang w:eastAsia="ru-RU"/>
        </w:rPr>
        <w:t>а;</w:t>
      </w:r>
    </w:p>
    <w:p w:rsidR="00717F60" w:rsidRPr="00A91F99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91F99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A91F99">
        <w:rPr>
          <w:sz w:val="24"/>
          <w:szCs w:val="24"/>
          <w:lang w:eastAsia="ru-RU"/>
        </w:rPr>
        <w:t>Участник</w:t>
      </w:r>
      <w:r w:rsidRPr="00A91F99">
        <w:rPr>
          <w:sz w:val="24"/>
          <w:szCs w:val="24"/>
          <w:lang w:eastAsia="ru-RU"/>
        </w:rPr>
        <w:t xml:space="preserve">ам, подавшим </w:t>
      </w:r>
      <w:r w:rsidR="004B5EB3" w:rsidRPr="00A91F99">
        <w:rPr>
          <w:sz w:val="24"/>
          <w:szCs w:val="24"/>
          <w:lang w:eastAsia="ru-RU"/>
        </w:rPr>
        <w:t>Заявк</w:t>
      </w:r>
      <w:r w:rsidRPr="00A91F99">
        <w:rPr>
          <w:sz w:val="24"/>
          <w:szCs w:val="24"/>
          <w:lang w:eastAsia="ru-RU"/>
        </w:rPr>
        <w:t>и;</w:t>
      </w:r>
    </w:p>
    <w:p w:rsidR="00717F60" w:rsidRPr="00A91F99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A91F99">
        <w:rPr>
          <w:sz w:val="24"/>
          <w:szCs w:val="24"/>
          <w:lang w:eastAsia="ru-RU"/>
        </w:rPr>
        <w:t>принято решение о допуске</w:t>
      </w:r>
      <w:r w:rsidRPr="00A91F99">
        <w:rPr>
          <w:bCs/>
          <w:sz w:val="24"/>
          <w:szCs w:val="24"/>
        </w:rPr>
        <w:t xml:space="preserve"> только одного </w:t>
      </w:r>
      <w:r w:rsidR="009C744E" w:rsidRPr="00A91F99">
        <w:rPr>
          <w:bCs/>
          <w:sz w:val="24"/>
          <w:szCs w:val="24"/>
        </w:rPr>
        <w:t>Участник</w:t>
      </w:r>
      <w:r w:rsidRPr="00A91F99">
        <w:rPr>
          <w:bCs/>
          <w:sz w:val="24"/>
          <w:szCs w:val="24"/>
        </w:rPr>
        <w:t>а.</w:t>
      </w:r>
    </w:p>
    <w:p w:rsidR="00F20C7B" w:rsidRPr="00A91F99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613" w:name="_Ref311220495"/>
      <w:r w:rsidRPr="00A91F99">
        <w:rPr>
          <w:bCs w:val="0"/>
          <w:sz w:val="24"/>
          <w:szCs w:val="24"/>
          <w:lang w:eastAsia="ru-RU"/>
        </w:rPr>
        <w:t xml:space="preserve">В </w:t>
      </w:r>
      <w:r w:rsidRPr="00A91F99">
        <w:rPr>
          <w:bCs w:val="0"/>
          <w:sz w:val="24"/>
          <w:szCs w:val="24"/>
        </w:rPr>
        <w:t>случае</w:t>
      </w:r>
      <w:r w:rsidRPr="00A91F99">
        <w:rPr>
          <w:bCs w:val="0"/>
          <w:sz w:val="24"/>
          <w:szCs w:val="24"/>
          <w:lang w:eastAsia="ru-RU"/>
        </w:rPr>
        <w:t xml:space="preserve">, если при проведении запроса предложений: </w:t>
      </w:r>
      <w:bookmarkEnd w:id="613"/>
    </w:p>
    <w:p w:rsidR="00F20C7B" w:rsidRPr="00A91F99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A91F99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A91F99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A91F99">
        <w:rPr>
          <w:bCs w:val="0"/>
          <w:sz w:val="24"/>
          <w:szCs w:val="24"/>
          <w:lang w:eastAsia="ru-RU"/>
        </w:rPr>
        <w:lastRenderedPageBreak/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A91F99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A91F99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A91F99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  <w:lang w:eastAsia="ru-RU"/>
        </w:rPr>
        <w:t xml:space="preserve">признать </w:t>
      </w:r>
      <w:r w:rsidR="002514DE" w:rsidRPr="00A91F99">
        <w:rPr>
          <w:bCs w:val="0"/>
          <w:sz w:val="24"/>
          <w:szCs w:val="24"/>
          <w:lang w:eastAsia="ru-RU"/>
        </w:rPr>
        <w:t>запрос предложений</w:t>
      </w:r>
      <w:r w:rsidR="00DA4ADE" w:rsidRPr="00A91F99">
        <w:rPr>
          <w:bCs w:val="0"/>
          <w:sz w:val="24"/>
          <w:szCs w:val="24"/>
          <w:lang w:eastAsia="ru-RU"/>
        </w:rPr>
        <w:t xml:space="preserve"> несостоявшим</w:t>
      </w:r>
      <w:r w:rsidRPr="00A91F99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A91F99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A91F99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A91F99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614" w:name="_Ref465670219"/>
      <w:bookmarkStart w:id="615" w:name="_Toc468441704"/>
      <w:bookmarkStart w:id="616" w:name="_Toc525898820"/>
      <w:bookmarkStart w:id="617" w:name="_Ref303683929"/>
      <w:r w:rsidRPr="00A91F99">
        <w:rPr>
          <w:bCs w:val="0"/>
        </w:rPr>
        <w:t>Антидемпинговые меры</w:t>
      </w:r>
      <w:bookmarkEnd w:id="614"/>
      <w:bookmarkEnd w:id="615"/>
      <w:bookmarkEnd w:id="616"/>
    </w:p>
    <w:p w:rsidR="006371C4" w:rsidRPr="00A91F99" w:rsidRDefault="005C10E2" w:rsidP="007A50C6">
      <w:pPr>
        <w:numPr>
          <w:ilvl w:val="2"/>
          <w:numId w:val="77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A91F99">
        <w:rPr>
          <w:sz w:val="24"/>
          <w:szCs w:val="24"/>
        </w:rPr>
        <w:t>Применение к Участникам антидемпинговых мер не предусмотрено</w:t>
      </w:r>
      <w:r w:rsidR="006371C4" w:rsidRPr="00A91F99">
        <w:rPr>
          <w:rFonts w:eastAsia="Times New Roman,Italic"/>
          <w:bCs w:val="0"/>
          <w:iCs/>
          <w:sz w:val="24"/>
          <w:szCs w:val="24"/>
        </w:rPr>
        <w:t>.</w:t>
      </w:r>
    </w:p>
    <w:p w:rsidR="00717F60" w:rsidRPr="00A91F99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18" w:name="_Ref468875001"/>
      <w:bookmarkStart w:id="619" w:name="_Toc525898821"/>
      <w:r w:rsidRPr="00A91F99">
        <w:t>Проведение пред</w:t>
      </w:r>
      <w:r w:rsidR="006353B1" w:rsidRPr="00A91F99">
        <w:t>д</w:t>
      </w:r>
      <w:r w:rsidR="00123C70" w:rsidRPr="00A91F99">
        <w:t>оговор</w:t>
      </w:r>
      <w:r w:rsidRPr="00A91F99">
        <w:t xml:space="preserve">ных переговоров (по необходимости) и подписание </w:t>
      </w:r>
      <w:r w:rsidR="00123C70" w:rsidRPr="00A91F99">
        <w:t>Договор</w:t>
      </w:r>
      <w:r w:rsidRPr="00A91F99">
        <w:t>а</w:t>
      </w:r>
      <w:bookmarkEnd w:id="610"/>
      <w:bookmarkEnd w:id="617"/>
      <w:bookmarkEnd w:id="618"/>
      <w:bookmarkEnd w:id="619"/>
    </w:p>
    <w:p w:rsidR="00717F60" w:rsidRPr="00A91F99" w:rsidRDefault="007A50C6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>По всем вопросам, не нашедшим отражение в Извещении о проведении запроса предложений, настоящей Документации и Заявке Победителя, стороны имеют право вступить в преддоговорные переговоры, направленные на уточнение любых условий технико-коммерческой части Заявки Победителя, в соответствии с порядком, однако при этом не допускается создание Победителю преимущественных условий участия в запросе предложений. Преддоговорные переговоры могут быть проведены в очной или заочной форме, в том числе с помощью средств аудио-, видеоконференцсвязи. Уведомление о проведении преддоговорных переговоров (с указанием формы, даты и прочих условий проведения) направляется Победителю запроса предложений в течение 3 дней после подведения итогов по запросу предложений, результаты преддоговорных переговоров фиксируются в Протоколе преддоговорных переговоров (далее – Протоколе) и должны быть в обязательном порядке учтены при заключении договора с Победителем</w:t>
      </w:r>
      <w:r w:rsidR="00717F60" w:rsidRPr="00A91F99">
        <w:rPr>
          <w:bCs w:val="0"/>
          <w:sz w:val="24"/>
          <w:szCs w:val="24"/>
        </w:rPr>
        <w:t>.</w:t>
      </w:r>
    </w:p>
    <w:p w:rsidR="007A50C6" w:rsidRPr="00A91F99" w:rsidRDefault="007A50C6" w:rsidP="007A50C6">
      <w:pPr>
        <w:widowControl w:val="0"/>
        <w:numPr>
          <w:ilvl w:val="2"/>
          <w:numId w:val="44"/>
        </w:numPr>
        <w:tabs>
          <w:tab w:val="left" w:pos="426"/>
          <w:tab w:val="num" w:pos="1134"/>
          <w:tab w:val="num" w:pos="1620"/>
        </w:tabs>
        <w:overflowPunct w:val="0"/>
        <w:autoSpaceDE w:val="0"/>
        <w:spacing w:line="264" w:lineRule="auto"/>
        <w:ind w:left="0" w:firstLine="567"/>
        <w:rPr>
          <w:sz w:val="24"/>
          <w:szCs w:val="24"/>
          <w:lang w:val="x-none" w:eastAsia="x-none"/>
        </w:rPr>
      </w:pPr>
      <w:r w:rsidRPr="00A91F99">
        <w:rPr>
          <w:sz w:val="24"/>
          <w:szCs w:val="24"/>
          <w:lang w:val="x-none" w:eastAsia="x-none"/>
        </w:rPr>
        <w:t xml:space="preserve">В частности, в процессе преддоговорных переговоров </w:t>
      </w:r>
      <w:r w:rsidRPr="00A91F99">
        <w:rPr>
          <w:sz w:val="24"/>
          <w:szCs w:val="24"/>
          <w:lang w:eastAsia="x-none"/>
        </w:rPr>
        <w:t xml:space="preserve">(Протоколе) </w:t>
      </w:r>
      <w:r w:rsidRPr="00A91F99">
        <w:rPr>
          <w:sz w:val="24"/>
          <w:szCs w:val="24"/>
          <w:lang w:val="x-none" w:eastAsia="x-none"/>
        </w:rPr>
        <w:t>по взаимному согласию сторон:</w:t>
      </w:r>
    </w:p>
    <w:p w:rsidR="00B87C60" w:rsidRPr="00A91F99" w:rsidRDefault="00B87C60" w:rsidP="00B87C60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в текст проекта Договора могут быть внесены уточнения, например: уточнение сроков исполнения обязательств по договору, в случае если договор не был подписан в планируемые сроки в связи с рассмотрением жалобы в антимонопольном органе, в связи с административным производством, с судебным разбирательством, с необходимостью соблюдения корпоративных требований по заключению договора; уточнение любых условий технико-коммерческого предложения Победителя, не нашедших отражение в Извещении о проведении запроса предложений, настоящей документации и Заявке Победителя (например, технических характеристик оборудования и т.д.), при условии, что это не изменяет существенные условия договора);</w:t>
      </w:r>
    </w:p>
    <w:p w:rsidR="00B87C60" w:rsidRPr="00A91F99" w:rsidRDefault="00B87C60" w:rsidP="00B87C60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в текст проекта Договора могут быть внесены уточнения, обусловленные изменениями законодательства или предписаниями органов государственной власти, органов местного самоуправления;</w:t>
      </w:r>
    </w:p>
    <w:p w:rsidR="00B87C60" w:rsidRPr="00A91F99" w:rsidRDefault="00B87C60" w:rsidP="00B87C60">
      <w:pPr>
        <w:pStyle w:val="affffff0"/>
        <w:numPr>
          <w:ilvl w:val="0"/>
          <w:numId w:val="99"/>
        </w:numPr>
        <w:tabs>
          <w:tab w:val="left" w:pos="900"/>
          <w:tab w:val="left" w:pos="1620"/>
        </w:tabs>
        <w:suppressAutoHyphens w:val="0"/>
        <w:spacing w:after="120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на основе Технических требований Закупочной документации и Заявки Победителя согласовываются тексты Приложений к Договору.</w:t>
      </w:r>
    </w:p>
    <w:p w:rsidR="007A50C6" w:rsidRPr="00A91F99" w:rsidRDefault="00B87C60" w:rsidP="00B87C60">
      <w:pPr>
        <w:widowControl w:val="0"/>
        <w:overflowPunct w:val="0"/>
        <w:autoSpaceDE w:val="0"/>
        <w:spacing w:line="264" w:lineRule="auto"/>
        <w:ind w:left="709" w:firstLine="0"/>
        <w:rPr>
          <w:bCs w:val="0"/>
          <w:sz w:val="24"/>
          <w:szCs w:val="24"/>
        </w:rPr>
      </w:pPr>
      <w:r w:rsidRPr="00A91F99">
        <w:rPr>
          <w:sz w:val="24"/>
          <w:szCs w:val="24"/>
        </w:rPr>
        <w:t>Заказчик оставляет за собой право в процессе согласования Договора вместо одного Договора представить 2 или более Договоров на общую сумму, равную цене Заявки Победителя.</w:t>
      </w:r>
    </w:p>
    <w:p w:rsidR="00717F60" w:rsidRPr="00A91F99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A91F99">
        <w:rPr>
          <w:rStyle w:val="adskobk"/>
          <w:sz w:val="24"/>
          <w:szCs w:val="24"/>
        </w:rPr>
        <w:lastRenderedPageBreak/>
        <w:t>Ход переговоров и достигнутые результаты фиксируются в Протоколе пред</w:t>
      </w:r>
      <w:r w:rsidR="006353B1" w:rsidRPr="00A91F99">
        <w:rPr>
          <w:rStyle w:val="adskobk"/>
          <w:sz w:val="24"/>
          <w:szCs w:val="24"/>
        </w:rPr>
        <w:t>д</w:t>
      </w:r>
      <w:r w:rsidR="00123C70" w:rsidRPr="00A91F99">
        <w:rPr>
          <w:rStyle w:val="adskobk"/>
          <w:sz w:val="24"/>
          <w:szCs w:val="24"/>
        </w:rPr>
        <w:t>оговор</w:t>
      </w:r>
      <w:r w:rsidRPr="00A91F99">
        <w:rPr>
          <w:rStyle w:val="adskobk"/>
          <w:sz w:val="24"/>
          <w:szCs w:val="24"/>
        </w:rPr>
        <w:t>ных переговоров</w:t>
      </w:r>
      <w:r w:rsidR="00E60F8E" w:rsidRPr="00A91F99">
        <w:rPr>
          <w:rStyle w:val="adskobk"/>
          <w:sz w:val="24"/>
          <w:szCs w:val="24"/>
        </w:rPr>
        <w:t>,</w:t>
      </w:r>
      <w:r w:rsidR="00E60F8E" w:rsidRPr="00A91F99">
        <w:rPr>
          <w:bCs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A91F99">
        <w:rPr>
          <w:rStyle w:val="adskobk"/>
          <w:i/>
          <w:sz w:val="24"/>
          <w:szCs w:val="24"/>
        </w:rPr>
        <w:t>.</w:t>
      </w:r>
    </w:p>
    <w:p w:rsidR="00717F60" w:rsidRPr="00A91F99" w:rsidRDefault="009B34CB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sz w:val="24"/>
          <w:szCs w:val="24"/>
        </w:rPr>
      </w:pPr>
      <w:bookmarkStart w:id="620" w:name="_Ref294695403"/>
      <w:bookmarkStart w:id="621" w:name="_Ref306320315"/>
      <w:r w:rsidRPr="00A91F99">
        <w:rPr>
          <w:sz w:val="24"/>
          <w:szCs w:val="24"/>
        </w:rPr>
        <w:t>Договор между Заказчиком и Участником, чья Заявка признана лучшей, подписывается не ранее чем через 10 (десять) дней и не позднее чем через 20 (двадцать) дней с даты размещения в Единой информационной системе в сфере закупок товаров, работ, услуг для обеспечения государственных и муниципальных нужд итогового протокола, составленного по результатам конкурентной закупки. В случае необходимости одобрения органом управления Заказчика, в соответствии с законодательством Российской Федерации, заключения договора или в случае обжалования в антимонопольном органе либо в судебном порядке действий (бездействий) Заказчика, Закупочной комиссии, оператора электронной площадки, договор должен быть заключен в сроки, установленные законодательством</w:t>
      </w:r>
      <w:r w:rsidR="00717F60" w:rsidRPr="00A91F99">
        <w:rPr>
          <w:bCs w:val="0"/>
          <w:sz w:val="24"/>
          <w:szCs w:val="24"/>
        </w:rPr>
        <w:t xml:space="preserve">. Для </w:t>
      </w:r>
      <w:r w:rsidR="009C744E" w:rsidRPr="00A91F99">
        <w:rPr>
          <w:bCs w:val="0"/>
          <w:sz w:val="24"/>
          <w:szCs w:val="24"/>
        </w:rPr>
        <w:t>Участник</w:t>
      </w:r>
      <w:r w:rsidR="0087407B" w:rsidRPr="00A91F99">
        <w:rPr>
          <w:bCs w:val="0"/>
          <w:sz w:val="24"/>
          <w:szCs w:val="24"/>
        </w:rPr>
        <w:t xml:space="preserve">а, </w:t>
      </w:r>
      <w:r w:rsidR="0087407B" w:rsidRPr="00A91F99">
        <w:rPr>
          <w:sz w:val="24"/>
          <w:szCs w:val="24"/>
        </w:rPr>
        <w:t xml:space="preserve">чья </w:t>
      </w:r>
      <w:r w:rsidR="004B5EB3" w:rsidRPr="00A91F99">
        <w:rPr>
          <w:sz w:val="24"/>
          <w:szCs w:val="24"/>
        </w:rPr>
        <w:t>Заявк</w:t>
      </w:r>
      <w:r w:rsidR="0087407B" w:rsidRPr="00A91F99">
        <w:rPr>
          <w:sz w:val="24"/>
          <w:szCs w:val="24"/>
        </w:rPr>
        <w:t>а признана лучшей,</w:t>
      </w:r>
      <w:r w:rsidR="0087407B" w:rsidRPr="00A91F99">
        <w:rPr>
          <w:bCs w:val="0"/>
          <w:sz w:val="24"/>
          <w:szCs w:val="24"/>
        </w:rPr>
        <w:t xml:space="preserve"> </w:t>
      </w:r>
      <w:r w:rsidR="00717F60" w:rsidRPr="00A91F99">
        <w:rPr>
          <w:bCs w:val="0"/>
          <w:sz w:val="24"/>
          <w:szCs w:val="24"/>
        </w:rPr>
        <w:t xml:space="preserve">срок для подписания </w:t>
      </w:r>
      <w:r w:rsidR="00123C70" w:rsidRPr="00A91F99">
        <w:rPr>
          <w:bCs w:val="0"/>
          <w:sz w:val="24"/>
          <w:szCs w:val="24"/>
        </w:rPr>
        <w:t>Договор</w:t>
      </w:r>
      <w:r w:rsidR="00717F60" w:rsidRPr="00A91F99">
        <w:rPr>
          <w:bCs w:val="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="00123C70" w:rsidRPr="00A91F99">
        <w:rPr>
          <w:bCs w:val="0"/>
          <w:sz w:val="24"/>
          <w:szCs w:val="24"/>
        </w:rPr>
        <w:t>Договор</w:t>
      </w:r>
      <w:r w:rsidR="00717F60" w:rsidRPr="00A91F99">
        <w:rPr>
          <w:bCs w:val="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="00123C70" w:rsidRPr="00A91F99">
        <w:rPr>
          <w:bCs w:val="0"/>
          <w:sz w:val="24"/>
          <w:szCs w:val="24"/>
        </w:rPr>
        <w:t>Договор</w:t>
      </w:r>
      <w:r w:rsidR="00717F60" w:rsidRPr="00A91F99">
        <w:rPr>
          <w:bCs w:val="0"/>
          <w:sz w:val="24"/>
          <w:szCs w:val="24"/>
        </w:rPr>
        <w:t xml:space="preserve">а, соответствующие требованиям </w:t>
      </w:r>
      <w:r w:rsidR="007D07A7" w:rsidRPr="00A91F99">
        <w:rPr>
          <w:bCs w:val="0"/>
          <w:sz w:val="24"/>
          <w:szCs w:val="24"/>
        </w:rPr>
        <w:t>Д</w:t>
      </w:r>
      <w:r w:rsidR="00717F60" w:rsidRPr="00A91F99">
        <w:rPr>
          <w:bCs w:val="0"/>
          <w:sz w:val="24"/>
          <w:szCs w:val="24"/>
        </w:rPr>
        <w:t>окументации</w:t>
      </w:r>
      <w:r w:rsidR="00DF639D" w:rsidRPr="00A91F99">
        <w:rPr>
          <w:bCs w:val="0"/>
          <w:sz w:val="24"/>
          <w:szCs w:val="24"/>
        </w:rPr>
        <w:t>.</w:t>
      </w:r>
      <w:bookmarkEnd w:id="620"/>
      <w:bookmarkEnd w:id="621"/>
      <w:r w:rsidR="00717F60" w:rsidRPr="00A91F99">
        <w:rPr>
          <w:bCs w:val="0"/>
          <w:sz w:val="24"/>
          <w:szCs w:val="24"/>
        </w:rPr>
        <w:t xml:space="preserve"> </w:t>
      </w:r>
    </w:p>
    <w:p w:rsidR="00717F60" w:rsidRPr="00A91F99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622" w:name="_Ref305979053"/>
      <w:r w:rsidRPr="00A91F99">
        <w:rPr>
          <w:sz w:val="24"/>
          <w:szCs w:val="24"/>
        </w:rPr>
        <w:t>Участник</w:t>
      </w:r>
      <w:r w:rsidR="00717F60" w:rsidRPr="00A91F99">
        <w:rPr>
          <w:sz w:val="24"/>
          <w:szCs w:val="24"/>
        </w:rPr>
        <w:t xml:space="preserve"> запроса предложений</w:t>
      </w:r>
      <w:r w:rsidR="0087407B" w:rsidRPr="00A91F99">
        <w:rPr>
          <w:sz w:val="24"/>
          <w:szCs w:val="24"/>
        </w:rPr>
        <w:t xml:space="preserve">, чья </w:t>
      </w:r>
      <w:r w:rsidR="004B5EB3" w:rsidRPr="00A91F99">
        <w:rPr>
          <w:sz w:val="24"/>
          <w:szCs w:val="24"/>
        </w:rPr>
        <w:t>Заявк</w:t>
      </w:r>
      <w:r w:rsidR="0087407B" w:rsidRPr="00A91F99">
        <w:rPr>
          <w:sz w:val="24"/>
          <w:szCs w:val="24"/>
        </w:rPr>
        <w:t xml:space="preserve">а </w:t>
      </w:r>
      <w:r w:rsidR="00717F60" w:rsidRPr="00A91F99">
        <w:rPr>
          <w:sz w:val="24"/>
          <w:szCs w:val="24"/>
        </w:rPr>
        <w:t xml:space="preserve">утрачивает статус </w:t>
      </w:r>
      <w:r w:rsidR="00696966" w:rsidRPr="00A91F99">
        <w:rPr>
          <w:sz w:val="24"/>
          <w:szCs w:val="24"/>
        </w:rPr>
        <w:t>наилучшей</w:t>
      </w:r>
      <w:r w:rsidR="00717F60" w:rsidRPr="00A91F99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A91F99">
        <w:rPr>
          <w:sz w:val="24"/>
          <w:szCs w:val="24"/>
        </w:rPr>
        <w:t>Договор</w:t>
      </w:r>
      <w:r w:rsidR="00717F60" w:rsidRPr="00A91F99">
        <w:rPr>
          <w:sz w:val="24"/>
          <w:szCs w:val="24"/>
        </w:rPr>
        <w:t>а в следующих случаях:</w:t>
      </w:r>
      <w:bookmarkEnd w:id="622"/>
    </w:p>
    <w:p w:rsidR="00717F60" w:rsidRPr="00A91F99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A91F99">
        <w:rPr>
          <w:bCs w:val="0"/>
          <w:sz w:val="24"/>
          <w:szCs w:val="24"/>
        </w:rPr>
        <w:t>Договор</w:t>
      </w:r>
      <w:r w:rsidRPr="00A91F99">
        <w:rPr>
          <w:bCs w:val="0"/>
          <w:sz w:val="24"/>
          <w:szCs w:val="24"/>
        </w:rPr>
        <w:t xml:space="preserve"> на условиях, определяемых в п.</w:t>
      </w:r>
      <w:r w:rsidR="00805D87" w:rsidRPr="00A91F99">
        <w:fldChar w:fldCharType="begin"/>
      </w:r>
      <w:r w:rsidR="00805D87" w:rsidRPr="00A91F99">
        <w:instrText xml:space="preserve"> REF _Ref294695546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 xml:space="preserve"> 1.2.6 </w:t>
      </w:r>
      <w:r w:rsidR="00805D87" w:rsidRPr="00A91F99">
        <w:fldChar w:fldCharType="end"/>
      </w:r>
      <w:r w:rsidRPr="00A91F99">
        <w:rPr>
          <w:bCs w:val="0"/>
          <w:sz w:val="24"/>
          <w:szCs w:val="24"/>
        </w:rPr>
        <w:t>и/или в срок, определенный в п.</w:t>
      </w:r>
      <w:r w:rsidR="001716DB" w:rsidRPr="00A91F99">
        <w:rPr>
          <w:bCs w:val="0"/>
          <w:sz w:val="24"/>
          <w:szCs w:val="24"/>
        </w:rPr>
        <w:t xml:space="preserve"> </w:t>
      </w:r>
      <w:r w:rsidR="00805D87" w:rsidRPr="00A91F99">
        <w:fldChar w:fldCharType="begin"/>
      </w:r>
      <w:r w:rsidR="00805D87" w:rsidRPr="00A91F99">
        <w:instrText xml:space="preserve"> REF _Ref294695403 \n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3.12.4</w:t>
      </w:r>
      <w:r w:rsidR="00805D87" w:rsidRPr="00A91F99">
        <w:fldChar w:fldCharType="end"/>
      </w:r>
      <w:r w:rsidRPr="00A91F99">
        <w:rPr>
          <w:bCs w:val="0"/>
          <w:sz w:val="24"/>
          <w:szCs w:val="24"/>
        </w:rPr>
        <w:t>;</w:t>
      </w:r>
    </w:p>
    <w:p w:rsidR="00717F60" w:rsidRPr="00A91F99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A91F99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A91F99">
        <w:rPr>
          <w:bCs w:val="0"/>
          <w:sz w:val="24"/>
          <w:szCs w:val="24"/>
        </w:rPr>
        <w:t>Договор</w:t>
      </w:r>
      <w:r w:rsidRPr="00A91F99">
        <w:rPr>
          <w:bCs w:val="0"/>
          <w:sz w:val="24"/>
          <w:szCs w:val="24"/>
        </w:rPr>
        <w:t>у</w:t>
      </w:r>
      <w:r w:rsidR="00043F1B" w:rsidRPr="00A91F99">
        <w:rPr>
          <w:bCs w:val="0"/>
          <w:sz w:val="24"/>
          <w:szCs w:val="24"/>
        </w:rPr>
        <w:t xml:space="preserve"> п.</w:t>
      </w:r>
      <w:r w:rsidR="00805D87" w:rsidRPr="00A91F99">
        <w:fldChar w:fldCharType="begin"/>
      </w:r>
      <w:r w:rsidR="00805D87" w:rsidRPr="00A91F99">
        <w:instrText xml:space="preserve"> REF _Ref468201447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3.13</w:t>
      </w:r>
      <w:r w:rsidR="00805D87" w:rsidRPr="00A91F99">
        <w:fldChar w:fldCharType="end"/>
      </w:r>
      <w:r w:rsidRPr="00A91F99">
        <w:rPr>
          <w:bCs w:val="0"/>
          <w:sz w:val="24"/>
          <w:szCs w:val="24"/>
        </w:rPr>
        <w:t xml:space="preserve"> в течение установленного в </w:t>
      </w:r>
      <w:r w:rsidR="007D07A7" w:rsidRPr="00A91F99">
        <w:rPr>
          <w:bCs w:val="0"/>
          <w:sz w:val="24"/>
          <w:szCs w:val="24"/>
        </w:rPr>
        <w:t>Д</w:t>
      </w:r>
      <w:r w:rsidRPr="00A91F99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A91F99" w:rsidRDefault="00B87C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A91F99">
        <w:rPr>
          <w:sz w:val="24"/>
          <w:szCs w:val="24"/>
        </w:rPr>
        <w:t>предложил Заказчику внести существенные изменения, ухудшающие условия Договора, в том числе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комиссии).</w:t>
      </w:r>
    </w:p>
    <w:p w:rsidR="00717F60" w:rsidRPr="00A91F99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23" w:name="_Ref468875070"/>
      <w:r w:rsidRPr="00A91F99">
        <w:rPr>
          <w:bCs w:val="0"/>
          <w:sz w:val="24"/>
          <w:szCs w:val="24"/>
        </w:rPr>
        <w:t>При наступ</w:t>
      </w:r>
      <w:r w:rsidR="00CF6A0E" w:rsidRPr="00A91F99">
        <w:rPr>
          <w:bCs w:val="0"/>
          <w:sz w:val="24"/>
          <w:szCs w:val="24"/>
        </w:rPr>
        <w:t>лении случаев, определенных в п.</w:t>
      </w:r>
      <w:r w:rsidR="001716DB" w:rsidRPr="00A91F99">
        <w:rPr>
          <w:bCs w:val="0"/>
          <w:sz w:val="24"/>
          <w:szCs w:val="24"/>
        </w:rPr>
        <w:t xml:space="preserve"> </w:t>
      </w:r>
      <w:r w:rsidR="00805D87" w:rsidRPr="00A91F99">
        <w:fldChar w:fldCharType="begin"/>
      </w:r>
      <w:r w:rsidR="00805D87" w:rsidRPr="00A91F99">
        <w:instrText xml:space="preserve"> REF _Ref305979053 \r \h  \* MERGEFORMAT </w:instrText>
      </w:r>
      <w:r w:rsidR="00805D87" w:rsidRPr="00A91F99">
        <w:fldChar w:fldCharType="separate"/>
      </w:r>
      <w:r w:rsidR="003C31A6" w:rsidRPr="00A91F99">
        <w:rPr>
          <w:bCs w:val="0"/>
          <w:sz w:val="24"/>
          <w:szCs w:val="24"/>
        </w:rPr>
        <w:t>3.12.5</w:t>
      </w:r>
      <w:r w:rsidR="00805D87" w:rsidRPr="00A91F99">
        <w:fldChar w:fldCharType="end"/>
      </w:r>
      <w:r w:rsidRPr="00A91F99">
        <w:rPr>
          <w:bCs w:val="0"/>
          <w:sz w:val="24"/>
          <w:szCs w:val="24"/>
        </w:rPr>
        <w:t xml:space="preserve">, </w:t>
      </w:r>
      <w:r w:rsidR="00DB05D8" w:rsidRPr="00A91F99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A91F99">
        <w:rPr>
          <w:bCs w:val="0"/>
          <w:sz w:val="24"/>
          <w:szCs w:val="24"/>
        </w:rPr>
        <w:t>,</w:t>
      </w:r>
      <w:r w:rsidRPr="00A91F99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A91F99">
        <w:rPr>
          <w:bCs w:val="0"/>
          <w:sz w:val="24"/>
          <w:szCs w:val="24"/>
        </w:rPr>
        <w:t>Участник</w:t>
      </w:r>
      <w:r w:rsidRPr="00A91F99">
        <w:rPr>
          <w:bCs w:val="0"/>
          <w:sz w:val="24"/>
          <w:szCs w:val="24"/>
        </w:rPr>
        <w:t xml:space="preserve">а, </w:t>
      </w:r>
      <w:r w:rsidR="00D663E3" w:rsidRPr="00A91F99">
        <w:rPr>
          <w:bCs w:val="0"/>
          <w:sz w:val="24"/>
          <w:szCs w:val="24"/>
        </w:rPr>
        <w:t xml:space="preserve">чья </w:t>
      </w:r>
      <w:r w:rsidR="004B5EB3" w:rsidRPr="00A91F99">
        <w:rPr>
          <w:bCs w:val="0"/>
          <w:sz w:val="24"/>
          <w:szCs w:val="24"/>
        </w:rPr>
        <w:t>Заявк</w:t>
      </w:r>
      <w:r w:rsidR="00D663E3" w:rsidRPr="00A91F99">
        <w:rPr>
          <w:bCs w:val="0"/>
          <w:sz w:val="24"/>
          <w:szCs w:val="24"/>
        </w:rPr>
        <w:t xml:space="preserve">а утратила </w:t>
      </w:r>
      <w:r w:rsidRPr="00A91F99">
        <w:rPr>
          <w:bCs w:val="0"/>
          <w:sz w:val="24"/>
          <w:szCs w:val="24"/>
        </w:rPr>
        <w:t xml:space="preserve">статус </w:t>
      </w:r>
      <w:r w:rsidR="00D663E3" w:rsidRPr="00A91F99">
        <w:rPr>
          <w:bCs w:val="0"/>
          <w:sz w:val="24"/>
          <w:szCs w:val="24"/>
        </w:rPr>
        <w:t>лучшей</w:t>
      </w:r>
      <w:r w:rsidRPr="00A91F99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 w:rsidRPr="00A91F99">
        <w:rPr>
          <w:bCs w:val="0"/>
          <w:sz w:val="24"/>
          <w:szCs w:val="24"/>
        </w:rPr>
        <w:t>З</w:t>
      </w:r>
      <w:r w:rsidR="00C74146" w:rsidRPr="00A91F99">
        <w:rPr>
          <w:bCs w:val="0"/>
          <w:sz w:val="24"/>
          <w:szCs w:val="24"/>
        </w:rPr>
        <w:t>О</w:t>
      </w:r>
      <w:r w:rsidRPr="00A91F99">
        <w:rPr>
          <w:bCs w:val="0"/>
          <w:sz w:val="24"/>
          <w:szCs w:val="24"/>
        </w:rPr>
        <w:t xml:space="preserve"> </w:t>
      </w:r>
      <w:r w:rsidR="00E74632" w:rsidRPr="00A91F99">
        <w:rPr>
          <w:bCs w:val="0"/>
          <w:sz w:val="24"/>
          <w:szCs w:val="24"/>
        </w:rPr>
        <w:t>ПАО</w:t>
      </w:r>
      <w:r w:rsidRPr="00A91F99">
        <w:rPr>
          <w:bCs w:val="0"/>
          <w:sz w:val="24"/>
          <w:szCs w:val="24"/>
        </w:rPr>
        <w:t xml:space="preserve"> «</w:t>
      </w:r>
      <w:r w:rsidR="00C12FA4" w:rsidRPr="00A91F99">
        <w:rPr>
          <w:bCs w:val="0"/>
          <w:sz w:val="24"/>
          <w:szCs w:val="24"/>
        </w:rPr>
        <w:t>МРСК Центра</w:t>
      </w:r>
      <w:r w:rsidRPr="00A91F99">
        <w:rPr>
          <w:bCs w:val="0"/>
          <w:sz w:val="24"/>
          <w:szCs w:val="24"/>
        </w:rPr>
        <w:t>».</w:t>
      </w:r>
      <w:bookmarkEnd w:id="623"/>
      <w:r w:rsidRPr="00A91F99">
        <w:rPr>
          <w:bCs w:val="0"/>
          <w:sz w:val="24"/>
          <w:szCs w:val="24"/>
        </w:rPr>
        <w:t xml:space="preserve"> </w:t>
      </w:r>
    </w:p>
    <w:p w:rsidR="00717F60" w:rsidRPr="00A91F99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A91F99">
        <w:rPr>
          <w:sz w:val="24"/>
          <w:szCs w:val="24"/>
        </w:rPr>
        <w:t xml:space="preserve">В случае признания </w:t>
      </w:r>
      <w:r w:rsidR="004B5EB3" w:rsidRPr="00A91F99">
        <w:rPr>
          <w:sz w:val="24"/>
          <w:szCs w:val="24"/>
        </w:rPr>
        <w:t>Заявк</w:t>
      </w:r>
      <w:r w:rsidR="00EB1E5E" w:rsidRPr="00A91F99">
        <w:rPr>
          <w:sz w:val="24"/>
          <w:szCs w:val="24"/>
        </w:rPr>
        <w:t xml:space="preserve">и </w:t>
      </w:r>
      <w:r w:rsidR="009C744E" w:rsidRPr="00A91F99">
        <w:rPr>
          <w:sz w:val="24"/>
          <w:szCs w:val="24"/>
        </w:rPr>
        <w:t>Участник</w:t>
      </w:r>
      <w:r w:rsidR="00EB1E5E" w:rsidRPr="00A91F99">
        <w:rPr>
          <w:sz w:val="24"/>
          <w:szCs w:val="24"/>
        </w:rPr>
        <w:t>а лучшей</w:t>
      </w:r>
      <w:r w:rsidRPr="00A91F99">
        <w:rPr>
          <w:sz w:val="24"/>
          <w:szCs w:val="24"/>
        </w:rPr>
        <w:t xml:space="preserve">, заключение </w:t>
      </w:r>
      <w:r w:rsidR="00DF639D" w:rsidRPr="00A91F99">
        <w:rPr>
          <w:sz w:val="24"/>
          <w:szCs w:val="24"/>
        </w:rPr>
        <w:t>Д</w:t>
      </w:r>
      <w:r w:rsidRPr="00A91F99">
        <w:rPr>
          <w:sz w:val="24"/>
          <w:szCs w:val="24"/>
        </w:rPr>
        <w:t>оговора с</w:t>
      </w:r>
      <w:r w:rsidR="00EB1E5E" w:rsidRPr="00A91F99">
        <w:rPr>
          <w:sz w:val="24"/>
          <w:szCs w:val="24"/>
        </w:rPr>
        <w:t xml:space="preserve"> данным </w:t>
      </w:r>
      <w:r w:rsidR="009C744E" w:rsidRPr="00A91F99">
        <w:rPr>
          <w:sz w:val="24"/>
          <w:szCs w:val="24"/>
        </w:rPr>
        <w:t>Участник</w:t>
      </w:r>
      <w:r w:rsidR="00EB1E5E" w:rsidRPr="00A91F99">
        <w:rPr>
          <w:sz w:val="24"/>
          <w:szCs w:val="24"/>
        </w:rPr>
        <w:t>ом</w:t>
      </w:r>
      <w:r w:rsidRPr="00A91F99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 w:rsidRPr="00A91F99">
        <w:rPr>
          <w:sz w:val="24"/>
          <w:szCs w:val="24"/>
        </w:rPr>
        <w:t>ПАО «МРСК Центра»</w:t>
      </w:r>
      <w:r w:rsidR="00E63FB1" w:rsidRPr="00A91F99">
        <w:rPr>
          <w:sz w:val="24"/>
          <w:szCs w:val="24"/>
        </w:rPr>
        <w:t xml:space="preserve"> и ПАО «МРСК Центра и Приволжья»</w:t>
      </w:r>
      <w:r w:rsidRPr="00A91F99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A91F99">
        <w:rPr>
          <w:sz w:val="24"/>
          <w:szCs w:val="24"/>
        </w:rPr>
        <w:t>Договор</w:t>
      </w:r>
      <w:r w:rsidRPr="00A91F99">
        <w:rPr>
          <w:sz w:val="24"/>
          <w:szCs w:val="24"/>
        </w:rPr>
        <w:t xml:space="preserve"> заключается после одобрения Советом директоров </w:t>
      </w:r>
      <w:r w:rsidR="00E74632" w:rsidRPr="00A91F99">
        <w:rPr>
          <w:sz w:val="24"/>
          <w:szCs w:val="24"/>
        </w:rPr>
        <w:t>ПАО</w:t>
      </w:r>
      <w:r w:rsidRPr="00A91F99">
        <w:rPr>
          <w:sz w:val="24"/>
          <w:szCs w:val="24"/>
        </w:rPr>
        <w:t xml:space="preserve"> «</w:t>
      </w:r>
      <w:r w:rsidR="00C12FA4" w:rsidRPr="00A91F99">
        <w:rPr>
          <w:sz w:val="24"/>
          <w:szCs w:val="24"/>
        </w:rPr>
        <w:t>МРСК Центра</w:t>
      </w:r>
      <w:r w:rsidRPr="00A91F99">
        <w:rPr>
          <w:sz w:val="24"/>
          <w:szCs w:val="24"/>
        </w:rPr>
        <w:t>».</w:t>
      </w:r>
    </w:p>
    <w:p w:rsidR="00717F60" w:rsidRPr="00A91F99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624" w:name="_Ref191386314"/>
      <w:r w:rsidRPr="00A91F99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A91F99">
        <w:rPr>
          <w:bCs w:val="0"/>
          <w:sz w:val="24"/>
          <w:szCs w:val="24"/>
        </w:rPr>
        <w:t>Д</w:t>
      </w:r>
      <w:r w:rsidRPr="00A91F99">
        <w:rPr>
          <w:bCs w:val="0"/>
          <w:sz w:val="24"/>
          <w:szCs w:val="24"/>
        </w:rPr>
        <w:t>оговора увеличивать или уменьшать изначальный объем закупаем</w:t>
      </w:r>
      <w:r w:rsidR="00541FAB" w:rsidRPr="00A91F99">
        <w:rPr>
          <w:bCs w:val="0"/>
          <w:sz w:val="24"/>
          <w:szCs w:val="24"/>
        </w:rPr>
        <w:t>ых</w:t>
      </w:r>
      <w:r w:rsidRPr="00A91F99">
        <w:rPr>
          <w:bCs w:val="0"/>
          <w:sz w:val="24"/>
          <w:szCs w:val="24"/>
        </w:rPr>
        <w:t xml:space="preserve"> </w:t>
      </w:r>
      <w:r w:rsidR="00541FAB" w:rsidRPr="00A91F99">
        <w:rPr>
          <w:bCs w:val="0"/>
          <w:sz w:val="24"/>
          <w:szCs w:val="24"/>
        </w:rPr>
        <w:t>услуг</w:t>
      </w:r>
      <w:r w:rsidRPr="00A91F99">
        <w:rPr>
          <w:bCs w:val="0"/>
          <w:sz w:val="24"/>
          <w:szCs w:val="24"/>
        </w:rPr>
        <w:t xml:space="preserve"> в пределах</w:t>
      </w:r>
      <w:r w:rsidR="006F758C" w:rsidRPr="00A91F99">
        <w:rPr>
          <w:bCs w:val="0"/>
          <w:sz w:val="24"/>
          <w:szCs w:val="24"/>
        </w:rPr>
        <w:t xml:space="preserve"> 10%, </w:t>
      </w:r>
      <w:r w:rsidRPr="00A91F99">
        <w:rPr>
          <w:bCs w:val="0"/>
          <w:sz w:val="24"/>
          <w:szCs w:val="24"/>
        </w:rPr>
        <w:t xml:space="preserve">не меняя при этом </w:t>
      </w:r>
      <w:r w:rsidR="0072455A" w:rsidRPr="00A91F99">
        <w:rPr>
          <w:bCs w:val="0"/>
          <w:sz w:val="24"/>
          <w:szCs w:val="24"/>
        </w:rPr>
        <w:t xml:space="preserve">существенные </w:t>
      </w:r>
      <w:r w:rsidRPr="00A91F99">
        <w:rPr>
          <w:bCs w:val="0"/>
          <w:sz w:val="24"/>
          <w:szCs w:val="24"/>
        </w:rPr>
        <w:t>условия</w:t>
      </w:r>
      <w:r w:rsidR="0072455A" w:rsidRPr="00A91F99">
        <w:rPr>
          <w:bCs w:val="0"/>
          <w:sz w:val="24"/>
          <w:szCs w:val="24"/>
        </w:rPr>
        <w:t xml:space="preserve"> Договора</w:t>
      </w:r>
      <w:r w:rsidRPr="00A91F99">
        <w:rPr>
          <w:bCs w:val="0"/>
          <w:sz w:val="24"/>
          <w:szCs w:val="24"/>
        </w:rPr>
        <w:t>.</w:t>
      </w:r>
    </w:p>
    <w:p w:rsidR="00667F31" w:rsidRPr="00A91F99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625" w:name="_Toc181693189"/>
      <w:bookmarkStart w:id="626" w:name="_Ref190680463"/>
      <w:bookmarkStart w:id="627" w:name="_Ref306140410"/>
      <w:bookmarkStart w:id="628" w:name="_Ref306142159"/>
      <w:bookmarkStart w:id="629" w:name="_Ref468201354"/>
      <w:bookmarkStart w:id="630" w:name="_Ref468201447"/>
      <w:bookmarkStart w:id="631" w:name="_Toc525898822"/>
      <w:bookmarkStart w:id="632" w:name="_Ref303102866"/>
      <w:bookmarkStart w:id="633" w:name="_Toc305835589"/>
      <w:bookmarkStart w:id="634" w:name="_Ref303683952"/>
      <w:bookmarkStart w:id="635" w:name="__RefNumPara__840_922829174"/>
      <w:bookmarkEnd w:id="624"/>
      <w:r w:rsidRPr="00A91F99">
        <w:lastRenderedPageBreak/>
        <w:t xml:space="preserve">Обеспечение исполнения обязательств </w:t>
      </w:r>
      <w:r w:rsidR="00C3704B" w:rsidRPr="00A91F99">
        <w:t>Исполнителя</w:t>
      </w:r>
      <w:r w:rsidR="00972AAA" w:rsidRPr="00A91F99">
        <w:t xml:space="preserve"> </w:t>
      </w:r>
      <w:r w:rsidRPr="00A91F99">
        <w:t>по </w:t>
      </w:r>
      <w:r w:rsidR="00123C70" w:rsidRPr="00A91F99">
        <w:t>Договор</w:t>
      </w:r>
      <w:r w:rsidRPr="00A91F99">
        <w:t>у</w:t>
      </w:r>
      <w:bookmarkEnd w:id="625"/>
      <w:bookmarkEnd w:id="626"/>
      <w:bookmarkEnd w:id="627"/>
      <w:bookmarkEnd w:id="628"/>
      <w:bookmarkEnd w:id="629"/>
      <w:bookmarkEnd w:id="630"/>
      <w:bookmarkEnd w:id="631"/>
      <w:r w:rsidRPr="00A91F99">
        <w:t xml:space="preserve"> </w:t>
      </w:r>
      <w:bookmarkEnd w:id="632"/>
      <w:bookmarkEnd w:id="633"/>
    </w:p>
    <w:p w:rsidR="00932C0A" w:rsidRPr="00A91F99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A91F99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805D87" w:rsidRPr="00A91F99">
        <w:fldChar w:fldCharType="begin"/>
      </w:r>
      <w:r w:rsidR="00805D87" w:rsidRPr="00A91F99">
        <w:instrText xml:space="preserve"> REF _Ref440272931 \r \h  \* MERGEFORMAT </w:instrText>
      </w:r>
      <w:r w:rsidR="00805D87" w:rsidRPr="00A91F99">
        <w:fldChar w:fldCharType="separate"/>
      </w:r>
      <w:r w:rsidR="003C31A6" w:rsidRPr="00A91F99">
        <w:t>2</w:t>
      </w:r>
      <w:r w:rsidR="00805D87" w:rsidRPr="00A91F99">
        <w:fldChar w:fldCharType="end"/>
      </w:r>
      <w:r w:rsidRPr="00A91F99">
        <w:rPr>
          <w:sz w:val="24"/>
          <w:szCs w:val="24"/>
        </w:rPr>
        <w:t>).</w:t>
      </w:r>
    </w:p>
    <w:p w:rsidR="00932C0A" w:rsidRPr="00A91F99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636" w:name="_Ref303694483"/>
      <w:bookmarkStart w:id="637" w:name="_Toc305835590"/>
      <w:bookmarkStart w:id="638" w:name="_Ref306140451"/>
      <w:bookmarkStart w:id="639" w:name="_Toc525898823"/>
      <w:r w:rsidRPr="00A91F99">
        <w:t xml:space="preserve">Уведомление о результатах </w:t>
      </w:r>
      <w:bookmarkEnd w:id="636"/>
      <w:bookmarkEnd w:id="637"/>
      <w:r w:rsidRPr="00A91F99">
        <w:t>запроса предложений</w:t>
      </w:r>
      <w:bookmarkEnd w:id="638"/>
      <w:bookmarkEnd w:id="639"/>
    </w:p>
    <w:bookmarkEnd w:id="634"/>
    <w:p w:rsidR="00ED5C7C" w:rsidRPr="00A91F9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A91F99">
        <w:rPr>
          <w:bCs w:val="0"/>
          <w:sz w:val="24"/>
          <w:szCs w:val="24"/>
          <w:lang w:eastAsia="ru-RU"/>
        </w:rPr>
        <w:t>3.1</w:t>
      </w:r>
      <w:r w:rsidR="00DB05D8" w:rsidRPr="00A91F99">
        <w:rPr>
          <w:bCs w:val="0"/>
          <w:sz w:val="24"/>
          <w:szCs w:val="24"/>
          <w:lang w:eastAsia="ru-RU"/>
        </w:rPr>
        <w:t>4</w:t>
      </w:r>
      <w:r w:rsidRPr="00A91F99">
        <w:rPr>
          <w:bCs w:val="0"/>
          <w:sz w:val="24"/>
          <w:szCs w:val="24"/>
          <w:lang w:eastAsia="ru-RU"/>
        </w:rPr>
        <w:t>.1</w:t>
      </w:r>
      <w:r w:rsidRPr="00A91F99">
        <w:rPr>
          <w:bCs w:val="0"/>
          <w:sz w:val="24"/>
          <w:szCs w:val="24"/>
          <w:lang w:eastAsia="ru-RU"/>
        </w:rPr>
        <w:tab/>
      </w:r>
      <w:r w:rsidR="00ED5C7C" w:rsidRPr="00A91F9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A91F9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A91F99">
        <w:rPr>
          <w:iCs/>
          <w:sz w:val="24"/>
          <w:szCs w:val="24"/>
        </w:rPr>
        <w:t>Извещение</w:t>
      </w:r>
      <w:r w:rsidR="00D56F8C" w:rsidRPr="00A91F99">
        <w:rPr>
          <w:sz w:val="24"/>
          <w:szCs w:val="24"/>
        </w:rPr>
        <w:t xml:space="preserve"> о проведении открытого </w:t>
      </w:r>
      <w:r w:rsidR="00D56F8C" w:rsidRPr="00A91F99">
        <w:rPr>
          <w:iCs/>
          <w:sz w:val="24"/>
          <w:szCs w:val="24"/>
        </w:rPr>
        <w:t xml:space="preserve">запроса предложений (подраздел </w:t>
      </w:r>
      <w:r w:rsidR="00805D87" w:rsidRPr="00A91F99">
        <w:fldChar w:fldCharType="begin"/>
      </w:r>
      <w:r w:rsidR="00805D87" w:rsidRPr="00A91F99">
        <w:instrText xml:space="preserve"> REF _Ref191386085 \r \h  \* MERGEFORMAT </w:instrText>
      </w:r>
      <w:r w:rsidR="00805D87" w:rsidRPr="00A91F99">
        <w:fldChar w:fldCharType="separate"/>
      </w:r>
      <w:r w:rsidR="003C31A6" w:rsidRPr="00A91F99">
        <w:rPr>
          <w:iCs/>
          <w:sz w:val="24"/>
          <w:szCs w:val="24"/>
        </w:rPr>
        <w:t>1.1.1</w:t>
      </w:r>
      <w:r w:rsidR="00805D87" w:rsidRPr="00A91F99">
        <w:fldChar w:fldCharType="end"/>
      </w:r>
      <w:r w:rsidR="00D56F8C" w:rsidRPr="00A91F99">
        <w:rPr>
          <w:iCs/>
          <w:sz w:val="24"/>
          <w:szCs w:val="24"/>
        </w:rPr>
        <w:t>)</w:t>
      </w:r>
      <w:r w:rsidR="00D56F8C" w:rsidRPr="00A91F99">
        <w:rPr>
          <w:sz w:val="24"/>
          <w:szCs w:val="24"/>
        </w:rPr>
        <w:t>,</w:t>
      </w:r>
      <w:r w:rsidR="00D56F8C" w:rsidRPr="00A91F99">
        <w:rPr>
          <w:bCs w:val="0"/>
          <w:sz w:val="24"/>
          <w:szCs w:val="24"/>
          <w:lang w:eastAsia="ru-RU"/>
        </w:rPr>
        <w:t xml:space="preserve"> </w:t>
      </w:r>
      <w:r w:rsidR="00ED5C7C" w:rsidRPr="00A91F99">
        <w:rPr>
          <w:bCs w:val="0"/>
          <w:sz w:val="24"/>
          <w:szCs w:val="24"/>
          <w:lang w:eastAsia="ru-RU"/>
        </w:rPr>
        <w:t xml:space="preserve">для всех </w:t>
      </w:r>
      <w:r w:rsidR="00DC6125" w:rsidRPr="00A91F99">
        <w:rPr>
          <w:bCs w:val="0"/>
          <w:sz w:val="24"/>
          <w:szCs w:val="24"/>
          <w:lang w:eastAsia="ru-RU"/>
        </w:rPr>
        <w:t>Участников</w:t>
      </w:r>
      <w:r w:rsidR="00ED5C7C" w:rsidRPr="00A91F9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A91F99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A91F99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A91F99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A91F99">
        <w:rPr>
          <w:bCs w:val="0"/>
          <w:sz w:val="24"/>
          <w:szCs w:val="24"/>
          <w:lang w:eastAsia="ru-RU"/>
        </w:rPr>
        <w:t xml:space="preserve">Краткое изложение предмета </w:t>
      </w:r>
      <w:r w:rsidR="004323E0" w:rsidRPr="00A91F99">
        <w:rPr>
          <w:bCs w:val="0"/>
          <w:sz w:val="24"/>
          <w:szCs w:val="24"/>
          <w:lang w:eastAsia="ru-RU"/>
        </w:rPr>
        <w:t>Заявки</w:t>
      </w:r>
      <w:r w:rsidRPr="00A91F99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A91F9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 w:rsidRPr="00A91F99">
        <w:rPr>
          <w:bCs w:val="0"/>
          <w:sz w:val="24"/>
          <w:szCs w:val="24"/>
          <w:lang w:eastAsia="ru-RU"/>
        </w:rPr>
        <w:t>3.1</w:t>
      </w:r>
      <w:r w:rsidR="00DB05D8" w:rsidRPr="00A91F99">
        <w:rPr>
          <w:bCs w:val="0"/>
          <w:sz w:val="24"/>
          <w:szCs w:val="24"/>
          <w:lang w:eastAsia="ru-RU"/>
        </w:rPr>
        <w:t>4</w:t>
      </w:r>
      <w:r w:rsidRPr="00A91F99">
        <w:rPr>
          <w:bCs w:val="0"/>
          <w:sz w:val="24"/>
          <w:szCs w:val="24"/>
          <w:lang w:eastAsia="ru-RU"/>
        </w:rPr>
        <w:t>.2</w:t>
      </w:r>
      <w:r w:rsidRPr="00A91F99">
        <w:rPr>
          <w:bCs w:val="0"/>
          <w:sz w:val="24"/>
          <w:szCs w:val="24"/>
          <w:lang w:eastAsia="ru-RU"/>
        </w:rPr>
        <w:tab/>
      </w:r>
      <w:r w:rsidR="00ED5C7C" w:rsidRPr="00A91F99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Pr="00A91F9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A91F99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A91F99" w:rsidSect="002B0606">
          <w:headerReference w:type="even" r:id="rId32"/>
          <w:headerReference w:type="default" r:id="rId33"/>
          <w:footerReference w:type="even" r:id="rId34"/>
          <w:headerReference w:type="first" r:id="rId35"/>
          <w:footerReference w:type="first" r:id="rId36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A91F99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640" w:name="_Ref440270568"/>
      <w:bookmarkStart w:id="641" w:name="_Ref440274159"/>
      <w:bookmarkStart w:id="642" w:name="_Ref440292555"/>
      <w:bookmarkStart w:id="643" w:name="_Ref440292779"/>
      <w:bookmarkStart w:id="644" w:name="_Toc525898824"/>
      <w:r w:rsidRPr="00A91F99">
        <w:rPr>
          <w:szCs w:val="24"/>
        </w:rPr>
        <w:lastRenderedPageBreak/>
        <w:t>Техническая часть</w:t>
      </w:r>
      <w:bookmarkEnd w:id="640"/>
      <w:bookmarkEnd w:id="641"/>
      <w:bookmarkEnd w:id="642"/>
      <w:bookmarkEnd w:id="643"/>
      <w:bookmarkEnd w:id="644"/>
      <w:r w:rsidRPr="00A91F99">
        <w:rPr>
          <w:szCs w:val="24"/>
        </w:rPr>
        <w:t xml:space="preserve"> </w:t>
      </w:r>
    </w:p>
    <w:p w:rsidR="002B5044" w:rsidRPr="00A91F99" w:rsidRDefault="002B5044" w:rsidP="0021751A">
      <w:pPr>
        <w:pStyle w:val="2"/>
        <w:ind w:left="1701" w:hanging="1134"/>
      </w:pPr>
      <w:bookmarkStart w:id="645" w:name="_Toc176064097"/>
      <w:bookmarkStart w:id="646" w:name="_Toc176338525"/>
      <w:bookmarkStart w:id="647" w:name="_Toc180399753"/>
      <w:bookmarkStart w:id="648" w:name="_Toc189457101"/>
      <w:bookmarkStart w:id="649" w:name="_Toc189461737"/>
      <w:bookmarkStart w:id="650" w:name="_Toc189462011"/>
      <w:bookmarkStart w:id="651" w:name="_Toc191273610"/>
      <w:bookmarkStart w:id="652" w:name="_Toc423421726"/>
      <w:bookmarkStart w:id="653" w:name="_Toc525898825"/>
      <w:bookmarkStart w:id="654" w:name="_Toc167189319"/>
      <w:bookmarkStart w:id="655" w:name="_Toc168725254"/>
      <w:r w:rsidRPr="00A91F99">
        <w:t xml:space="preserve">Перечень, объемы и характеристики </w:t>
      </w:r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r w:rsidR="00C3704B" w:rsidRPr="00A91F99">
        <w:t>закупаемых услуг</w:t>
      </w:r>
      <w:bookmarkEnd w:id="653"/>
    </w:p>
    <w:p w:rsidR="002B5044" w:rsidRPr="00A91F9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56" w:name="_Toc439166311"/>
      <w:bookmarkStart w:id="657" w:name="_Toc439170659"/>
      <w:bookmarkStart w:id="658" w:name="_Toc439172761"/>
      <w:bookmarkStart w:id="659" w:name="_Toc439173205"/>
      <w:bookmarkStart w:id="660" w:name="_Toc439238199"/>
      <w:bookmarkStart w:id="661" w:name="_Toc439252751"/>
      <w:bookmarkStart w:id="662" w:name="_Toc439323609"/>
      <w:bookmarkStart w:id="663" w:name="_Toc439323725"/>
      <w:bookmarkStart w:id="664" w:name="_Toc440361359"/>
      <w:bookmarkStart w:id="665" w:name="_Toc440376114"/>
      <w:bookmarkStart w:id="666" w:name="_Toc440376241"/>
      <w:bookmarkStart w:id="667" w:name="_Toc440382503"/>
      <w:bookmarkStart w:id="668" w:name="_Toc440447173"/>
      <w:bookmarkStart w:id="669" w:name="_Toc440632334"/>
      <w:bookmarkStart w:id="670" w:name="_Toc440875107"/>
      <w:bookmarkStart w:id="671" w:name="_Toc441131094"/>
      <w:bookmarkStart w:id="672" w:name="_Toc465774615"/>
      <w:bookmarkStart w:id="673" w:name="_Toc465848844"/>
      <w:bookmarkStart w:id="674" w:name="_Toc468875347"/>
      <w:bookmarkStart w:id="675" w:name="_Toc469488399"/>
      <w:bookmarkStart w:id="676" w:name="_Toc471894921"/>
      <w:bookmarkStart w:id="677" w:name="_Toc498590346"/>
      <w:bookmarkStart w:id="678" w:name="_Toc525898826"/>
      <w:r w:rsidRPr="00A91F99">
        <w:rPr>
          <w:b w:val="0"/>
          <w:szCs w:val="24"/>
        </w:rPr>
        <w:t>Техническ</w:t>
      </w:r>
      <w:r w:rsidR="003776BB" w:rsidRPr="00A91F99">
        <w:rPr>
          <w:b w:val="0"/>
          <w:szCs w:val="24"/>
        </w:rPr>
        <w:t>ое(</w:t>
      </w:r>
      <w:r w:rsidRPr="00A91F99">
        <w:rPr>
          <w:b w:val="0"/>
          <w:szCs w:val="24"/>
        </w:rPr>
        <w:t>ие</w:t>
      </w:r>
      <w:r w:rsidR="003776BB" w:rsidRPr="00A91F99">
        <w:rPr>
          <w:b w:val="0"/>
          <w:szCs w:val="24"/>
        </w:rPr>
        <w:t>)</w:t>
      </w:r>
      <w:r w:rsidRPr="00A91F99">
        <w:rPr>
          <w:b w:val="0"/>
          <w:szCs w:val="24"/>
        </w:rPr>
        <w:t xml:space="preserve"> задани</w:t>
      </w:r>
      <w:r w:rsidR="003776BB" w:rsidRPr="00A91F99">
        <w:rPr>
          <w:b w:val="0"/>
          <w:szCs w:val="24"/>
        </w:rPr>
        <w:t>е(</w:t>
      </w:r>
      <w:r w:rsidRPr="00A91F99">
        <w:rPr>
          <w:b w:val="0"/>
          <w:szCs w:val="24"/>
        </w:rPr>
        <w:t>я</w:t>
      </w:r>
      <w:r w:rsidR="003776BB" w:rsidRPr="00A91F99">
        <w:rPr>
          <w:b w:val="0"/>
          <w:szCs w:val="24"/>
        </w:rPr>
        <w:t>)</w:t>
      </w:r>
      <w:r w:rsidRPr="00A91F99">
        <w:rPr>
          <w:b w:val="0"/>
          <w:szCs w:val="24"/>
        </w:rPr>
        <w:t xml:space="preserve"> </w:t>
      </w:r>
      <w:r w:rsidR="00A154B7" w:rsidRPr="00A91F99">
        <w:rPr>
          <w:b w:val="0"/>
          <w:szCs w:val="24"/>
        </w:rPr>
        <w:t xml:space="preserve">по Лоту №1 (подраздел </w:t>
      </w:r>
      <w:r w:rsidR="007F30BA" w:rsidRPr="00A91F99">
        <w:rPr>
          <w:b w:val="0"/>
          <w:szCs w:val="24"/>
        </w:rPr>
        <w:fldChar w:fldCharType="begin"/>
      </w:r>
      <w:r w:rsidR="00A154B7" w:rsidRPr="00A91F99">
        <w:rPr>
          <w:b w:val="0"/>
          <w:szCs w:val="24"/>
        </w:rPr>
        <w:instrText xml:space="preserve"> REF _Ref440275279 \r \h </w:instrText>
      </w:r>
      <w:r w:rsidR="00A91F99" w:rsidRPr="00A91F99">
        <w:rPr>
          <w:b w:val="0"/>
          <w:szCs w:val="24"/>
        </w:rPr>
        <w:instrText xml:space="preserve"> \* MERGEFORMAT </w:instrText>
      </w:r>
      <w:r w:rsidR="007F30BA" w:rsidRPr="00A91F99">
        <w:rPr>
          <w:b w:val="0"/>
          <w:szCs w:val="24"/>
        </w:rPr>
      </w:r>
      <w:r w:rsidR="007F30BA" w:rsidRPr="00A91F99">
        <w:rPr>
          <w:b w:val="0"/>
          <w:szCs w:val="24"/>
        </w:rPr>
        <w:fldChar w:fldCharType="separate"/>
      </w:r>
      <w:r w:rsidR="003C31A6" w:rsidRPr="00A91F99">
        <w:rPr>
          <w:b w:val="0"/>
          <w:szCs w:val="24"/>
        </w:rPr>
        <w:t>1.1.4</w:t>
      </w:r>
      <w:r w:rsidR="007F30BA" w:rsidRPr="00A91F99">
        <w:rPr>
          <w:b w:val="0"/>
          <w:szCs w:val="24"/>
        </w:rPr>
        <w:fldChar w:fldCharType="end"/>
      </w:r>
      <w:r w:rsidR="00A154B7" w:rsidRPr="00A91F99">
        <w:rPr>
          <w:b w:val="0"/>
          <w:szCs w:val="24"/>
        </w:rPr>
        <w:t>)</w:t>
      </w:r>
      <w:r w:rsidRPr="00A91F99">
        <w:rPr>
          <w:b w:val="0"/>
          <w:szCs w:val="24"/>
        </w:rPr>
        <w:t xml:space="preserve"> изложен</w:t>
      </w:r>
      <w:r w:rsidR="00F463E8" w:rsidRPr="00A91F99">
        <w:rPr>
          <w:b w:val="0"/>
          <w:szCs w:val="24"/>
        </w:rPr>
        <w:t>о(</w:t>
      </w:r>
      <w:r w:rsidRPr="00A91F99">
        <w:rPr>
          <w:b w:val="0"/>
          <w:szCs w:val="24"/>
        </w:rPr>
        <w:t>ы</w:t>
      </w:r>
      <w:r w:rsidR="00F463E8" w:rsidRPr="00A91F99">
        <w:rPr>
          <w:b w:val="0"/>
          <w:szCs w:val="24"/>
        </w:rPr>
        <w:t>)</w:t>
      </w:r>
      <w:r w:rsidRPr="00A91F99">
        <w:rPr>
          <w:b w:val="0"/>
          <w:szCs w:val="24"/>
        </w:rPr>
        <w:t xml:space="preserve"> в Приложении №1, которое является неотъемлемым приложением к настоящей документации и предоставляется </w:t>
      </w:r>
      <w:r w:rsidR="0021751A" w:rsidRPr="00A91F99">
        <w:rPr>
          <w:b w:val="0"/>
          <w:szCs w:val="24"/>
        </w:rPr>
        <w:t>Участник</w:t>
      </w:r>
      <w:r w:rsidRPr="00A91F99">
        <w:rPr>
          <w:b w:val="0"/>
          <w:szCs w:val="24"/>
        </w:rPr>
        <w:t>ам вместе с ней в качестве отдельного документа.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</w:p>
    <w:p w:rsidR="002B5044" w:rsidRPr="00A91F99" w:rsidRDefault="002B5044" w:rsidP="0021751A">
      <w:pPr>
        <w:pStyle w:val="2"/>
        <w:ind w:left="1701" w:hanging="1134"/>
      </w:pPr>
      <w:bookmarkStart w:id="679" w:name="_Ref194832984"/>
      <w:bookmarkStart w:id="680" w:name="_Ref197686508"/>
      <w:bookmarkStart w:id="681" w:name="_Toc423421727"/>
      <w:bookmarkStart w:id="682" w:name="_Toc525898827"/>
      <w:r w:rsidRPr="00A91F99">
        <w:t xml:space="preserve">Требование к </w:t>
      </w:r>
      <w:bookmarkEnd w:id="679"/>
      <w:bookmarkEnd w:id="680"/>
      <w:bookmarkEnd w:id="681"/>
      <w:r w:rsidR="00C3704B" w:rsidRPr="00A91F99">
        <w:t>закупаемым услугам</w:t>
      </w:r>
      <w:bookmarkEnd w:id="682"/>
    </w:p>
    <w:p w:rsidR="002B5044" w:rsidRPr="00A91F99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683" w:name="_Toc439166314"/>
      <w:bookmarkStart w:id="684" w:name="_Toc439170662"/>
      <w:bookmarkStart w:id="685" w:name="_Toc439172764"/>
      <w:bookmarkStart w:id="686" w:name="_Toc439173208"/>
      <w:bookmarkStart w:id="687" w:name="_Toc439238202"/>
      <w:bookmarkStart w:id="688" w:name="_Toc439252754"/>
      <w:bookmarkStart w:id="689" w:name="_Toc439323612"/>
      <w:bookmarkStart w:id="690" w:name="_Toc439323728"/>
      <w:bookmarkStart w:id="691" w:name="_Toc440361362"/>
      <w:bookmarkStart w:id="692" w:name="_Toc440376117"/>
      <w:bookmarkStart w:id="693" w:name="_Toc440376244"/>
      <w:bookmarkStart w:id="694" w:name="_Toc440382505"/>
      <w:bookmarkStart w:id="695" w:name="_Toc440447175"/>
      <w:bookmarkStart w:id="696" w:name="_Toc440632336"/>
      <w:bookmarkStart w:id="697" w:name="_Toc440875109"/>
      <w:bookmarkStart w:id="698" w:name="_Toc441131096"/>
      <w:bookmarkStart w:id="699" w:name="_Toc465774617"/>
      <w:bookmarkStart w:id="700" w:name="_Toc465848846"/>
      <w:bookmarkStart w:id="701" w:name="_Toc468875349"/>
      <w:bookmarkStart w:id="702" w:name="_Toc469488401"/>
      <w:bookmarkStart w:id="703" w:name="_Toc471894923"/>
      <w:bookmarkStart w:id="704" w:name="_Toc498590348"/>
      <w:bookmarkStart w:id="705" w:name="_Toc525898828"/>
      <w:bookmarkStart w:id="706" w:name="_Ref194833053"/>
      <w:bookmarkStart w:id="707" w:name="_Ref223496951"/>
      <w:bookmarkStart w:id="708" w:name="_Ref223496970"/>
      <w:r w:rsidRPr="00A91F99">
        <w:rPr>
          <w:b w:val="0"/>
          <w:szCs w:val="24"/>
        </w:rPr>
        <w:t xml:space="preserve">Дополнительные требования к </w:t>
      </w:r>
      <w:r w:rsidR="00C3704B" w:rsidRPr="00A91F99">
        <w:rPr>
          <w:b w:val="0"/>
          <w:szCs w:val="24"/>
        </w:rPr>
        <w:t>закупаемым услугам</w:t>
      </w:r>
      <w:r w:rsidR="003776BB" w:rsidRPr="00A91F99">
        <w:rPr>
          <w:b w:val="0"/>
          <w:szCs w:val="24"/>
          <w:lang w:eastAsia="ru-RU"/>
        </w:rPr>
        <w:t>, изложены в Приложении №1 (Техническом(их) задании(ях)) к настоящей Документации. При несоблюдении требований Технического(их) задания(й) Закупочная комиссия отклонит Заявку Участника</w:t>
      </w:r>
      <w:r w:rsidRPr="00A91F99">
        <w:rPr>
          <w:b w:val="0"/>
          <w:szCs w:val="24"/>
        </w:rPr>
        <w:t>.</w:t>
      </w:r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</w:p>
    <w:p w:rsidR="007C47E3" w:rsidRPr="00A91F99" w:rsidRDefault="007C47E3" w:rsidP="007C47E3">
      <w:pPr>
        <w:pStyle w:val="2"/>
        <w:ind w:left="1701" w:hanging="1134"/>
        <w:rPr>
          <w:b w:val="0"/>
        </w:rPr>
      </w:pPr>
      <w:bookmarkStart w:id="709" w:name="_Toc461808930"/>
      <w:bookmarkStart w:id="710" w:name="_Toc464120639"/>
      <w:bookmarkStart w:id="711" w:name="_Toc525898829"/>
      <w:bookmarkEnd w:id="654"/>
      <w:bookmarkEnd w:id="655"/>
      <w:bookmarkEnd w:id="706"/>
      <w:bookmarkEnd w:id="707"/>
      <w:bookmarkEnd w:id="708"/>
      <w:r w:rsidRPr="00A91F99">
        <w:t>Альтернативные предложения</w:t>
      </w:r>
      <w:bookmarkStart w:id="712" w:name="_Ref56252639"/>
      <w:bookmarkEnd w:id="709"/>
      <w:bookmarkEnd w:id="710"/>
      <w:bookmarkEnd w:id="711"/>
    </w:p>
    <w:p w:rsidR="007C47E3" w:rsidRPr="00A91F99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713" w:name="_Toc461808802"/>
      <w:bookmarkStart w:id="714" w:name="_Toc461808931"/>
      <w:bookmarkStart w:id="715" w:name="_Toc464120640"/>
      <w:bookmarkStart w:id="716" w:name="_Toc465774619"/>
      <w:bookmarkStart w:id="717" w:name="_Toc465848848"/>
      <w:bookmarkStart w:id="718" w:name="_Toc468875351"/>
      <w:bookmarkStart w:id="719" w:name="_Toc469488403"/>
      <w:bookmarkStart w:id="720" w:name="_Toc471894925"/>
      <w:bookmarkStart w:id="721" w:name="_Toc498590350"/>
      <w:bookmarkStart w:id="722" w:name="_Toc525898830"/>
      <w:r w:rsidRPr="00A91F99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</w:p>
    <w:p w:rsidR="002B5044" w:rsidRPr="00A91F99" w:rsidRDefault="002B5044" w:rsidP="002B5044">
      <w:pPr>
        <w:spacing w:before="100" w:beforeAutospacing="1" w:after="100" w:afterAutospacing="1" w:line="240" w:lineRule="auto"/>
      </w:pPr>
    </w:p>
    <w:p w:rsidR="002B5044" w:rsidRPr="00A91F99" w:rsidRDefault="002B5044" w:rsidP="002B5044">
      <w:pPr>
        <w:pStyle w:val="11"/>
        <w:rPr>
          <w:lang w:eastAsia="ru-RU"/>
        </w:rPr>
      </w:pPr>
    </w:p>
    <w:p w:rsidR="00E35404" w:rsidRPr="00A91F99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723" w:name="_Ref440270602"/>
      <w:bookmarkStart w:id="724" w:name="_Toc525898831"/>
      <w:bookmarkEnd w:id="5"/>
      <w:bookmarkEnd w:id="635"/>
      <w:r w:rsidRPr="00A91F99">
        <w:rPr>
          <w:szCs w:val="24"/>
        </w:rPr>
        <w:lastRenderedPageBreak/>
        <w:t>Образцы основных форм документов, включаемых в Заявку</w:t>
      </w:r>
      <w:bookmarkEnd w:id="723"/>
      <w:bookmarkEnd w:id="724"/>
      <w:r w:rsidRPr="00A91F99">
        <w:rPr>
          <w:szCs w:val="24"/>
        </w:rPr>
        <w:t xml:space="preserve"> </w:t>
      </w:r>
    </w:p>
    <w:p w:rsidR="004F4D80" w:rsidRPr="00A91F99" w:rsidRDefault="004F4D80" w:rsidP="004F4D80">
      <w:pPr>
        <w:pStyle w:val="2"/>
      </w:pPr>
      <w:bookmarkStart w:id="725" w:name="_Ref55336310"/>
      <w:bookmarkStart w:id="726" w:name="_Toc57314672"/>
      <w:bookmarkStart w:id="727" w:name="_Toc69728986"/>
      <w:bookmarkStart w:id="728" w:name="_Toc98253919"/>
      <w:bookmarkStart w:id="729" w:name="_Toc165173847"/>
      <w:bookmarkStart w:id="730" w:name="_Toc423423667"/>
      <w:bookmarkStart w:id="731" w:name="_Toc525898832"/>
      <w:r w:rsidRPr="00A91F99">
        <w:t xml:space="preserve">Письмо о подаче оферты </w:t>
      </w:r>
      <w:bookmarkStart w:id="732" w:name="_Ref22846535"/>
      <w:r w:rsidRPr="00A91F99">
        <w:t>(</w:t>
      </w:r>
      <w:bookmarkEnd w:id="732"/>
      <w:r w:rsidRPr="00A91F99">
        <w:t xml:space="preserve">форма </w:t>
      </w:r>
      <w:r w:rsidRPr="00A91F99">
        <w:rPr>
          <w:noProof/>
        </w:rPr>
        <w:t>1</w:t>
      </w:r>
      <w:r w:rsidRPr="00A91F99">
        <w:t>)</w:t>
      </w:r>
      <w:bookmarkEnd w:id="725"/>
      <w:bookmarkEnd w:id="726"/>
      <w:bookmarkEnd w:id="727"/>
      <w:bookmarkEnd w:id="728"/>
      <w:bookmarkEnd w:id="729"/>
      <w:bookmarkEnd w:id="730"/>
      <w:bookmarkEnd w:id="731"/>
    </w:p>
    <w:p w:rsidR="004F4D80" w:rsidRPr="00A91F99" w:rsidRDefault="004F4D80" w:rsidP="004F4D80">
      <w:pPr>
        <w:pStyle w:val="3"/>
        <w:rPr>
          <w:szCs w:val="24"/>
        </w:rPr>
      </w:pPr>
      <w:bookmarkStart w:id="733" w:name="_Toc98253920"/>
      <w:bookmarkStart w:id="734" w:name="_Toc157248174"/>
      <w:bookmarkStart w:id="735" w:name="_Toc157496543"/>
      <w:bookmarkStart w:id="736" w:name="_Toc158206082"/>
      <w:bookmarkStart w:id="737" w:name="_Toc164057767"/>
      <w:bookmarkStart w:id="738" w:name="_Toc164137117"/>
      <w:bookmarkStart w:id="739" w:name="_Toc164161277"/>
      <w:bookmarkStart w:id="740" w:name="_Toc165173848"/>
      <w:bookmarkStart w:id="741" w:name="_Toc439170673"/>
      <w:bookmarkStart w:id="742" w:name="_Toc439172775"/>
      <w:bookmarkStart w:id="743" w:name="_Toc439173219"/>
      <w:bookmarkStart w:id="744" w:name="_Toc439238213"/>
      <w:bookmarkStart w:id="745" w:name="_Toc440361369"/>
      <w:bookmarkStart w:id="746" w:name="_Toc440376124"/>
      <w:bookmarkStart w:id="747" w:name="_Toc465774622"/>
      <w:bookmarkStart w:id="748" w:name="_Toc465848851"/>
      <w:bookmarkStart w:id="749" w:name="_Toc471894928"/>
      <w:bookmarkStart w:id="750" w:name="_Toc498590353"/>
      <w:bookmarkStart w:id="751" w:name="_Toc525898833"/>
      <w:r w:rsidRPr="00A91F99">
        <w:rPr>
          <w:szCs w:val="24"/>
        </w:rPr>
        <w:t>Форма письма о подаче оферты</w:t>
      </w:r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</w:p>
    <w:p w:rsidR="004F4D80" w:rsidRPr="00A91F9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91F99">
        <w:rPr>
          <w:b/>
          <w:spacing w:val="36"/>
          <w:sz w:val="24"/>
          <w:szCs w:val="24"/>
        </w:rPr>
        <w:t>начало формы</w:t>
      </w:r>
    </w:p>
    <w:p w:rsidR="004F4D80" w:rsidRPr="00A91F99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A91F99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A91F99">
        <w:rPr>
          <w:sz w:val="24"/>
          <w:szCs w:val="24"/>
        </w:rPr>
        <w:t>«_____»_______________ года</w:t>
      </w:r>
    </w:p>
    <w:p w:rsidR="004F4D80" w:rsidRPr="00A91F99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A91F99">
        <w:rPr>
          <w:sz w:val="24"/>
          <w:szCs w:val="24"/>
        </w:rPr>
        <w:t>№________________________</w:t>
      </w:r>
    </w:p>
    <w:p w:rsidR="004F4D80" w:rsidRPr="00A91F99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752" w:name="_Ref34763774"/>
      <w:r w:rsidRPr="00A91F99">
        <w:rPr>
          <w:sz w:val="24"/>
          <w:szCs w:val="24"/>
        </w:rPr>
        <w:t>Уважаемые господа!</w:t>
      </w: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Изучив Извещение о проведении </w:t>
      </w:r>
      <w:r w:rsidR="00C236C0" w:rsidRPr="00A91F99">
        <w:rPr>
          <w:sz w:val="24"/>
          <w:szCs w:val="24"/>
        </w:rPr>
        <w:t>запроса предложений</w:t>
      </w:r>
      <w:r w:rsidRPr="00A91F99">
        <w:rPr>
          <w:sz w:val="24"/>
          <w:szCs w:val="24"/>
        </w:rPr>
        <w:t>, опубликованное в [</w:t>
      </w:r>
      <w:r w:rsidRPr="00A91F99">
        <w:rPr>
          <w:rStyle w:val="aa"/>
          <w:sz w:val="24"/>
          <w:szCs w:val="24"/>
        </w:rPr>
        <w:t xml:space="preserve">указывается дата публикации Извещения о проведении </w:t>
      </w:r>
      <w:r w:rsidR="00C236C0" w:rsidRPr="00A91F99">
        <w:rPr>
          <w:rStyle w:val="aa"/>
          <w:sz w:val="24"/>
          <w:szCs w:val="24"/>
        </w:rPr>
        <w:t>запроса предложений</w:t>
      </w:r>
      <w:r w:rsidRPr="00A91F99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A91F99">
        <w:rPr>
          <w:sz w:val="24"/>
          <w:szCs w:val="24"/>
        </w:rPr>
        <w:t xml:space="preserve">], и </w:t>
      </w:r>
      <w:r w:rsidR="00C236C0" w:rsidRPr="00A91F99">
        <w:rPr>
          <w:sz w:val="24"/>
          <w:szCs w:val="24"/>
        </w:rPr>
        <w:t>Документацию по запросу предложений</w:t>
      </w:r>
      <w:r w:rsidRPr="00A91F99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 w:rsidRPr="00A91F99">
        <w:rPr>
          <w:sz w:val="24"/>
          <w:szCs w:val="24"/>
        </w:rPr>
        <w:t>запроса предложений</w:t>
      </w:r>
      <w:r w:rsidRPr="00A91F99">
        <w:rPr>
          <w:sz w:val="24"/>
          <w:szCs w:val="24"/>
        </w:rPr>
        <w:t>,</w:t>
      </w:r>
    </w:p>
    <w:p w:rsidR="004F4D80" w:rsidRPr="00A91F9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91F99">
        <w:rPr>
          <w:sz w:val="24"/>
          <w:szCs w:val="24"/>
        </w:rPr>
        <w:t>_____________________________________________________________________________,</w:t>
      </w:r>
    </w:p>
    <w:p w:rsidR="004F4D80" w:rsidRPr="00A91F99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A91F99">
        <w:rPr>
          <w:sz w:val="24"/>
          <w:szCs w:val="24"/>
          <w:vertAlign w:val="superscript"/>
        </w:rPr>
        <w:t xml:space="preserve">(полное наименование </w:t>
      </w:r>
      <w:r w:rsidR="00C236C0" w:rsidRPr="00A91F99">
        <w:rPr>
          <w:sz w:val="24"/>
          <w:szCs w:val="24"/>
          <w:vertAlign w:val="superscript"/>
        </w:rPr>
        <w:t>Участник</w:t>
      </w:r>
      <w:r w:rsidRPr="00A91F99">
        <w:rPr>
          <w:sz w:val="24"/>
          <w:szCs w:val="24"/>
          <w:vertAlign w:val="superscript"/>
        </w:rPr>
        <w:t>а с указанием организационно-правовой формы)</w:t>
      </w:r>
    </w:p>
    <w:p w:rsidR="004F4D80" w:rsidRPr="00A91F9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91F99">
        <w:rPr>
          <w:sz w:val="24"/>
          <w:szCs w:val="24"/>
        </w:rPr>
        <w:t>зарегистрированное по адресу ___________________________________________________,</w:t>
      </w:r>
    </w:p>
    <w:p w:rsidR="004F4D80" w:rsidRPr="00A91F99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A91F99">
        <w:rPr>
          <w:sz w:val="24"/>
          <w:szCs w:val="24"/>
          <w:vertAlign w:val="superscript"/>
        </w:rPr>
        <w:t xml:space="preserve">(юридический адрес </w:t>
      </w:r>
      <w:r w:rsidR="00C236C0" w:rsidRPr="00A91F99">
        <w:rPr>
          <w:sz w:val="24"/>
          <w:szCs w:val="24"/>
          <w:vertAlign w:val="superscript"/>
        </w:rPr>
        <w:t>Участник</w:t>
      </w:r>
      <w:r w:rsidRPr="00A91F99">
        <w:rPr>
          <w:sz w:val="24"/>
          <w:szCs w:val="24"/>
          <w:vertAlign w:val="superscript"/>
        </w:rPr>
        <w:t>а)</w:t>
      </w:r>
    </w:p>
    <w:p w:rsidR="004F4D80" w:rsidRPr="00A91F9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91F99">
        <w:rPr>
          <w:sz w:val="24"/>
          <w:szCs w:val="24"/>
        </w:rPr>
        <w:t xml:space="preserve">предлагает заключить Договор на </w:t>
      </w:r>
      <w:r w:rsidR="00541FAB" w:rsidRPr="00A91F99">
        <w:rPr>
          <w:sz w:val="24"/>
          <w:szCs w:val="24"/>
        </w:rPr>
        <w:t>оказание</w:t>
      </w:r>
      <w:r w:rsidRPr="00A91F99">
        <w:rPr>
          <w:sz w:val="24"/>
          <w:szCs w:val="24"/>
        </w:rPr>
        <w:t xml:space="preserve"> следующ</w:t>
      </w:r>
      <w:r w:rsidR="00541FAB" w:rsidRPr="00A91F99">
        <w:rPr>
          <w:sz w:val="24"/>
          <w:szCs w:val="24"/>
        </w:rPr>
        <w:t>их</w:t>
      </w:r>
      <w:r w:rsidRPr="00A91F99">
        <w:rPr>
          <w:sz w:val="24"/>
          <w:szCs w:val="24"/>
        </w:rPr>
        <w:t xml:space="preserve"> </w:t>
      </w:r>
      <w:r w:rsidR="00541FAB" w:rsidRPr="00A91F99">
        <w:rPr>
          <w:sz w:val="24"/>
          <w:szCs w:val="24"/>
        </w:rPr>
        <w:t>услуг</w:t>
      </w:r>
      <w:r w:rsidRPr="00A91F99">
        <w:rPr>
          <w:sz w:val="24"/>
          <w:szCs w:val="24"/>
        </w:rPr>
        <w:t>:</w:t>
      </w:r>
    </w:p>
    <w:p w:rsidR="004F4D80" w:rsidRPr="00A91F9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91F99">
        <w:rPr>
          <w:sz w:val="24"/>
          <w:szCs w:val="24"/>
        </w:rPr>
        <w:t>_______________________________________________________________________________</w:t>
      </w:r>
    </w:p>
    <w:p w:rsidR="004F4D80" w:rsidRPr="00A91F99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A91F99">
        <w:rPr>
          <w:sz w:val="24"/>
          <w:szCs w:val="24"/>
          <w:vertAlign w:val="superscript"/>
        </w:rPr>
        <w:t>(краткое описание предлагаем</w:t>
      </w:r>
      <w:r w:rsidR="00541FAB" w:rsidRPr="00A91F99">
        <w:rPr>
          <w:sz w:val="24"/>
          <w:szCs w:val="24"/>
          <w:vertAlign w:val="superscript"/>
        </w:rPr>
        <w:t>ых</w:t>
      </w:r>
      <w:r w:rsidRPr="00A91F99">
        <w:rPr>
          <w:sz w:val="24"/>
          <w:szCs w:val="24"/>
          <w:vertAlign w:val="superscript"/>
        </w:rPr>
        <w:t xml:space="preserve"> </w:t>
      </w:r>
      <w:r w:rsidR="00541FAB" w:rsidRPr="00A91F99">
        <w:rPr>
          <w:sz w:val="24"/>
          <w:szCs w:val="24"/>
          <w:vertAlign w:val="superscript"/>
        </w:rPr>
        <w:t>услуг</w:t>
      </w:r>
      <w:r w:rsidRPr="00A91F99">
        <w:rPr>
          <w:sz w:val="24"/>
          <w:szCs w:val="24"/>
          <w:vertAlign w:val="superscript"/>
        </w:rPr>
        <w:t>)</w:t>
      </w:r>
    </w:p>
    <w:p w:rsidR="004F4D80" w:rsidRPr="00A91F99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A91F99">
        <w:rPr>
          <w:sz w:val="24"/>
          <w:szCs w:val="24"/>
        </w:rPr>
        <w:t xml:space="preserve">на условиях и в соответствии с </w:t>
      </w:r>
      <w:r w:rsidR="00620758" w:rsidRPr="00A91F99">
        <w:rPr>
          <w:sz w:val="24"/>
          <w:szCs w:val="24"/>
        </w:rPr>
        <w:t>Технико-коммерческим предложением, Описанием качеств оказываемых услуг</w:t>
      </w:r>
      <w:r w:rsidR="00975C64" w:rsidRPr="00A91F99">
        <w:rPr>
          <w:sz w:val="24"/>
          <w:szCs w:val="24"/>
        </w:rPr>
        <w:t>,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="00EF422D" w:rsidRPr="00A91F99">
        <w:rPr>
          <w:sz w:val="24"/>
          <w:szCs w:val="24"/>
        </w:rPr>
        <w:t>.</w:t>
      </w:r>
      <w:r w:rsidRPr="00A91F99">
        <w:rPr>
          <w:sz w:val="24"/>
          <w:szCs w:val="24"/>
        </w:rPr>
        <w:t xml:space="preserve"> </w:t>
      </w:r>
    </w:p>
    <w:p w:rsidR="004F4D80" w:rsidRPr="00A91F99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A91F99">
        <w:rPr>
          <w:b/>
          <w:szCs w:val="24"/>
        </w:rPr>
        <w:t xml:space="preserve">Срок </w:t>
      </w:r>
      <w:r w:rsidR="00CC3DAD" w:rsidRPr="00A91F99">
        <w:rPr>
          <w:b/>
          <w:szCs w:val="24"/>
        </w:rPr>
        <w:t>оказания услуг</w:t>
      </w:r>
      <w:r w:rsidRPr="00A91F99">
        <w:rPr>
          <w:b/>
          <w:szCs w:val="24"/>
        </w:rPr>
        <w:t xml:space="preserve">: </w:t>
      </w:r>
    </w:p>
    <w:p w:rsidR="004F4D80" w:rsidRPr="00A91F99" w:rsidRDefault="004F4D80" w:rsidP="004F4D80">
      <w:pPr>
        <w:pStyle w:val="Times120"/>
        <w:widowControl w:val="0"/>
        <w:rPr>
          <w:szCs w:val="24"/>
        </w:rPr>
      </w:pPr>
      <w:r w:rsidRPr="00A91F99">
        <w:rPr>
          <w:szCs w:val="24"/>
        </w:rPr>
        <w:t xml:space="preserve">Начало </w:t>
      </w:r>
      <w:r w:rsidR="00CC3DAD" w:rsidRPr="00A91F99">
        <w:rPr>
          <w:szCs w:val="24"/>
        </w:rPr>
        <w:t>оказания услуг</w:t>
      </w:r>
      <w:r w:rsidRPr="00A91F99">
        <w:rPr>
          <w:szCs w:val="24"/>
        </w:rPr>
        <w:t xml:space="preserve">: </w:t>
      </w:r>
      <w:r w:rsidRPr="00A91F99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A91F99">
        <w:rPr>
          <w:szCs w:val="24"/>
        </w:rPr>
        <w:t>.</w:t>
      </w:r>
    </w:p>
    <w:p w:rsidR="004F4D80" w:rsidRPr="00A91F99" w:rsidRDefault="004F4D80" w:rsidP="004F4D80">
      <w:pPr>
        <w:pStyle w:val="Times120"/>
        <w:widowControl w:val="0"/>
        <w:rPr>
          <w:szCs w:val="24"/>
        </w:rPr>
      </w:pPr>
      <w:r w:rsidRPr="00A91F99">
        <w:rPr>
          <w:szCs w:val="24"/>
        </w:rPr>
        <w:t xml:space="preserve">Окончание </w:t>
      </w:r>
      <w:r w:rsidR="00CC3DAD" w:rsidRPr="00A91F99">
        <w:rPr>
          <w:szCs w:val="24"/>
        </w:rPr>
        <w:t>оказания услуг</w:t>
      </w:r>
      <w:r w:rsidRPr="00A91F99">
        <w:rPr>
          <w:szCs w:val="24"/>
        </w:rPr>
        <w:t xml:space="preserve">: </w:t>
      </w:r>
      <w:r w:rsidRPr="00A91F99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A91F99">
        <w:rPr>
          <w:szCs w:val="24"/>
        </w:rPr>
        <w:t>.</w:t>
      </w:r>
    </w:p>
    <w:p w:rsidR="004F4D80" w:rsidRPr="00A91F99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A91F99">
        <w:rPr>
          <w:b/>
          <w:szCs w:val="24"/>
        </w:rPr>
        <w:t xml:space="preserve">Условия оплаты </w:t>
      </w:r>
      <w:r w:rsidR="00CC3DAD" w:rsidRPr="00A91F99">
        <w:rPr>
          <w:b/>
          <w:szCs w:val="24"/>
        </w:rPr>
        <w:t>оказания услуг</w:t>
      </w:r>
      <w:r w:rsidRPr="00A91F99">
        <w:rPr>
          <w:b/>
          <w:iCs/>
          <w:szCs w:val="24"/>
        </w:rPr>
        <w:t>:</w:t>
      </w:r>
      <w:r w:rsidRPr="00A91F99">
        <w:rPr>
          <w:iCs/>
          <w:szCs w:val="24"/>
        </w:rPr>
        <w:t xml:space="preserve"> </w:t>
      </w:r>
      <w:r w:rsidRPr="00A91F99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A91F99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A91F99">
        <w:rPr>
          <w:rStyle w:val="aa"/>
          <w:bCs w:val="0"/>
          <w:snapToGrid w:val="0"/>
          <w:sz w:val="16"/>
          <w:szCs w:val="16"/>
        </w:rPr>
        <w:t>__</w:t>
      </w:r>
      <w:r w:rsidRPr="00A91F99">
        <w:rPr>
          <w:iCs/>
          <w:szCs w:val="24"/>
        </w:rPr>
        <w:t>.</w:t>
      </w:r>
    </w:p>
    <w:p w:rsidR="004F4D80" w:rsidRPr="00A91F99" w:rsidRDefault="004F4D80" w:rsidP="004F4D80">
      <w:pPr>
        <w:spacing w:after="60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Настоящая </w:t>
      </w:r>
      <w:r w:rsidR="00C236C0" w:rsidRPr="00A91F99">
        <w:rPr>
          <w:sz w:val="24"/>
          <w:szCs w:val="24"/>
        </w:rPr>
        <w:t>Заявка</w:t>
      </w:r>
      <w:r w:rsidRPr="00A91F99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91F99">
        <w:rPr>
          <w:sz w:val="24"/>
          <w:szCs w:val="24"/>
        </w:rPr>
        <w:t>1</w:t>
      </w:r>
      <w:r w:rsidRPr="00A91F99">
        <w:rPr>
          <w:sz w:val="24"/>
          <w:szCs w:val="24"/>
        </w:rPr>
        <w:t>_ года.</w:t>
      </w:r>
    </w:p>
    <w:p w:rsidR="00975C64" w:rsidRPr="00A91F9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91F99">
        <w:rPr>
          <w:sz w:val="24"/>
          <w:szCs w:val="24"/>
        </w:rPr>
        <w:t>Данная Заявка подается с пониманием того, что:</w:t>
      </w:r>
    </w:p>
    <w:p w:rsidR="00975C64" w:rsidRPr="00A91F9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91F99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91F9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91F99">
        <w:rPr>
          <w:sz w:val="24"/>
          <w:szCs w:val="24"/>
        </w:rPr>
        <w:t>вы оставляете за собой право:</w:t>
      </w:r>
    </w:p>
    <w:p w:rsidR="00975C64" w:rsidRPr="00A91F99" w:rsidRDefault="00975C64" w:rsidP="007A50C6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91F99" w:rsidRDefault="00975C64" w:rsidP="007A50C6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91F99" w:rsidRDefault="00975C64" w:rsidP="007A50C6">
      <w:pPr>
        <w:widowControl w:val="0"/>
        <w:numPr>
          <w:ilvl w:val="0"/>
          <w:numId w:val="75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отклонить все заявки.</w:t>
      </w:r>
    </w:p>
    <w:p w:rsidR="00975C64" w:rsidRPr="00A91F9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91F99">
        <w:rPr>
          <w:sz w:val="24"/>
          <w:szCs w:val="24"/>
        </w:rPr>
        <w:t>______________(</w:t>
      </w:r>
      <w:r w:rsidRPr="00A91F99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91F99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A91F99" w:rsidRDefault="007C47E3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не изменять (не вносить изменения) в Заявку </w:t>
      </w:r>
      <w:r w:rsidR="00975C64" w:rsidRPr="00A91F99">
        <w:rPr>
          <w:sz w:val="24"/>
          <w:szCs w:val="24"/>
        </w:rPr>
        <w:t>в течение срока ее действия после истечения срока окончания подачи Заявок;</w:t>
      </w:r>
    </w:p>
    <w:p w:rsidR="00975C64" w:rsidRPr="00A91F99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предоставлять достоверные и не</w:t>
      </w:r>
      <w:r w:rsidR="00F56BF5" w:rsidRPr="00A91F99">
        <w:rPr>
          <w:sz w:val="24"/>
          <w:szCs w:val="24"/>
        </w:rPr>
        <w:t>фальсифицированны</w:t>
      </w:r>
      <w:r w:rsidRPr="00A91F99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A91F99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A91F99">
        <w:rPr>
          <w:i/>
          <w:sz w:val="24"/>
          <w:szCs w:val="24"/>
        </w:rPr>
        <w:t xml:space="preserve">Наименование Участника, при подаче Заявки </w:t>
      </w:r>
      <w:r w:rsidRPr="00A91F99">
        <w:rPr>
          <w:i/>
          <w:sz w:val="24"/>
          <w:szCs w:val="24"/>
        </w:rPr>
        <w:lastRenderedPageBreak/>
        <w:t>коллективным Участником указывается лидер и состав коллективного Участника</w:t>
      </w:r>
      <w:r w:rsidRPr="00A91F99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</w:p>
    <w:p w:rsidR="00975C64" w:rsidRPr="00A91F99" w:rsidRDefault="00975C64" w:rsidP="007A50C6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A91F99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91F99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A91F99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A91F99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91F99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A91F99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91F99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A91F99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A91F99">
        <w:rPr>
          <w:sz w:val="24"/>
          <w:szCs w:val="24"/>
        </w:rPr>
        <w:t>является полностью правоспособным;</w:t>
      </w:r>
    </w:p>
    <w:p w:rsidR="00975C64" w:rsidRPr="00A91F99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A91F99">
        <w:rPr>
          <w:sz w:val="24"/>
          <w:szCs w:val="24"/>
        </w:rPr>
        <w:t>является полностью дееспособным [</w:t>
      </w:r>
      <w:r w:rsidRPr="00A91F99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 При подготовке Заявки юридическим лицом – данная формулировка подлежит удалению]</w:t>
      </w:r>
      <w:r w:rsidRPr="00A91F99">
        <w:rPr>
          <w:sz w:val="24"/>
          <w:szCs w:val="24"/>
        </w:rPr>
        <w:t>;</w:t>
      </w:r>
    </w:p>
    <w:p w:rsidR="00975C64" w:rsidRPr="00A91F99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A91F99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A91F99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A91F99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A91F99" w:rsidRDefault="00975C64" w:rsidP="007A50C6">
      <w:pPr>
        <w:widowControl w:val="0"/>
        <w:numPr>
          <w:ilvl w:val="0"/>
          <w:numId w:val="74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r w:rsidRPr="00A91F99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A91F99">
        <w:rPr>
          <w:i/>
          <w:iCs/>
          <w:sz w:val="24"/>
          <w:szCs w:val="24"/>
        </w:rPr>
        <w:t xml:space="preserve">Наименование Участника, </w:t>
      </w:r>
      <w:r w:rsidRPr="00A91F99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A91F99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A91F99">
        <w:rPr>
          <w:i/>
          <w:iCs/>
          <w:sz w:val="24"/>
          <w:szCs w:val="24"/>
        </w:rPr>
        <w:t xml:space="preserve">Наименование Участника, </w:t>
      </w:r>
      <w:r w:rsidRPr="00A91F99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A91F99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  ________________________(</w:t>
      </w:r>
      <w:r w:rsidRPr="00A91F99">
        <w:rPr>
          <w:i/>
          <w:iCs/>
          <w:sz w:val="24"/>
          <w:szCs w:val="24"/>
        </w:rPr>
        <w:t xml:space="preserve">Наименование Участника, </w:t>
      </w:r>
      <w:r w:rsidRPr="00A91F99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A91F99">
        <w:rPr>
          <w:sz w:val="24"/>
          <w:szCs w:val="24"/>
        </w:rPr>
        <w:t>)  не приостановлена.</w:t>
      </w:r>
    </w:p>
    <w:p w:rsidR="00975C64" w:rsidRPr="00A91F99" w:rsidRDefault="00975C64" w:rsidP="00975C64">
      <w:pPr>
        <w:spacing w:after="120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A91F99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A91F9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A91F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№ прило-жения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A91F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A91F99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A91F99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A91F9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91F9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91F9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91F9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91F9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91F9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A91F99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A91F99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A91F99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Pr="00A91F99" w:rsidRDefault="00DF4A13" w:rsidP="004F4D80">
      <w:pPr>
        <w:spacing w:line="240" w:lineRule="auto"/>
        <w:rPr>
          <w:sz w:val="24"/>
          <w:szCs w:val="24"/>
        </w:rPr>
      </w:pP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____________________________________</w:t>
      </w:r>
    </w:p>
    <w:p w:rsidR="004F4D80" w:rsidRPr="00A91F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F99">
        <w:rPr>
          <w:sz w:val="24"/>
          <w:szCs w:val="24"/>
          <w:vertAlign w:val="superscript"/>
        </w:rPr>
        <w:t>(подпись, М.П.)</w:t>
      </w: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____________________________________</w:t>
      </w:r>
    </w:p>
    <w:p w:rsidR="004F4D80" w:rsidRPr="00A91F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F9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91F99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91F99">
        <w:rPr>
          <w:b/>
          <w:spacing w:val="36"/>
          <w:sz w:val="24"/>
          <w:szCs w:val="24"/>
        </w:rPr>
        <w:lastRenderedPageBreak/>
        <w:t>конец формы</w:t>
      </w:r>
    </w:p>
    <w:p w:rsidR="00C236C0" w:rsidRPr="00A91F99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753" w:name="_Toc98253921"/>
      <w:bookmarkStart w:id="754" w:name="_Toc157248175"/>
      <w:bookmarkStart w:id="755" w:name="_Toc157496544"/>
      <w:bookmarkStart w:id="756" w:name="_Toc158206083"/>
      <w:bookmarkStart w:id="757" w:name="_Toc164057768"/>
      <w:bookmarkStart w:id="758" w:name="_Toc164137118"/>
      <w:bookmarkStart w:id="759" w:name="_Toc164161278"/>
      <w:bookmarkStart w:id="760" w:name="_Toc165173849"/>
      <w:r w:rsidRPr="00A91F99">
        <w:rPr>
          <w:b/>
          <w:szCs w:val="24"/>
        </w:rPr>
        <w:br w:type="page"/>
      </w:r>
    </w:p>
    <w:p w:rsidR="004F4D80" w:rsidRPr="00A91F99" w:rsidRDefault="004F4D80" w:rsidP="004F4D80">
      <w:pPr>
        <w:pStyle w:val="3"/>
        <w:rPr>
          <w:szCs w:val="24"/>
        </w:rPr>
      </w:pPr>
      <w:bookmarkStart w:id="761" w:name="_Toc439170674"/>
      <w:bookmarkStart w:id="762" w:name="_Toc439172776"/>
      <w:bookmarkStart w:id="763" w:name="_Toc439173220"/>
      <w:bookmarkStart w:id="764" w:name="_Toc439238214"/>
      <w:bookmarkStart w:id="765" w:name="_Toc439252762"/>
      <w:bookmarkStart w:id="766" w:name="_Toc439323736"/>
      <w:bookmarkStart w:id="767" w:name="_Toc440361370"/>
      <w:bookmarkStart w:id="768" w:name="_Toc440376125"/>
      <w:bookmarkStart w:id="769" w:name="_Toc440376252"/>
      <w:bookmarkStart w:id="770" w:name="_Toc440382510"/>
      <w:bookmarkStart w:id="771" w:name="_Toc440447180"/>
      <w:bookmarkStart w:id="772" w:name="_Toc440632341"/>
      <w:bookmarkStart w:id="773" w:name="_Toc440875113"/>
      <w:bookmarkStart w:id="774" w:name="_Toc441131100"/>
      <w:bookmarkStart w:id="775" w:name="_Toc465774623"/>
      <w:bookmarkStart w:id="776" w:name="_Toc465848852"/>
      <w:bookmarkStart w:id="777" w:name="_Toc471894929"/>
      <w:bookmarkStart w:id="778" w:name="_Toc498590354"/>
      <w:bookmarkStart w:id="779" w:name="_Toc525898834"/>
      <w:r w:rsidRPr="00A91F99">
        <w:rPr>
          <w:szCs w:val="24"/>
        </w:rPr>
        <w:lastRenderedPageBreak/>
        <w:t>Инструкции по заполнению</w:t>
      </w:r>
      <w:bookmarkEnd w:id="753"/>
      <w:bookmarkEnd w:id="754"/>
      <w:bookmarkEnd w:id="755"/>
      <w:bookmarkEnd w:id="756"/>
      <w:bookmarkEnd w:id="757"/>
      <w:bookmarkEnd w:id="758"/>
      <w:bookmarkEnd w:id="759"/>
      <w:bookmarkEnd w:id="760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</w:p>
    <w:p w:rsidR="004F4D80" w:rsidRPr="00A91F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Письмо следует оформить на официальном бланке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а.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A91F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Участник</w:t>
      </w:r>
      <w:r w:rsidR="004F4D80" w:rsidRPr="00A91F99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A91F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Участник</w:t>
      </w:r>
      <w:r w:rsidR="004F4D80" w:rsidRPr="00A91F99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 w:rsidRPr="00A91F99">
        <w:rPr>
          <w:sz w:val="24"/>
          <w:szCs w:val="24"/>
        </w:rPr>
        <w:fldChar w:fldCharType="begin"/>
      </w:r>
      <w:r w:rsidR="00673C59" w:rsidRPr="00A91F99">
        <w:rPr>
          <w:sz w:val="24"/>
          <w:szCs w:val="24"/>
        </w:rPr>
        <w:instrText xml:space="preserve"> REF _Ref306008743 \r \h </w:instrText>
      </w:r>
      <w:r w:rsidR="00A91F99" w:rsidRPr="00A91F99">
        <w:rPr>
          <w:sz w:val="24"/>
          <w:szCs w:val="24"/>
        </w:rPr>
        <w:instrText xml:space="preserve"> \* MERGEFORMAT </w:instrText>
      </w:r>
      <w:r w:rsidR="007F30BA" w:rsidRPr="00A91F99">
        <w:rPr>
          <w:sz w:val="24"/>
          <w:szCs w:val="24"/>
        </w:rPr>
      </w:r>
      <w:r w:rsidR="007F30BA" w:rsidRPr="00A91F99">
        <w:rPr>
          <w:sz w:val="24"/>
          <w:szCs w:val="24"/>
        </w:rPr>
        <w:fldChar w:fldCharType="separate"/>
      </w:r>
      <w:r w:rsidR="003C31A6" w:rsidRPr="00A91F99">
        <w:rPr>
          <w:sz w:val="24"/>
          <w:szCs w:val="24"/>
        </w:rPr>
        <w:t>3.3.4</w:t>
      </w:r>
      <w:r w:rsidR="007F30BA" w:rsidRPr="00A91F99">
        <w:rPr>
          <w:sz w:val="24"/>
          <w:szCs w:val="24"/>
        </w:rPr>
        <w:fldChar w:fldCharType="end"/>
      </w:r>
      <w:r w:rsidR="004F4D80" w:rsidRPr="00A91F99">
        <w:rPr>
          <w:sz w:val="24"/>
          <w:szCs w:val="24"/>
        </w:rPr>
        <w:t>.</w:t>
      </w:r>
    </w:p>
    <w:p w:rsidR="004F4D80" w:rsidRPr="00A91F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Участник</w:t>
      </w:r>
      <w:r w:rsidR="004F4D80" w:rsidRPr="00A91F99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 </w:t>
      </w:r>
      <w:r w:rsidRPr="00A91F99">
        <w:rPr>
          <w:sz w:val="24"/>
          <w:szCs w:val="24"/>
        </w:rPr>
        <w:t>Участник</w:t>
      </w:r>
      <w:r w:rsidR="004F4D80" w:rsidRPr="00A91F99">
        <w:rPr>
          <w:sz w:val="24"/>
          <w:szCs w:val="24"/>
        </w:rPr>
        <w:t>а.</w:t>
      </w:r>
    </w:p>
    <w:p w:rsidR="004F4D80" w:rsidRPr="00A91F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 w:rsidRPr="00A91F99">
        <w:rPr>
          <w:sz w:val="24"/>
          <w:szCs w:val="24"/>
        </w:rPr>
        <w:fldChar w:fldCharType="begin"/>
      </w:r>
      <w:r w:rsidR="00D56F8C" w:rsidRPr="00A91F99">
        <w:rPr>
          <w:sz w:val="24"/>
          <w:szCs w:val="24"/>
        </w:rPr>
        <w:instrText xml:space="preserve"> REF _Ref55279015 \r \h </w:instrText>
      </w:r>
      <w:r w:rsidR="00A91F99" w:rsidRPr="00A91F99">
        <w:rPr>
          <w:sz w:val="24"/>
          <w:szCs w:val="24"/>
        </w:rPr>
        <w:instrText xml:space="preserve"> \* MERGEFORMAT </w:instrText>
      </w:r>
      <w:r w:rsidR="007F30BA" w:rsidRPr="00A91F99">
        <w:rPr>
          <w:sz w:val="24"/>
          <w:szCs w:val="24"/>
        </w:rPr>
      </w:r>
      <w:r w:rsidR="007F30BA" w:rsidRPr="00A91F99">
        <w:rPr>
          <w:sz w:val="24"/>
          <w:szCs w:val="24"/>
        </w:rPr>
        <w:fldChar w:fldCharType="separate"/>
      </w:r>
      <w:r w:rsidR="003C31A6" w:rsidRPr="00A91F99">
        <w:rPr>
          <w:sz w:val="24"/>
          <w:szCs w:val="24"/>
        </w:rPr>
        <w:t>3.3.1.6</w:t>
      </w:r>
      <w:r w:rsidR="007F30BA" w:rsidRPr="00A91F99">
        <w:rPr>
          <w:sz w:val="24"/>
          <w:szCs w:val="24"/>
        </w:rPr>
        <w:fldChar w:fldCharType="end"/>
      </w:r>
      <w:r w:rsidRPr="00A91F99">
        <w:rPr>
          <w:sz w:val="24"/>
          <w:szCs w:val="24"/>
        </w:rPr>
        <w:t xml:space="preserve"> и </w:t>
      </w:r>
      <w:r w:rsidR="007F30BA" w:rsidRPr="00A91F99">
        <w:rPr>
          <w:sz w:val="24"/>
          <w:szCs w:val="24"/>
        </w:rPr>
        <w:fldChar w:fldCharType="begin"/>
      </w:r>
      <w:r w:rsidR="00D56F8C" w:rsidRPr="00A91F99">
        <w:rPr>
          <w:sz w:val="24"/>
          <w:szCs w:val="24"/>
        </w:rPr>
        <w:instrText xml:space="preserve"> REF _Ref195087786 \r \h </w:instrText>
      </w:r>
      <w:r w:rsidR="00A91F99" w:rsidRPr="00A91F99">
        <w:rPr>
          <w:sz w:val="24"/>
          <w:szCs w:val="24"/>
        </w:rPr>
        <w:instrText xml:space="preserve"> \* MERGEFORMAT </w:instrText>
      </w:r>
      <w:r w:rsidR="007F30BA" w:rsidRPr="00A91F99">
        <w:rPr>
          <w:sz w:val="24"/>
          <w:szCs w:val="24"/>
        </w:rPr>
      </w:r>
      <w:r w:rsidR="007F30BA" w:rsidRPr="00A91F99">
        <w:rPr>
          <w:sz w:val="24"/>
          <w:szCs w:val="24"/>
        </w:rPr>
        <w:fldChar w:fldCharType="separate"/>
      </w:r>
      <w:r w:rsidR="003C31A6" w:rsidRPr="00A91F99">
        <w:rPr>
          <w:sz w:val="24"/>
          <w:szCs w:val="24"/>
        </w:rPr>
        <w:t>3.3.1.7</w:t>
      </w:r>
      <w:r w:rsidR="007F30BA" w:rsidRPr="00A91F99">
        <w:rPr>
          <w:sz w:val="24"/>
          <w:szCs w:val="24"/>
        </w:rPr>
        <w:fldChar w:fldCharType="end"/>
      </w:r>
      <w:r w:rsidRPr="00A91F99">
        <w:rPr>
          <w:sz w:val="24"/>
          <w:szCs w:val="24"/>
        </w:rPr>
        <w:t>.</w:t>
      </w:r>
    </w:p>
    <w:p w:rsidR="00920CB0" w:rsidRPr="00A91F99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780" w:name="_Ref55335821"/>
      <w:bookmarkStart w:id="781" w:name="_Ref55336345"/>
      <w:bookmarkStart w:id="782" w:name="_Toc57314674"/>
      <w:bookmarkStart w:id="783" w:name="_Toc69728988"/>
      <w:bookmarkStart w:id="784" w:name="_Toc98253922"/>
      <w:bookmarkStart w:id="785" w:name="_Toc165173850"/>
      <w:r w:rsidRPr="00A91F99">
        <w:br w:type="page"/>
      </w:r>
    </w:p>
    <w:p w:rsidR="00920CB0" w:rsidRPr="00A91F99" w:rsidRDefault="00920CB0" w:rsidP="00920CB0">
      <w:pPr>
        <w:pStyle w:val="3"/>
        <w:rPr>
          <w:szCs w:val="24"/>
        </w:rPr>
      </w:pPr>
      <w:bookmarkStart w:id="786" w:name="_Ref440271964"/>
      <w:bookmarkStart w:id="787" w:name="_Toc440361371"/>
      <w:bookmarkStart w:id="788" w:name="_Toc440376126"/>
      <w:bookmarkStart w:id="789" w:name="_Toc525898835"/>
      <w:r w:rsidRPr="00A91F99">
        <w:rPr>
          <w:szCs w:val="24"/>
        </w:rPr>
        <w:lastRenderedPageBreak/>
        <w:t>Антикоррупционные обязательства (Форма 1.1).</w:t>
      </w:r>
      <w:bookmarkEnd w:id="786"/>
      <w:bookmarkEnd w:id="787"/>
      <w:bookmarkEnd w:id="788"/>
      <w:bookmarkEnd w:id="789"/>
    </w:p>
    <w:p w:rsidR="00920CB0" w:rsidRPr="00A91F99" w:rsidRDefault="00920CB0" w:rsidP="007A50C6">
      <w:pPr>
        <w:pStyle w:val="3"/>
        <w:numPr>
          <w:ilvl w:val="3"/>
          <w:numId w:val="73"/>
        </w:numPr>
        <w:rPr>
          <w:szCs w:val="24"/>
        </w:rPr>
      </w:pPr>
      <w:bookmarkStart w:id="790" w:name="_Toc439238216"/>
      <w:bookmarkStart w:id="791" w:name="_Toc439252764"/>
      <w:bookmarkStart w:id="792" w:name="_Toc439323738"/>
      <w:bookmarkStart w:id="793" w:name="_Toc440361372"/>
      <w:bookmarkStart w:id="794" w:name="_Toc440376127"/>
      <w:bookmarkStart w:id="795" w:name="_Toc440376254"/>
      <w:bookmarkStart w:id="796" w:name="_Toc440382512"/>
      <w:bookmarkStart w:id="797" w:name="_Toc440447182"/>
      <w:bookmarkStart w:id="798" w:name="_Toc440632343"/>
      <w:bookmarkStart w:id="799" w:name="_Toc440875115"/>
      <w:bookmarkStart w:id="800" w:name="_Toc441131102"/>
      <w:bookmarkStart w:id="801" w:name="_Toc465774625"/>
      <w:bookmarkStart w:id="802" w:name="_Toc465848854"/>
      <w:bookmarkStart w:id="803" w:name="_Toc471894931"/>
      <w:bookmarkStart w:id="804" w:name="_Toc498590356"/>
      <w:bookmarkStart w:id="805" w:name="_Toc525898836"/>
      <w:r w:rsidRPr="00A91F99">
        <w:rPr>
          <w:szCs w:val="24"/>
        </w:rPr>
        <w:t>Форма Антикоррупционных обязательств</w:t>
      </w:r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</w:p>
    <w:p w:rsidR="00920CB0" w:rsidRPr="00A91F99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A91F99">
        <w:rPr>
          <w:b/>
          <w:spacing w:val="36"/>
        </w:rPr>
        <w:t>начало формы</w:t>
      </w:r>
    </w:p>
    <w:p w:rsidR="00920CB0" w:rsidRPr="00A91F99" w:rsidRDefault="00920CB0" w:rsidP="00920CB0">
      <w:pPr>
        <w:ind w:firstLine="0"/>
        <w:rPr>
          <w:sz w:val="24"/>
          <w:szCs w:val="24"/>
        </w:rPr>
      </w:pPr>
      <w:r w:rsidRPr="00A91F99">
        <w:rPr>
          <w:sz w:val="24"/>
          <w:szCs w:val="24"/>
        </w:rPr>
        <w:t>Приложение 1 к письму о подаче оферты</w:t>
      </w:r>
    </w:p>
    <w:p w:rsidR="00920CB0" w:rsidRPr="00A91F99" w:rsidRDefault="00920CB0" w:rsidP="00920CB0">
      <w:pPr>
        <w:ind w:firstLine="0"/>
        <w:rPr>
          <w:sz w:val="24"/>
          <w:szCs w:val="24"/>
        </w:rPr>
      </w:pPr>
      <w:r w:rsidRPr="00A91F99">
        <w:rPr>
          <w:sz w:val="24"/>
          <w:szCs w:val="24"/>
        </w:rPr>
        <w:t>от «____»_____________ г. №__________</w:t>
      </w:r>
    </w:p>
    <w:p w:rsidR="00920CB0" w:rsidRPr="00A91F99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A91F99" w:rsidRDefault="00920CB0" w:rsidP="00920CB0">
      <w:pPr>
        <w:spacing w:line="240" w:lineRule="auto"/>
        <w:ind w:firstLine="709"/>
        <w:jc w:val="center"/>
        <w:rPr>
          <w:b/>
          <w:bCs w:val="0"/>
        </w:rPr>
      </w:pPr>
      <w:r w:rsidRPr="00A91F99">
        <w:rPr>
          <w:b/>
          <w:bCs w:val="0"/>
        </w:rPr>
        <w:t>Антикоррупционные обязательства</w:t>
      </w:r>
    </w:p>
    <w:p w:rsidR="00920CB0" w:rsidRPr="00A91F99" w:rsidRDefault="00920CB0" w:rsidP="00920CB0">
      <w:pPr>
        <w:spacing w:line="240" w:lineRule="auto"/>
        <w:ind w:firstLine="709"/>
        <w:jc w:val="center"/>
        <w:rPr>
          <w:b/>
          <w:bCs w:val="0"/>
          <w:sz w:val="28"/>
          <w:szCs w:val="28"/>
        </w:rPr>
      </w:pPr>
    </w:p>
    <w:p w:rsidR="00920CB0" w:rsidRPr="00A91F99" w:rsidRDefault="00920CB0" w:rsidP="00920CB0">
      <w:pPr>
        <w:spacing w:line="240" w:lineRule="auto"/>
        <w:ind w:firstLine="709"/>
      </w:pPr>
      <w:r w:rsidRPr="00A91F99"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A91F99" w:rsidRDefault="00920CB0" w:rsidP="007A50C6">
      <w:pPr>
        <w:numPr>
          <w:ilvl w:val="0"/>
          <w:numId w:val="68"/>
        </w:numPr>
        <w:tabs>
          <w:tab w:val="num" w:pos="0"/>
        </w:tabs>
        <w:suppressAutoHyphens w:val="0"/>
        <w:spacing w:line="240" w:lineRule="auto"/>
        <w:ind w:left="0" w:firstLine="709"/>
      </w:pPr>
      <w:r w:rsidRPr="00A91F99"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«Россети»/ДЗО ПАО «Россети»,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A91F99" w:rsidRDefault="00920CB0" w:rsidP="00920CB0">
      <w:pPr>
        <w:widowControl w:val="0"/>
        <w:spacing w:line="240" w:lineRule="auto"/>
        <w:ind w:firstLine="709"/>
        <w:contextualSpacing/>
      </w:pPr>
      <w:r w:rsidRPr="00A91F99">
        <w:t>1.1</w:t>
      </w:r>
      <w:r w:rsidRPr="00A91F99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A91F99">
        <w:rPr>
          <w:rFonts w:ascii="Calibri" w:hAnsi="Calibri"/>
        </w:rPr>
        <w:t xml:space="preserve"> </w:t>
      </w:r>
      <w:r w:rsidRPr="00A91F99">
        <w:t>ДЗО ПАО «Россети» (протокол от 28.11.2014 №171) (далее - Антикоррупционная политика).</w:t>
      </w:r>
    </w:p>
    <w:p w:rsidR="00920CB0" w:rsidRPr="00A91F99" w:rsidRDefault="00920CB0" w:rsidP="007A50C6">
      <w:pPr>
        <w:widowControl w:val="0"/>
        <w:numPr>
          <w:ilvl w:val="1"/>
          <w:numId w:val="72"/>
        </w:numPr>
        <w:suppressAutoHyphens w:val="0"/>
        <w:spacing w:line="240" w:lineRule="auto"/>
        <w:ind w:left="0" w:firstLine="709"/>
        <w:contextualSpacing/>
      </w:pPr>
      <w:r w:rsidRPr="00A91F99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Надлежащим образом заверенный перевод на русский язык документов</w:t>
      </w:r>
      <w:r w:rsidR="00C12FA4" w:rsidRPr="00A91F99">
        <w:t xml:space="preserve"> </w:t>
      </w:r>
      <w:r w:rsidRPr="00A91F99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 w:rsidRPr="00A91F99">
        <w:t>Заявок</w:t>
      </w:r>
      <w:r w:rsidRPr="00A91F99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A91F99" w:rsidRDefault="00920CB0" w:rsidP="007A50C6">
      <w:pPr>
        <w:numPr>
          <w:ilvl w:val="0"/>
          <w:numId w:val="68"/>
        </w:numPr>
        <w:suppressAutoHyphens w:val="0"/>
        <w:spacing w:line="240" w:lineRule="auto"/>
        <w:ind w:left="0" w:firstLine="709"/>
      </w:pPr>
      <w:r w:rsidRPr="00A91F99"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A91F99">
        <w:rPr>
          <w:bCs w:val="0"/>
        </w:rPr>
        <w:t>Запрещённые действия</w:t>
      </w:r>
      <w:r w:rsidRPr="00A91F99">
        <w:t>»).</w:t>
      </w:r>
    </w:p>
    <w:p w:rsidR="00920CB0" w:rsidRPr="00A91F99" w:rsidRDefault="00920CB0" w:rsidP="00920CB0">
      <w:pPr>
        <w:spacing w:line="240" w:lineRule="auto"/>
        <w:ind w:firstLine="709"/>
      </w:pPr>
      <w:r w:rsidRPr="00A91F99">
        <w:t>2. 1. К Запрещ</w:t>
      </w:r>
      <w:r w:rsidRPr="00A91F99">
        <w:rPr>
          <w:bCs w:val="0"/>
        </w:rPr>
        <w:t>ё</w:t>
      </w:r>
      <w:r w:rsidRPr="00A91F99"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A91F99" w:rsidRDefault="00920CB0" w:rsidP="007A50C6">
      <w:pPr>
        <w:numPr>
          <w:ilvl w:val="0"/>
          <w:numId w:val="71"/>
        </w:numPr>
        <w:suppressAutoHyphens w:val="0"/>
        <w:spacing w:line="240" w:lineRule="auto"/>
        <w:ind w:left="0" w:firstLine="709"/>
      </w:pPr>
      <w:r w:rsidRPr="00A91F99">
        <w:t>предоставление неполных, заведомо ложных, недостоверных сведений о структуре собственников;</w:t>
      </w:r>
    </w:p>
    <w:p w:rsidR="00920CB0" w:rsidRPr="00A91F99" w:rsidRDefault="00920CB0" w:rsidP="007A50C6">
      <w:pPr>
        <w:numPr>
          <w:ilvl w:val="0"/>
          <w:numId w:val="71"/>
        </w:numPr>
        <w:suppressAutoHyphens w:val="0"/>
        <w:spacing w:line="240" w:lineRule="auto"/>
        <w:ind w:left="0" w:firstLine="709"/>
      </w:pPr>
      <w:r w:rsidRPr="00A91F99">
        <w:t>непредставление информации о наличии аффилированных и иных связей, пред/конфликта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A91F99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A91F99">
        <w:t>освобождение, предложение или обещание освободить от исполнения обязательства или обязанности;</w:t>
      </w:r>
    </w:p>
    <w:p w:rsidR="00920CB0" w:rsidRPr="00A91F99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A91F99">
        <w:t>оказание, предложение или обещание оказать услуги;</w:t>
      </w:r>
    </w:p>
    <w:p w:rsidR="00920CB0" w:rsidRPr="00A91F99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A91F99"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A91F99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A91F99">
        <w:t xml:space="preserve">предоставление, предложение или обещание предоставить иные выгоды; </w:t>
      </w:r>
    </w:p>
    <w:p w:rsidR="00920CB0" w:rsidRPr="00A91F99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A91F99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</w:t>
      </w:r>
      <w:r w:rsidRPr="00A91F99">
        <w:lastRenderedPageBreak/>
        <w:t>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A91F99" w:rsidRDefault="00920CB0" w:rsidP="007A50C6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A91F99">
        <w:rPr>
          <w:lang w:val="en-US"/>
        </w:rPr>
        <w:t>C</w:t>
      </w:r>
      <w:r w:rsidRPr="00A91F99">
        <w:t xml:space="preserve">тимулирование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A91F99" w:rsidRDefault="00920CB0" w:rsidP="007A50C6">
      <w:pPr>
        <w:numPr>
          <w:ilvl w:val="1"/>
          <w:numId w:val="70"/>
        </w:numPr>
        <w:suppressAutoHyphens w:val="0"/>
        <w:spacing w:line="240" w:lineRule="auto"/>
        <w:ind w:left="0" w:firstLine="709"/>
      </w:pPr>
      <w:r w:rsidRPr="00A91F99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A91F99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A91F99">
        <w:t>предоставление неоправданных преимуществ по сравнению с другими участниками закупочных процедур;</w:t>
      </w:r>
    </w:p>
    <w:p w:rsidR="00920CB0" w:rsidRPr="00A91F99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A91F99">
        <w:t>предоставление каких-либо гарантий;</w:t>
      </w:r>
    </w:p>
    <w:p w:rsidR="00920CB0" w:rsidRPr="00A91F99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A91F99">
        <w:t>ускорение существующих процедур;</w:t>
      </w:r>
    </w:p>
    <w:p w:rsidR="00920CB0" w:rsidRPr="00A91F99" w:rsidRDefault="00920CB0" w:rsidP="007A50C6">
      <w:pPr>
        <w:numPr>
          <w:ilvl w:val="0"/>
          <w:numId w:val="69"/>
        </w:numPr>
        <w:suppressAutoHyphens w:val="0"/>
        <w:spacing w:line="240" w:lineRule="auto"/>
        <w:ind w:left="0" w:firstLine="709"/>
      </w:pPr>
      <w:r w:rsidRPr="00A91F99"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A91F99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A91F99"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A91F99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A91F99"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A91F99" w:rsidRDefault="00920CB0" w:rsidP="007A50C6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A91F99"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A91F99" w:rsidRDefault="00920CB0" w:rsidP="00920CB0">
      <w:pPr>
        <w:spacing w:line="240" w:lineRule="auto"/>
        <w:ind w:firstLine="709"/>
        <w:rPr>
          <w:b/>
          <w:bCs w:val="0"/>
        </w:rPr>
      </w:pPr>
    </w:p>
    <w:p w:rsidR="00920CB0" w:rsidRPr="00A91F99" w:rsidRDefault="00920CB0" w:rsidP="00920CB0">
      <w:pPr>
        <w:spacing w:line="240" w:lineRule="auto"/>
        <w:ind w:firstLine="709"/>
      </w:pPr>
      <w:r w:rsidRPr="00A91F99">
        <w:rPr>
          <w:b/>
          <w:bCs w:val="0"/>
        </w:rPr>
        <w:t xml:space="preserve">Участник: </w:t>
      </w:r>
      <w:r w:rsidRPr="00A91F99">
        <w:t>_______________/</w:t>
      </w:r>
    </w:p>
    <w:p w:rsidR="00920CB0" w:rsidRPr="00A91F99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A91F99" w:rsidRDefault="00920CB0" w:rsidP="00920CB0">
      <w:pPr>
        <w:spacing w:line="240" w:lineRule="auto"/>
        <w:ind w:firstLine="709"/>
        <w:rPr>
          <w:b/>
          <w:bCs w:val="0"/>
          <w:i/>
          <w:iCs/>
        </w:rPr>
      </w:pPr>
    </w:p>
    <w:p w:rsidR="00920CB0" w:rsidRPr="00A91F99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920CB0" w:rsidRPr="00A91F99" w:rsidRDefault="00920CB0" w:rsidP="00920CB0">
      <w:pPr>
        <w:spacing w:line="240" w:lineRule="auto"/>
        <w:ind w:firstLine="709"/>
        <w:rPr>
          <w:b/>
          <w:bCs w:val="0"/>
          <w:i/>
          <w:iCs/>
          <w:sz w:val="28"/>
          <w:szCs w:val="28"/>
        </w:rPr>
      </w:pPr>
    </w:p>
    <w:p w:rsidR="007C47E3" w:rsidRPr="00A91F99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91F99">
        <w:rPr>
          <w:b/>
          <w:i/>
          <w:iCs/>
          <w:sz w:val="24"/>
          <w:szCs w:val="24"/>
        </w:rPr>
        <w:t>Информация о формах обратной связи ПАО «МРСК Центра»</w:t>
      </w:r>
      <w:r w:rsidR="00E63FB1" w:rsidRPr="00A91F99">
        <w:rPr>
          <w:b/>
          <w:i/>
          <w:iCs/>
          <w:sz w:val="24"/>
          <w:szCs w:val="24"/>
        </w:rPr>
        <w:t xml:space="preserve"> и ПАО «МРСК Центра и Приволжья»</w:t>
      </w:r>
      <w:r w:rsidRPr="00A91F99">
        <w:rPr>
          <w:b/>
          <w:i/>
          <w:iCs/>
          <w:sz w:val="24"/>
          <w:szCs w:val="24"/>
        </w:rPr>
        <w:t xml:space="preserve"> в рамках системы предупреждения и профилактики коррупции:</w:t>
      </w:r>
    </w:p>
    <w:p w:rsidR="007C47E3" w:rsidRPr="00A91F99" w:rsidRDefault="00E63FB1" w:rsidP="007C47E3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A91F99">
        <w:rPr>
          <w:i/>
          <w:sz w:val="24"/>
          <w:szCs w:val="24"/>
        </w:rPr>
        <w:t xml:space="preserve">В ПАО «МРСК Центра и ПАО «МРСК Центра и Приволжья» </w:t>
      </w:r>
      <w:r w:rsidR="007C47E3" w:rsidRPr="00A91F99">
        <w:rPr>
          <w:i/>
          <w:sz w:val="24"/>
          <w:szCs w:val="24"/>
        </w:rPr>
        <w:t xml:space="preserve">действует система </w:t>
      </w:r>
      <w:r w:rsidR="007C47E3" w:rsidRPr="00A91F99">
        <w:rPr>
          <w:i/>
          <w:iCs/>
          <w:sz w:val="24"/>
          <w:szCs w:val="24"/>
        </w:rPr>
        <w:t>предупреждения и профилактики коррупции.</w:t>
      </w:r>
      <w:r w:rsidR="007C47E3" w:rsidRPr="00A91F99">
        <w:rPr>
          <w:i/>
          <w:sz w:val="24"/>
          <w:szCs w:val="24"/>
        </w:rPr>
        <w:t xml:space="preserve"> </w:t>
      </w:r>
      <w:r w:rsidR="007C47E3" w:rsidRPr="00A91F99">
        <w:rPr>
          <w:i/>
          <w:sz w:val="24"/>
          <w:szCs w:val="24"/>
          <w:shd w:val="clear" w:color="auto" w:fill="FFFFFF"/>
        </w:rPr>
        <w:t xml:space="preserve">Информацию о возможных фактах коррупции в </w:t>
      </w:r>
      <w:r w:rsidRPr="00A91F99">
        <w:rPr>
          <w:i/>
          <w:sz w:val="24"/>
          <w:szCs w:val="24"/>
        </w:rPr>
        <w:t>ПАО «МРСК Центра и ПАО «МРСК Центра и Приволжья»</w:t>
      </w:r>
      <w:r w:rsidR="007C47E3" w:rsidRPr="00A91F99">
        <w:rPr>
          <w:i/>
          <w:sz w:val="24"/>
          <w:szCs w:val="24"/>
          <w:shd w:val="clear" w:color="auto" w:fill="FFFFFF"/>
        </w:rPr>
        <w:t>, а также дочерних зависимых обществах и их филиалах можно сообщить, заполнив </w:t>
      </w:r>
      <w:hyperlink r:id="rId37" w:history="1">
        <w:r w:rsidR="007C47E3" w:rsidRPr="00A91F99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="00340013" w:rsidRPr="00A91F99">
        <w:rPr>
          <w:i/>
          <w:sz w:val="24"/>
          <w:szCs w:val="24"/>
        </w:rPr>
        <w:t xml:space="preserve"> на корпоративном веб-сайтах</w:t>
      </w:r>
      <w:r w:rsidR="007C47E3" w:rsidRPr="00A91F99">
        <w:rPr>
          <w:i/>
          <w:sz w:val="24"/>
          <w:szCs w:val="24"/>
          <w:shd w:val="clear" w:color="auto" w:fill="FFFFFF"/>
        </w:rPr>
        <w:t>, позвонив по телефону «Горячей линии»</w:t>
      </w:r>
      <w:r w:rsidRPr="00A91F99">
        <w:rPr>
          <w:i/>
          <w:sz w:val="24"/>
          <w:szCs w:val="24"/>
          <w:shd w:val="clear" w:color="auto" w:fill="FFFFFF"/>
        </w:rPr>
        <w:t>:</w:t>
      </w:r>
    </w:p>
    <w:p w:rsidR="00E63FB1" w:rsidRPr="00A91F99" w:rsidRDefault="00E63FB1" w:rsidP="00E63FB1">
      <w:pPr>
        <w:spacing w:line="240" w:lineRule="auto"/>
        <w:rPr>
          <w:i/>
          <w:sz w:val="24"/>
          <w:szCs w:val="24"/>
        </w:rPr>
      </w:pPr>
      <w:r w:rsidRPr="00A91F99">
        <w:rPr>
          <w:i/>
          <w:sz w:val="24"/>
          <w:szCs w:val="24"/>
        </w:rPr>
        <w:t xml:space="preserve">ПАО «МРСК Центра - </w:t>
      </w:r>
      <w:r w:rsidRPr="00A91F99">
        <w:rPr>
          <w:i/>
          <w:sz w:val="24"/>
          <w:szCs w:val="24"/>
          <w:shd w:val="clear" w:color="auto" w:fill="FFFFFF"/>
        </w:rPr>
        <w:t>+7 (495) 747 9299 либо на адрес электронной почты</w:t>
      </w:r>
      <w:r w:rsidRPr="00A91F99">
        <w:rPr>
          <w:i/>
          <w:sz w:val="24"/>
          <w:szCs w:val="24"/>
        </w:rPr>
        <w:t> </w:t>
      </w:r>
      <w:hyperlink r:id="rId38" w:tgtFrame="_blank" w:history="1">
        <w:r w:rsidRPr="00A91F99">
          <w:rPr>
            <w:i/>
            <w:sz w:val="24"/>
            <w:szCs w:val="24"/>
          </w:rPr>
          <w:t>doverie@mrsk-1.ru</w:t>
        </w:r>
      </w:hyperlink>
      <w:r w:rsidRPr="00A91F99">
        <w:rPr>
          <w:i/>
          <w:sz w:val="24"/>
          <w:szCs w:val="24"/>
        </w:rPr>
        <w:t>,</w:t>
      </w:r>
    </w:p>
    <w:p w:rsidR="00E63FB1" w:rsidRPr="00A91F99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A91F99">
        <w:rPr>
          <w:i/>
          <w:sz w:val="24"/>
          <w:szCs w:val="24"/>
        </w:rPr>
        <w:t>ПАО «МРСК Центра и Приволжья»</w:t>
      </w:r>
      <w:r w:rsidRPr="00A91F99">
        <w:rPr>
          <w:i/>
          <w:sz w:val="24"/>
          <w:szCs w:val="24"/>
          <w:shd w:val="clear" w:color="auto" w:fill="FFFFFF"/>
        </w:rPr>
        <w:t xml:space="preserve"> +7 (831) 431-74-00 (доб. 30-29) либо на адрес электронной почты</w:t>
      </w:r>
      <w:r w:rsidRPr="00A91F99">
        <w:rPr>
          <w:rFonts w:ascii="Arial" w:hAnsi="Arial" w:cs="Arial"/>
          <w:shd w:val="clear" w:color="auto" w:fill="FFFFFF"/>
        </w:rPr>
        <w:t> </w:t>
      </w:r>
      <w:hyperlink r:id="rId39" w:history="1">
        <w:r w:rsidRPr="00A91F99">
          <w:rPr>
            <w:i/>
            <w:sz w:val="24"/>
            <w:szCs w:val="24"/>
          </w:rPr>
          <w:t>info@mrsk-cp.ru</w:t>
        </w:r>
      </w:hyperlink>
      <w:r w:rsidRPr="00A91F99">
        <w:rPr>
          <w:i/>
          <w:sz w:val="24"/>
          <w:szCs w:val="24"/>
        </w:rPr>
        <w:t>,</w:t>
      </w:r>
    </w:p>
    <w:p w:rsidR="00E63FB1" w:rsidRPr="00A91F99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A91F99">
        <w:rPr>
          <w:i/>
          <w:sz w:val="24"/>
          <w:szCs w:val="24"/>
          <w:shd w:val="clear" w:color="auto" w:fill="FFFFFF"/>
        </w:rPr>
        <w:t xml:space="preserve">или направив письменное обращение по адресу: </w:t>
      </w:r>
    </w:p>
    <w:p w:rsidR="00E63FB1" w:rsidRPr="00A91F99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A91F99">
        <w:rPr>
          <w:i/>
          <w:sz w:val="24"/>
          <w:szCs w:val="24"/>
        </w:rPr>
        <w:t xml:space="preserve">ПАО «МРСК Центра - </w:t>
      </w:r>
      <w:r w:rsidRPr="00A91F99">
        <w:rPr>
          <w:i/>
          <w:sz w:val="24"/>
          <w:szCs w:val="24"/>
          <w:shd w:val="clear" w:color="auto" w:fill="FFFFFF"/>
        </w:rPr>
        <w:t>127018, Россия, г. Москва, 2-я Ямская ул., д.4.</w:t>
      </w:r>
    </w:p>
    <w:p w:rsidR="00E63FB1" w:rsidRPr="00A91F99" w:rsidRDefault="00E63FB1" w:rsidP="00E63FB1">
      <w:pPr>
        <w:spacing w:line="240" w:lineRule="auto"/>
        <w:rPr>
          <w:i/>
          <w:sz w:val="24"/>
          <w:szCs w:val="24"/>
          <w:shd w:val="clear" w:color="auto" w:fill="FFFFFF"/>
        </w:rPr>
      </w:pPr>
      <w:r w:rsidRPr="00A91F99">
        <w:rPr>
          <w:i/>
          <w:sz w:val="24"/>
          <w:szCs w:val="24"/>
        </w:rPr>
        <w:t>ПАО «МРСК Центра и Приволжья» -</w:t>
      </w:r>
      <w:r w:rsidRPr="00A91F99">
        <w:rPr>
          <w:i/>
          <w:sz w:val="24"/>
          <w:szCs w:val="24"/>
          <w:shd w:val="clear" w:color="auto" w:fill="FFFFFF"/>
        </w:rPr>
        <w:t xml:space="preserve"> </w:t>
      </w:r>
      <w:r w:rsidRPr="00A91F99">
        <w:rPr>
          <w:rFonts w:ascii="Arial" w:hAnsi="Arial" w:cs="Arial"/>
          <w:shd w:val="clear" w:color="auto" w:fill="FFFFFF"/>
        </w:rPr>
        <w:t> </w:t>
      </w:r>
      <w:r w:rsidRPr="00A91F99">
        <w:rPr>
          <w:i/>
          <w:sz w:val="24"/>
          <w:szCs w:val="24"/>
          <w:shd w:val="clear" w:color="auto" w:fill="FFFFFF"/>
        </w:rPr>
        <w:t>603950, г. Нижний Новгород, ул. Рождественская, д. 33.</w:t>
      </w:r>
    </w:p>
    <w:p w:rsidR="00E63FB1" w:rsidRPr="00A91F99" w:rsidRDefault="00E63FB1" w:rsidP="007C47E3">
      <w:pPr>
        <w:spacing w:line="240" w:lineRule="auto"/>
        <w:rPr>
          <w:sz w:val="24"/>
          <w:szCs w:val="24"/>
        </w:rPr>
      </w:pPr>
    </w:p>
    <w:p w:rsidR="00920CB0" w:rsidRPr="00A91F99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A91F99">
        <w:rPr>
          <w:b/>
          <w:spacing w:val="36"/>
          <w:sz w:val="24"/>
          <w:szCs w:val="24"/>
        </w:rPr>
        <w:t>конец формы</w:t>
      </w:r>
    </w:p>
    <w:p w:rsidR="00920CB0" w:rsidRPr="00A91F99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A91F99">
        <w:br w:type="page"/>
      </w:r>
    </w:p>
    <w:p w:rsidR="004F4D80" w:rsidRPr="00A91F99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RPr="00A91F99" w:rsidSect="004F4D80">
          <w:footerReference w:type="even" r:id="rId40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A91F99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06" w:name="_Ref86826666"/>
      <w:bookmarkStart w:id="807" w:name="_Toc90385112"/>
      <w:bookmarkStart w:id="808" w:name="_Toc98253925"/>
      <w:bookmarkStart w:id="809" w:name="_Toc165173853"/>
      <w:bookmarkStart w:id="810" w:name="_Toc423423669"/>
      <w:bookmarkStart w:id="811" w:name="_Ref440537086"/>
      <w:bookmarkStart w:id="812" w:name="_Toc525898837"/>
      <w:bookmarkEnd w:id="780"/>
      <w:bookmarkEnd w:id="781"/>
      <w:bookmarkEnd w:id="782"/>
      <w:bookmarkEnd w:id="783"/>
      <w:bookmarkEnd w:id="784"/>
      <w:bookmarkEnd w:id="785"/>
      <w:r w:rsidRPr="00A91F99">
        <w:lastRenderedPageBreak/>
        <w:t>Техни</w:t>
      </w:r>
      <w:r w:rsidR="005C10E2" w:rsidRPr="00A91F99">
        <w:t>ко-коммер</w:t>
      </w:r>
      <w:r w:rsidRPr="00A91F99">
        <w:t xml:space="preserve">ческое предложение (форма </w:t>
      </w:r>
      <w:r w:rsidRPr="00A91F99">
        <w:rPr>
          <w:noProof/>
        </w:rPr>
        <w:t>3</w:t>
      </w:r>
      <w:r w:rsidRPr="00A91F99">
        <w:t>)</w:t>
      </w:r>
      <w:bookmarkEnd w:id="806"/>
      <w:bookmarkEnd w:id="807"/>
      <w:bookmarkEnd w:id="808"/>
      <w:bookmarkEnd w:id="809"/>
      <w:bookmarkEnd w:id="810"/>
      <w:bookmarkEnd w:id="811"/>
      <w:bookmarkEnd w:id="812"/>
    </w:p>
    <w:p w:rsidR="004F4D80" w:rsidRPr="00A91F99" w:rsidRDefault="004F4D80" w:rsidP="004F4D80">
      <w:r w:rsidRPr="00A91F99">
        <w:rPr>
          <w:sz w:val="24"/>
          <w:szCs w:val="24"/>
        </w:rPr>
        <w:t>(</w:t>
      </w:r>
      <w:r w:rsidRPr="00A91F9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91F99">
        <w:rPr>
          <w:sz w:val="24"/>
          <w:szCs w:val="24"/>
        </w:rPr>
        <w:t>)</w:t>
      </w:r>
    </w:p>
    <w:p w:rsidR="004F4D80" w:rsidRPr="00A91F99" w:rsidRDefault="004F4D80" w:rsidP="004F4D80">
      <w:pPr>
        <w:pStyle w:val="3"/>
        <w:rPr>
          <w:szCs w:val="24"/>
        </w:rPr>
      </w:pPr>
      <w:bookmarkStart w:id="813" w:name="_Toc90385113"/>
      <w:bookmarkStart w:id="814" w:name="_Toc98253926"/>
      <w:bookmarkStart w:id="815" w:name="_Toc157248180"/>
      <w:bookmarkStart w:id="816" w:name="_Toc157496549"/>
      <w:bookmarkStart w:id="817" w:name="_Toc158206088"/>
      <w:bookmarkStart w:id="818" w:name="_Toc164057773"/>
      <w:bookmarkStart w:id="819" w:name="_Toc164137123"/>
      <w:bookmarkStart w:id="820" w:name="_Toc164161283"/>
      <w:bookmarkStart w:id="821" w:name="_Toc165173854"/>
      <w:bookmarkStart w:id="822" w:name="_Ref193690005"/>
      <w:bookmarkStart w:id="823" w:name="_Toc439170679"/>
      <w:bookmarkStart w:id="824" w:name="_Toc439172781"/>
      <w:bookmarkStart w:id="825" w:name="_Toc439173225"/>
      <w:bookmarkStart w:id="826" w:name="_Toc439238221"/>
      <w:bookmarkStart w:id="827" w:name="_Toc439252769"/>
      <w:bookmarkStart w:id="828" w:name="_Toc439323743"/>
      <w:bookmarkStart w:id="829" w:name="_Toc440361377"/>
      <w:bookmarkStart w:id="830" w:name="_Toc440376132"/>
      <w:bookmarkStart w:id="831" w:name="_Toc440376259"/>
      <w:bookmarkStart w:id="832" w:name="_Toc440382517"/>
      <w:bookmarkStart w:id="833" w:name="_Toc440447187"/>
      <w:bookmarkStart w:id="834" w:name="_Toc440632348"/>
      <w:bookmarkStart w:id="835" w:name="_Toc440875120"/>
      <w:bookmarkStart w:id="836" w:name="_Toc441131107"/>
      <w:bookmarkStart w:id="837" w:name="_Toc465774630"/>
      <w:bookmarkStart w:id="838" w:name="_Toc465848859"/>
      <w:bookmarkStart w:id="839" w:name="_Toc468875362"/>
      <w:bookmarkStart w:id="840" w:name="_Toc469488414"/>
      <w:bookmarkStart w:id="841" w:name="_Toc471894936"/>
      <w:bookmarkStart w:id="842" w:name="_Toc498590361"/>
      <w:bookmarkStart w:id="843" w:name="_Toc525898838"/>
      <w:r w:rsidRPr="00A91F99">
        <w:rPr>
          <w:szCs w:val="24"/>
        </w:rPr>
        <w:t xml:space="preserve">Форма </w:t>
      </w:r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r w:rsidR="005C10E2" w:rsidRPr="00A91F99">
        <w:rPr>
          <w:szCs w:val="24"/>
        </w:rPr>
        <w:t>т</w:t>
      </w:r>
      <w:r w:rsidR="005C10E2" w:rsidRPr="00A91F99">
        <w:t xml:space="preserve">ехнико-коммерческого </w:t>
      </w:r>
      <w:r w:rsidRPr="00A91F99">
        <w:rPr>
          <w:szCs w:val="24"/>
        </w:rPr>
        <w:t>предложения</w:t>
      </w:r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</w:p>
    <w:p w:rsidR="004F4D80" w:rsidRPr="00A91F9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91F99">
        <w:rPr>
          <w:b/>
          <w:spacing w:val="36"/>
          <w:sz w:val="24"/>
          <w:szCs w:val="24"/>
        </w:rPr>
        <w:t>начало формы</w:t>
      </w:r>
    </w:p>
    <w:p w:rsidR="004F4D80" w:rsidRPr="00A91F9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91F99">
        <w:rPr>
          <w:sz w:val="24"/>
          <w:szCs w:val="24"/>
        </w:rPr>
        <w:t xml:space="preserve">Приложение </w:t>
      </w:r>
      <w:r w:rsidR="00B21EC0" w:rsidRPr="00A91F99">
        <w:rPr>
          <w:sz w:val="24"/>
          <w:szCs w:val="24"/>
        </w:rPr>
        <w:t>3</w:t>
      </w:r>
      <w:r w:rsidRPr="00A91F99">
        <w:rPr>
          <w:sz w:val="24"/>
          <w:szCs w:val="24"/>
        </w:rPr>
        <w:t xml:space="preserve"> к письму о подаче оферты</w:t>
      </w:r>
      <w:r w:rsidRPr="00A91F99">
        <w:rPr>
          <w:sz w:val="24"/>
          <w:szCs w:val="24"/>
        </w:rPr>
        <w:br/>
        <w:t>от «____»_____________ г. №__________</w:t>
      </w:r>
    </w:p>
    <w:p w:rsidR="004F4D80" w:rsidRPr="00A91F99" w:rsidRDefault="004F4D80" w:rsidP="004F4D80">
      <w:pPr>
        <w:ind w:firstLine="0"/>
        <w:rPr>
          <w:sz w:val="24"/>
          <w:szCs w:val="24"/>
        </w:rPr>
      </w:pPr>
    </w:p>
    <w:p w:rsidR="004F4D80" w:rsidRPr="00A91F99" w:rsidRDefault="005C10E2" w:rsidP="004F4D80">
      <w:pPr>
        <w:spacing w:line="240" w:lineRule="auto"/>
        <w:jc w:val="center"/>
        <w:rPr>
          <w:b/>
          <w:sz w:val="24"/>
          <w:szCs w:val="24"/>
        </w:rPr>
      </w:pPr>
      <w:bookmarkStart w:id="844" w:name="_Ref55335818"/>
      <w:bookmarkStart w:id="845" w:name="_Ref55336334"/>
      <w:bookmarkStart w:id="846" w:name="_Toc57314673"/>
      <w:bookmarkStart w:id="847" w:name="_Toc69728987"/>
      <w:bookmarkStart w:id="848" w:name="_Toc98253928"/>
      <w:bookmarkStart w:id="849" w:name="_Toc165173856"/>
      <w:bookmarkStart w:id="850" w:name="_Ref194749150"/>
      <w:bookmarkStart w:id="851" w:name="_Ref194750368"/>
      <w:bookmarkStart w:id="852" w:name="_Ref89649494"/>
      <w:bookmarkStart w:id="853" w:name="_Toc90385115"/>
      <w:r w:rsidRPr="00A91F99">
        <w:rPr>
          <w:b/>
          <w:sz w:val="24"/>
          <w:szCs w:val="24"/>
        </w:rPr>
        <w:t>Технико-коммерческое предложение</w:t>
      </w: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Наименование и адрес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а: _________________________________</w:t>
      </w: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</w:p>
    <w:p w:rsidR="00EA3F63" w:rsidRPr="00A91F99" w:rsidRDefault="00EA3F63" w:rsidP="00EA3F63">
      <w:pPr>
        <w:spacing w:before="100" w:beforeAutospacing="1" w:line="240" w:lineRule="auto"/>
      </w:pPr>
      <w:r w:rsidRPr="00A91F99">
        <w:rPr>
          <w:i/>
        </w:rPr>
        <w:t xml:space="preserve">Услуги будут исполнены в соответствии с (приводится полный список нормативных документов) в следующем объеме: приводятся пункты Технического задания, которые Участник обязуется </w:t>
      </w:r>
      <w:r w:rsidR="00DB05D8" w:rsidRPr="00A91F99">
        <w:rPr>
          <w:i/>
        </w:rPr>
        <w:t>оказа</w:t>
      </w:r>
      <w:r w:rsidRPr="00A91F99">
        <w:rPr>
          <w:i/>
        </w:rPr>
        <w:t>ть в полном объеме и соответствии с требованиями документации.</w:t>
      </w:r>
    </w:p>
    <w:p w:rsidR="00EA3F63" w:rsidRPr="00A91F99" w:rsidRDefault="00EA3F63" w:rsidP="00EA3F63">
      <w:pPr>
        <w:spacing w:before="100" w:beforeAutospacing="1" w:line="240" w:lineRule="auto"/>
        <w:rPr>
          <w:i/>
        </w:rPr>
      </w:pPr>
      <w:r w:rsidRPr="00A91F99">
        <w:rPr>
          <w:i/>
        </w:rPr>
        <w:t xml:space="preserve">В случае иных предложений по оказанию услуг </w:t>
      </w:r>
      <w:r w:rsidR="00DC552A" w:rsidRPr="00A91F99">
        <w:rPr>
          <w:i/>
        </w:rPr>
        <w:t>Участник</w:t>
      </w:r>
      <w:r w:rsidRPr="00A91F99">
        <w:rPr>
          <w:i/>
        </w:rPr>
        <w:t xml:space="preserve"> заполняет таблицу разногласий к Техническому заданию (раздел </w:t>
      </w:r>
      <w:r w:rsidR="007F30BA" w:rsidRPr="00A91F99">
        <w:rPr>
          <w:i/>
        </w:rPr>
        <w:fldChar w:fldCharType="begin"/>
      </w:r>
      <w:r w:rsidRPr="00A91F99">
        <w:rPr>
          <w:i/>
        </w:rPr>
        <w:instrText xml:space="preserve"> REF _Ref440270568 \r \h </w:instrText>
      </w:r>
      <w:r w:rsidR="005C10E2" w:rsidRPr="00A91F99">
        <w:rPr>
          <w:i/>
        </w:rPr>
        <w:instrText xml:space="preserve"> \* MERGEFORMAT </w:instrText>
      </w:r>
      <w:r w:rsidR="007F30BA" w:rsidRPr="00A91F99">
        <w:rPr>
          <w:i/>
        </w:rPr>
      </w:r>
      <w:r w:rsidR="007F30BA" w:rsidRPr="00A91F99">
        <w:rPr>
          <w:i/>
        </w:rPr>
        <w:fldChar w:fldCharType="separate"/>
      </w:r>
      <w:r w:rsidR="003C31A6" w:rsidRPr="00A91F99">
        <w:rPr>
          <w:i/>
        </w:rPr>
        <w:t>4</w:t>
      </w:r>
      <w:r w:rsidR="007F30BA" w:rsidRPr="00A91F99">
        <w:rPr>
          <w:i/>
        </w:rPr>
        <w:fldChar w:fldCharType="end"/>
      </w:r>
      <w:r w:rsidRPr="00A91F99">
        <w:rPr>
          <w:i/>
        </w:rPr>
        <w:t>)).</w:t>
      </w:r>
    </w:p>
    <w:p w:rsidR="00EA3F63" w:rsidRPr="00A91F99" w:rsidRDefault="00EA3F63" w:rsidP="00EA3F63">
      <w:pPr>
        <w:jc w:val="right"/>
        <w:rPr>
          <w:i/>
        </w:rPr>
      </w:pPr>
      <w:r w:rsidRPr="00A91F99">
        <w:rPr>
          <w:i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A91F99" w:rsidTr="005347FA">
        <w:tc>
          <w:tcPr>
            <w:tcW w:w="1005" w:type="dxa"/>
            <w:vAlign w:val="center"/>
          </w:tcPr>
          <w:p w:rsidR="00EA3F63" w:rsidRPr="00A91F99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№</w:t>
            </w:r>
          </w:p>
          <w:p w:rsidR="00EA3F63" w:rsidRPr="00A91F99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п/п</w:t>
            </w:r>
          </w:p>
        </w:tc>
        <w:tc>
          <w:tcPr>
            <w:tcW w:w="4722" w:type="dxa"/>
            <w:vAlign w:val="center"/>
          </w:tcPr>
          <w:p w:rsidR="00EA3F63" w:rsidRPr="00A91F99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A91F99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Предложения Участника</w:t>
            </w:r>
          </w:p>
        </w:tc>
      </w:tr>
      <w:tr w:rsidR="00EA3F63" w:rsidRPr="00A91F99" w:rsidTr="005347FA">
        <w:tc>
          <w:tcPr>
            <w:tcW w:w="1005" w:type="dxa"/>
            <w:vAlign w:val="center"/>
          </w:tcPr>
          <w:p w:rsidR="00EA3F63" w:rsidRPr="00A91F99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A91F99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A91F99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A91F99" w:rsidTr="005347FA">
        <w:tc>
          <w:tcPr>
            <w:tcW w:w="1005" w:type="dxa"/>
            <w:vAlign w:val="center"/>
          </w:tcPr>
          <w:p w:rsidR="00EA3F63" w:rsidRPr="00A91F99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A91F99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A91F99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A91F99" w:rsidTr="005347FA">
        <w:tc>
          <w:tcPr>
            <w:tcW w:w="1005" w:type="dxa"/>
            <w:vAlign w:val="center"/>
          </w:tcPr>
          <w:p w:rsidR="00EA3F63" w:rsidRPr="00A91F99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A91F99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A91F99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A91F99" w:rsidTr="005347FA">
        <w:tc>
          <w:tcPr>
            <w:tcW w:w="1005" w:type="dxa"/>
            <w:vAlign w:val="center"/>
          </w:tcPr>
          <w:p w:rsidR="00EA3F63" w:rsidRPr="00A91F99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A91F99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A91F99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A91F99" w:rsidRDefault="00EA3F63" w:rsidP="00EA3F63">
      <w:pPr>
        <w:jc w:val="right"/>
        <w:rPr>
          <w:i/>
        </w:rPr>
      </w:pPr>
    </w:p>
    <w:p w:rsidR="00EA3F63" w:rsidRPr="00A91F99" w:rsidRDefault="00EA3F63" w:rsidP="00EA3F63">
      <w:pPr>
        <w:rPr>
          <w:i/>
        </w:rPr>
      </w:pPr>
      <w:r w:rsidRPr="00A91F99">
        <w:t>Технологические и организационно – технические предложения по оказанию услуг:</w:t>
      </w:r>
      <w:r w:rsidRPr="00A91F99">
        <w:rPr>
          <w:i/>
        </w:rPr>
        <w:t xml:space="preserve"> </w:t>
      </w:r>
    </w:p>
    <w:p w:rsidR="00EA3F63" w:rsidRPr="00A91F99" w:rsidRDefault="00EA3F63" w:rsidP="00EA3F63">
      <w:pPr>
        <w:spacing w:before="100" w:beforeAutospacing="1" w:line="240" w:lineRule="auto"/>
        <w:rPr>
          <w:i/>
        </w:rPr>
      </w:pPr>
      <w:r w:rsidRPr="00A91F99">
        <w:rPr>
          <w:i/>
        </w:rPr>
        <w:t xml:space="preserve">(Участник в свободной форме приводит свои технические и организационно-технические  предложения, опираясь на Техническое задание на оказание услуг в соответствии с требованиями раздела </w:t>
      </w:r>
      <w:r w:rsidR="007F30BA" w:rsidRPr="00A91F99">
        <w:rPr>
          <w:i/>
        </w:rPr>
        <w:fldChar w:fldCharType="begin"/>
      </w:r>
      <w:r w:rsidRPr="00A91F99">
        <w:rPr>
          <w:i/>
        </w:rPr>
        <w:instrText xml:space="preserve"> REF _Ref440270568 \r \h </w:instrText>
      </w:r>
      <w:r w:rsidR="00A91F99" w:rsidRPr="00A91F99">
        <w:rPr>
          <w:i/>
        </w:rPr>
        <w:instrText xml:space="preserve"> \* MERGEFORMAT </w:instrText>
      </w:r>
      <w:r w:rsidR="007F30BA" w:rsidRPr="00A91F99">
        <w:rPr>
          <w:i/>
        </w:rPr>
      </w:r>
      <w:r w:rsidR="007F30BA" w:rsidRPr="00A91F99">
        <w:rPr>
          <w:i/>
        </w:rPr>
        <w:fldChar w:fldCharType="separate"/>
      </w:r>
      <w:r w:rsidR="003C31A6" w:rsidRPr="00A91F99">
        <w:rPr>
          <w:i/>
        </w:rPr>
        <w:t>4</w:t>
      </w:r>
      <w:r w:rsidR="007F30BA" w:rsidRPr="00A91F99">
        <w:rPr>
          <w:i/>
        </w:rPr>
        <w:fldChar w:fldCharType="end"/>
      </w:r>
      <w:r w:rsidRPr="00A91F99">
        <w:rPr>
          <w:i/>
        </w:rPr>
        <w:t>. Предложение должн</w:t>
      </w:r>
      <w:r w:rsidR="00C4420E" w:rsidRPr="00A91F99">
        <w:rPr>
          <w:i/>
        </w:rPr>
        <w:t>о</w:t>
      </w:r>
      <w:r w:rsidRPr="00A91F99">
        <w:rPr>
          <w:i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A91F99" w:rsidRDefault="00EA3F63" w:rsidP="00EA3F63">
      <w:pPr>
        <w:spacing w:before="100" w:beforeAutospacing="1"/>
        <w:rPr>
          <w:vertAlign w:val="superscript"/>
        </w:rPr>
      </w:pPr>
      <w:r w:rsidRPr="00A91F99">
        <w:t>____________________________________</w:t>
      </w:r>
      <w:r w:rsidRPr="00A91F99">
        <w:rPr>
          <w:vertAlign w:val="superscript"/>
        </w:rPr>
        <w:t>(подпись, М.П.)</w:t>
      </w:r>
    </w:p>
    <w:p w:rsidR="00EA3F63" w:rsidRPr="00A91F99" w:rsidRDefault="00EA3F63" w:rsidP="00EA3F63">
      <w:pPr>
        <w:rPr>
          <w:vertAlign w:val="superscript"/>
        </w:rPr>
      </w:pPr>
      <w:r w:rsidRPr="00A91F99">
        <w:t>____________________________________</w:t>
      </w:r>
      <w:r w:rsidRPr="00A91F99">
        <w:rPr>
          <w:vertAlign w:val="superscript"/>
        </w:rPr>
        <w:t>(фамилия, имя, отчество подписавшего, должность)</w:t>
      </w: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</w:p>
    <w:p w:rsidR="004F4D80" w:rsidRPr="00A91F99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spacing w:val="36"/>
          <w:sz w:val="24"/>
          <w:szCs w:val="24"/>
        </w:rPr>
      </w:pPr>
      <w:r w:rsidRPr="00A91F99">
        <w:rPr>
          <w:b/>
          <w:spacing w:val="36"/>
          <w:sz w:val="24"/>
          <w:szCs w:val="24"/>
        </w:rPr>
        <w:t>конец формы</w:t>
      </w: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br w:type="page"/>
      </w:r>
    </w:p>
    <w:p w:rsidR="004F4D80" w:rsidRPr="00A91F99" w:rsidRDefault="004F4D80" w:rsidP="00C236C0">
      <w:pPr>
        <w:pStyle w:val="3"/>
        <w:rPr>
          <w:szCs w:val="24"/>
        </w:rPr>
      </w:pPr>
      <w:bookmarkStart w:id="854" w:name="_Toc176765537"/>
      <w:bookmarkStart w:id="855" w:name="_Toc198979986"/>
      <w:bookmarkStart w:id="856" w:name="_Toc217466321"/>
      <w:bookmarkStart w:id="857" w:name="_Toc217702859"/>
      <w:bookmarkStart w:id="858" w:name="_Toc233601977"/>
      <w:bookmarkStart w:id="859" w:name="_Toc263343463"/>
      <w:bookmarkStart w:id="860" w:name="_Toc439170680"/>
      <w:bookmarkStart w:id="861" w:name="_Toc439172782"/>
      <w:bookmarkStart w:id="862" w:name="_Toc439173226"/>
      <w:bookmarkStart w:id="863" w:name="_Toc439238222"/>
      <w:bookmarkStart w:id="864" w:name="_Toc439252770"/>
      <w:bookmarkStart w:id="865" w:name="_Toc439323744"/>
      <w:bookmarkStart w:id="866" w:name="_Toc440361378"/>
      <w:bookmarkStart w:id="867" w:name="_Toc440376133"/>
      <w:bookmarkStart w:id="868" w:name="_Toc440376260"/>
      <w:bookmarkStart w:id="869" w:name="_Toc440382518"/>
      <w:bookmarkStart w:id="870" w:name="_Toc440447188"/>
      <w:bookmarkStart w:id="871" w:name="_Toc440632349"/>
      <w:bookmarkStart w:id="872" w:name="_Toc440875121"/>
      <w:bookmarkStart w:id="873" w:name="_Toc441131108"/>
      <w:bookmarkStart w:id="874" w:name="_Toc465774631"/>
      <w:bookmarkStart w:id="875" w:name="_Toc465848860"/>
      <w:bookmarkStart w:id="876" w:name="_Toc468875363"/>
      <w:bookmarkStart w:id="877" w:name="_Toc469488415"/>
      <w:bookmarkStart w:id="878" w:name="_Toc471894937"/>
      <w:bookmarkStart w:id="879" w:name="_Toc498590362"/>
      <w:bookmarkStart w:id="880" w:name="_Toc525898839"/>
      <w:r w:rsidRPr="00A91F99">
        <w:rPr>
          <w:szCs w:val="24"/>
        </w:rPr>
        <w:lastRenderedPageBreak/>
        <w:t>Инструкции по заполнению</w:t>
      </w:r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</w:p>
    <w:p w:rsidR="004F4D80" w:rsidRPr="00A91F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Участник</w:t>
      </w:r>
      <w:r w:rsidR="004F4D80" w:rsidRPr="00A91F9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 w:rsidRPr="00A91F99">
        <w:rPr>
          <w:sz w:val="24"/>
          <w:szCs w:val="24"/>
        </w:rPr>
        <w:t xml:space="preserve"> </w:t>
      </w:r>
      <w:r w:rsidR="007502E0" w:rsidRPr="00A91F99">
        <w:rPr>
          <w:bCs w:val="0"/>
          <w:spacing w:val="-1"/>
          <w:sz w:val="24"/>
          <w:szCs w:val="24"/>
        </w:rPr>
        <w:t>(</w:t>
      </w:r>
      <w:r w:rsidR="007502E0" w:rsidRPr="00A91F99">
        <w:rPr>
          <w:bCs w:val="0"/>
          <w:spacing w:val="-2"/>
          <w:sz w:val="24"/>
          <w:szCs w:val="24"/>
        </w:rPr>
        <w:t>под</w:t>
      </w:r>
      <w:r w:rsidR="007502E0" w:rsidRPr="00A91F99">
        <w:rPr>
          <w:bCs w:val="0"/>
          <w:sz w:val="24"/>
          <w:szCs w:val="24"/>
        </w:rPr>
        <w:t xml:space="preserve">раздел </w:t>
      </w:r>
      <w:r w:rsidR="007F30BA" w:rsidRPr="00A91F99">
        <w:rPr>
          <w:bCs w:val="0"/>
          <w:sz w:val="24"/>
          <w:szCs w:val="24"/>
        </w:rPr>
        <w:fldChar w:fldCharType="begin"/>
      </w:r>
      <w:r w:rsidR="0029675A" w:rsidRPr="00A91F99">
        <w:rPr>
          <w:bCs w:val="0"/>
          <w:sz w:val="24"/>
          <w:szCs w:val="24"/>
        </w:rPr>
        <w:instrText xml:space="preserve"> REF _Ref55336310 \r \h </w:instrText>
      </w:r>
      <w:r w:rsidR="00A91F99" w:rsidRPr="00A91F99">
        <w:rPr>
          <w:bCs w:val="0"/>
          <w:sz w:val="24"/>
          <w:szCs w:val="24"/>
        </w:rPr>
        <w:instrText xml:space="preserve"> \* MERGEFORMAT </w:instrText>
      </w:r>
      <w:r w:rsidR="007F30BA" w:rsidRPr="00A91F99">
        <w:rPr>
          <w:bCs w:val="0"/>
          <w:sz w:val="24"/>
          <w:szCs w:val="24"/>
        </w:rPr>
      </w:r>
      <w:r w:rsidR="007F30BA" w:rsidRPr="00A91F99">
        <w:rPr>
          <w:bCs w:val="0"/>
          <w:sz w:val="24"/>
          <w:szCs w:val="24"/>
        </w:rPr>
        <w:fldChar w:fldCharType="separate"/>
      </w:r>
      <w:r w:rsidR="003C31A6" w:rsidRPr="00A91F99">
        <w:rPr>
          <w:bCs w:val="0"/>
          <w:sz w:val="24"/>
          <w:szCs w:val="24"/>
        </w:rPr>
        <w:t>5.1</w:t>
      </w:r>
      <w:r w:rsidR="007F30BA" w:rsidRPr="00A91F99">
        <w:rPr>
          <w:bCs w:val="0"/>
          <w:sz w:val="24"/>
          <w:szCs w:val="24"/>
        </w:rPr>
        <w:fldChar w:fldCharType="end"/>
      </w:r>
      <w:r w:rsidR="007502E0" w:rsidRPr="00A91F99">
        <w:rPr>
          <w:bCs w:val="0"/>
          <w:spacing w:val="-1"/>
          <w:sz w:val="24"/>
          <w:szCs w:val="24"/>
        </w:rPr>
        <w:t>)</w:t>
      </w:r>
      <w:r w:rsidR="004F4D80" w:rsidRPr="00A91F99">
        <w:rPr>
          <w:sz w:val="24"/>
          <w:szCs w:val="24"/>
        </w:rPr>
        <w:t>.</w:t>
      </w:r>
    </w:p>
    <w:p w:rsidR="004F4D80" w:rsidRPr="00A91F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Участник</w:t>
      </w:r>
      <w:r w:rsidR="004F4D80" w:rsidRPr="00A91F99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91F99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В </w:t>
      </w:r>
      <w:r w:rsidR="0072455A" w:rsidRPr="00A91F99">
        <w:rPr>
          <w:sz w:val="24"/>
          <w:szCs w:val="24"/>
        </w:rPr>
        <w:t>Технико-коммерческом</w:t>
      </w:r>
      <w:r w:rsidRPr="00A91F99">
        <w:rPr>
          <w:sz w:val="24"/>
          <w:szCs w:val="24"/>
        </w:rPr>
        <w:t xml:space="preserve"> предложении описываются все позиции </w:t>
      </w:r>
      <w:r w:rsidR="009F5821" w:rsidRPr="00A91F99">
        <w:rPr>
          <w:sz w:val="24"/>
          <w:szCs w:val="24"/>
        </w:rPr>
        <w:t>Технического задания</w:t>
      </w:r>
      <w:r w:rsidRPr="00A91F99">
        <w:rPr>
          <w:sz w:val="24"/>
          <w:szCs w:val="24"/>
        </w:rPr>
        <w:t>.</w:t>
      </w:r>
    </w:p>
    <w:p w:rsidR="004F4D80" w:rsidRPr="00A91F99" w:rsidRDefault="0072455A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91F99">
        <w:rPr>
          <w:sz w:val="24"/>
          <w:szCs w:val="24"/>
        </w:rPr>
        <w:t xml:space="preserve">Технико-коммерческое </w:t>
      </w:r>
      <w:r w:rsidR="004F4D80" w:rsidRPr="00A91F99">
        <w:rPr>
          <w:sz w:val="24"/>
          <w:szCs w:val="24"/>
        </w:rPr>
        <w:t xml:space="preserve">предложение будет служить основой для подготовки приложения  к Договору. В этой связи в целях снижения общих затрат сил и времени Заказчика и </w:t>
      </w:r>
      <w:r w:rsidR="00C236C0" w:rsidRPr="00A91F99">
        <w:rPr>
          <w:sz w:val="24"/>
          <w:szCs w:val="24"/>
        </w:rPr>
        <w:t>Участник</w:t>
      </w:r>
      <w:r w:rsidR="004F4D80" w:rsidRPr="00A91F99">
        <w:rPr>
          <w:sz w:val="24"/>
          <w:szCs w:val="24"/>
        </w:rPr>
        <w:t>а на подготовку Договора данное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Pr="00A91F9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RPr="00A91F99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881" w:name="_Ref194807296"/>
    </w:p>
    <w:p w:rsidR="002F5A87" w:rsidRPr="00A91F99" w:rsidRDefault="002F5A87" w:rsidP="002F5A87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82" w:name="_Ref525897155"/>
      <w:bookmarkStart w:id="883" w:name="_Toc525898840"/>
      <w:bookmarkStart w:id="884" w:name="_Ref93264992"/>
      <w:bookmarkStart w:id="885" w:name="_Ref93265116"/>
      <w:bookmarkStart w:id="886" w:name="_Toc98253933"/>
      <w:bookmarkStart w:id="887" w:name="_Toc165173859"/>
      <w:bookmarkStart w:id="888" w:name="_Toc423423671"/>
      <w:bookmarkStart w:id="889" w:name="_Ref440361531"/>
      <w:bookmarkStart w:id="890" w:name="_Ref440361610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81"/>
      <w:r w:rsidRPr="00A91F99">
        <w:lastRenderedPageBreak/>
        <w:t>Описание качеств оказываемых услуг (форма 3)</w:t>
      </w:r>
      <w:bookmarkEnd w:id="882"/>
      <w:bookmarkEnd w:id="883"/>
    </w:p>
    <w:p w:rsidR="002F5A87" w:rsidRPr="00A91F99" w:rsidRDefault="002F5A87" w:rsidP="002F5A87">
      <w:r w:rsidRPr="00A91F99">
        <w:rPr>
          <w:sz w:val="24"/>
          <w:szCs w:val="24"/>
        </w:rPr>
        <w:t>(</w:t>
      </w:r>
      <w:r w:rsidRPr="00A91F9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91F99">
        <w:rPr>
          <w:sz w:val="24"/>
          <w:szCs w:val="24"/>
        </w:rPr>
        <w:t>)</w:t>
      </w:r>
    </w:p>
    <w:p w:rsidR="002F5A87" w:rsidRPr="00A91F99" w:rsidRDefault="002F5A87" w:rsidP="002F5A87">
      <w:pPr>
        <w:pStyle w:val="3"/>
        <w:rPr>
          <w:szCs w:val="24"/>
        </w:rPr>
      </w:pPr>
      <w:bookmarkStart w:id="891" w:name="_Toc525898841"/>
      <w:r w:rsidRPr="00A91F99">
        <w:rPr>
          <w:szCs w:val="24"/>
        </w:rPr>
        <w:t>Форма Описание качеств оказываемых услуг</w:t>
      </w:r>
      <w:bookmarkEnd w:id="891"/>
    </w:p>
    <w:p w:rsidR="002F5A87" w:rsidRPr="00A91F99" w:rsidRDefault="002F5A87" w:rsidP="002F5A8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91F99">
        <w:rPr>
          <w:b/>
          <w:spacing w:val="36"/>
          <w:sz w:val="24"/>
          <w:szCs w:val="24"/>
        </w:rPr>
        <w:t>начало формы</w:t>
      </w:r>
    </w:p>
    <w:p w:rsidR="002F5A87" w:rsidRPr="00A91F99" w:rsidRDefault="002F5A87" w:rsidP="002F5A87">
      <w:pPr>
        <w:spacing w:line="240" w:lineRule="auto"/>
        <w:ind w:firstLine="0"/>
        <w:jc w:val="left"/>
        <w:rPr>
          <w:sz w:val="24"/>
          <w:szCs w:val="24"/>
        </w:rPr>
      </w:pPr>
      <w:r w:rsidRPr="00A91F99">
        <w:rPr>
          <w:sz w:val="24"/>
          <w:szCs w:val="24"/>
        </w:rPr>
        <w:t>Приложение 6 к письму о подаче оферты</w:t>
      </w:r>
      <w:r w:rsidRPr="00A91F99">
        <w:rPr>
          <w:sz w:val="24"/>
          <w:szCs w:val="24"/>
        </w:rPr>
        <w:br/>
        <w:t>от «____»_____________ г. №__________</w:t>
      </w:r>
    </w:p>
    <w:p w:rsidR="002F5A87" w:rsidRPr="00A91F99" w:rsidRDefault="002F5A87" w:rsidP="002F5A87">
      <w:pPr>
        <w:ind w:firstLine="0"/>
        <w:rPr>
          <w:sz w:val="24"/>
          <w:szCs w:val="24"/>
        </w:rPr>
      </w:pPr>
    </w:p>
    <w:p w:rsidR="002F5A87" w:rsidRPr="00A91F99" w:rsidRDefault="002F5A87" w:rsidP="002F5A8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91F99">
        <w:rPr>
          <w:b/>
          <w:sz w:val="24"/>
          <w:szCs w:val="24"/>
        </w:rPr>
        <w:t>Описание качеств оказываемых услуг</w:t>
      </w:r>
      <w:r w:rsidRPr="00A91F99">
        <w:rPr>
          <w:b/>
        </w:rPr>
        <w:t xml:space="preserve"> </w:t>
      </w:r>
    </w:p>
    <w:p w:rsidR="002F5A87" w:rsidRPr="00A91F99" w:rsidRDefault="002F5A87" w:rsidP="002F5A87">
      <w:pPr>
        <w:rPr>
          <w:sz w:val="24"/>
          <w:szCs w:val="24"/>
        </w:rPr>
      </w:pPr>
    </w:p>
    <w:p w:rsidR="002F5A87" w:rsidRPr="00A91F99" w:rsidRDefault="002F5A87" w:rsidP="002F5A87">
      <w:pPr>
        <w:ind w:firstLine="0"/>
        <w:rPr>
          <w:sz w:val="24"/>
          <w:szCs w:val="24"/>
        </w:rPr>
      </w:pPr>
      <w:r w:rsidRPr="00A91F99">
        <w:rPr>
          <w:sz w:val="24"/>
          <w:szCs w:val="24"/>
        </w:rPr>
        <w:t>Наименование и адрес Участника: _________________________________</w:t>
      </w:r>
    </w:p>
    <w:tbl>
      <w:tblPr>
        <w:tblW w:w="0" w:type="auto"/>
        <w:tblInd w:w="2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56"/>
        <w:gridCol w:w="4365"/>
        <w:gridCol w:w="5315"/>
      </w:tblGrid>
      <w:tr w:rsidR="002F5A87" w:rsidRPr="00A91F99" w:rsidTr="00E23413">
        <w:trPr>
          <w:trHeight w:val="248"/>
        </w:trPr>
        <w:tc>
          <w:tcPr>
            <w:tcW w:w="456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b/>
                <w:bCs w:val="0"/>
                <w:sz w:val="24"/>
                <w:szCs w:val="24"/>
              </w:rPr>
            </w:pPr>
          </w:p>
        </w:tc>
        <w:tc>
          <w:tcPr>
            <w:tcW w:w="436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b/>
                <w:bCs w:val="0"/>
                <w:sz w:val="24"/>
                <w:szCs w:val="24"/>
              </w:rPr>
            </w:pPr>
            <w:r w:rsidRPr="00A91F99">
              <w:rPr>
                <w:b/>
                <w:sz w:val="24"/>
                <w:szCs w:val="24"/>
              </w:rPr>
              <w:t>Требования к качеству услуг, связанные с определением соответствия оказываемых услуг потребностям Заказчика:</w:t>
            </w:r>
          </w:p>
        </w:tc>
        <w:tc>
          <w:tcPr>
            <w:tcW w:w="531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A91F99">
              <w:rPr>
                <w:b/>
                <w:sz w:val="24"/>
                <w:szCs w:val="24"/>
              </w:rPr>
              <w:t>Предложение участника (да/нет)</w:t>
            </w:r>
          </w:p>
        </w:tc>
      </w:tr>
      <w:tr w:rsidR="002F5A87" w:rsidRPr="00A91F99" w:rsidTr="00E23413">
        <w:trPr>
          <w:trHeight w:val="113"/>
        </w:trPr>
        <w:tc>
          <w:tcPr>
            <w:tcW w:w="456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1</w:t>
            </w:r>
          </w:p>
        </w:tc>
        <w:tc>
          <w:tcPr>
            <w:tcW w:w="4365" w:type="dxa"/>
          </w:tcPr>
          <w:p w:rsidR="002F5A87" w:rsidRPr="00A91F99" w:rsidRDefault="002F5A87" w:rsidP="002F5A87">
            <w:pPr>
              <w:spacing w:line="240" w:lineRule="auto"/>
              <w:ind w:firstLine="0"/>
              <w:rPr>
                <w:rFonts w:cs="Courier New"/>
                <w:sz w:val="24"/>
                <w:szCs w:val="24"/>
                <w:lang w:eastAsia="ru-RU"/>
              </w:rPr>
            </w:pPr>
            <w:r w:rsidRPr="00A91F99">
              <w:rPr>
                <w:rFonts w:cs="Courier New"/>
                <w:sz w:val="24"/>
                <w:szCs w:val="24"/>
                <w:lang w:eastAsia="ru-RU"/>
              </w:rPr>
              <w:t xml:space="preserve">Договор заключается на неопределенный срок, но не менее чем на 5 лет (или срок действия определен до полного надлежащего исполнения договорных обязательств сторон или до расторжения) </w:t>
            </w:r>
          </w:p>
        </w:tc>
        <w:tc>
          <w:tcPr>
            <w:tcW w:w="531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5A87" w:rsidRPr="00A91F99" w:rsidTr="00E23413">
        <w:trPr>
          <w:trHeight w:val="288"/>
        </w:trPr>
        <w:tc>
          <w:tcPr>
            <w:tcW w:w="456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2</w:t>
            </w:r>
          </w:p>
        </w:tc>
        <w:tc>
          <w:tcPr>
            <w:tcW w:w="436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rFonts w:cs="Courier New"/>
                <w:sz w:val="24"/>
                <w:szCs w:val="24"/>
                <w:lang w:eastAsia="ru-RU"/>
              </w:rPr>
              <w:t>Пенсионная схема с установленными размерами пенсионных взносов</w:t>
            </w:r>
          </w:p>
        </w:tc>
        <w:tc>
          <w:tcPr>
            <w:tcW w:w="531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5A87" w:rsidRPr="00A91F99" w:rsidTr="00E23413">
        <w:trPr>
          <w:trHeight w:val="223"/>
        </w:trPr>
        <w:tc>
          <w:tcPr>
            <w:tcW w:w="456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3</w:t>
            </w:r>
          </w:p>
        </w:tc>
        <w:tc>
          <w:tcPr>
            <w:tcW w:w="436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rFonts w:cs="Courier New"/>
                <w:sz w:val="24"/>
                <w:szCs w:val="24"/>
                <w:lang w:eastAsia="ru-RU"/>
              </w:rPr>
              <w:t>Возможность выбора Вкладчиком отдельной инвестиционной стратегии, в том числе обособленной от остального портфеля пенсионных резервов фонда</w:t>
            </w:r>
          </w:p>
        </w:tc>
        <w:tc>
          <w:tcPr>
            <w:tcW w:w="531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5A87" w:rsidRPr="00A91F99" w:rsidTr="00E23413">
        <w:trPr>
          <w:trHeight w:val="205"/>
        </w:trPr>
        <w:tc>
          <w:tcPr>
            <w:tcW w:w="456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4</w:t>
            </w:r>
          </w:p>
        </w:tc>
        <w:tc>
          <w:tcPr>
            <w:tcW w:w="436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rFonts w:cs="Courier New"/>
                <w:sz w:val="24"/>
                <w:szCs w:val="24"/>
                <w:lang w:eastAsia="ru-RU"/>
              </w:rPr>
              <w:t>Наличие условия о том, что размер и порядок внесения пенсионных взносов в отношении работников Вкладчика устанавливается Вкладчиком и может быть произвольным, а не внесение очередных пенсионных взносов не является основанием для расторжения пенсионного договора или применения каких-либо штрафных санкций в отношении Вкладчика</w:t>
            </w:r>
          </w:p>
        </w:tc>
        <w:tc>
          <w:tcPr>
            <w:tcW w:w="531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5A87" w:rsidRPr="00A91F99" w:rsidTr="00E23413">
        <w:trPr>
          <w:trHeight w:val="165"/>
        </w:trPr>
        <w:tc>
          <w:tcPr>
            <w:tcW w:w="456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5</w:t>
            </w:r>
          </w:p>
        </w:tc>
        <w:tc>
          <w:tcPr>
            <w:tcW w:w="436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rFonts w:cs="Courier New"/>
                <w:sz w:val="24"/>
                <w:szCs w:val="24"/>
                <w:lang w:eastAsia="ru-RU"/>
              </w:rPr>
              <w:t>Учет пенсионных взносов Вкладчика осуществляется на солидарном пенсионном счете и именных пенсионных счетах (далее – ИПС) работников Вкладчика, открытых в НПФ</w:t>
            </w:r>
          </w:p>
        </w:tc>
        <w:tc>
          <w:tcPr>
            <w:tcW w:w="531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5A87" w:rsidRPr="00A91F99" w:rsidTr="00E23413">
        <w:trPr>
          <w:trHeight w:val="191"/>
        </w:trPr>
        <w:tc>
          <w:tcPr>
            <w:tcW w:w="456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6</w:t>
            </w:r>
          </w:p>
        </w:tc>
        <w:tc>
          <w:tcPr>
            <w:tcW w:w="436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rFonts w:cs="Courier New"/>
                <w:sz w:val="24"/>
                <w:szCs w:val="24"/>
                <w:lang w:eastAsia="ru-RU"/>
              </w:rPr>
              <w:t xml:space="preserve">Выплата негосударственной пенсии работнику Вкладчика осуществляется при наступлении у него соответствующего права по пенсионному договору и действующим нормативным документам Общества, регламентирующим НПО, а также пенсионных оснований, </w:t>
            </w:r>
            <w:r w:rsidRPr="00A91F99">
              <w:rPr>
                <w:rFonts w:cs="Courier New"/>
                <w:sz w:val="24"/>
                <w:szCs w:val="24"/>
                <w:lang w:eastAsia="ru-RU"/>
              </w:rPr>
              <w:lastRenderedPageBreak/>
              <w:t>предусмотренных законодательством Российской Федерации, дающих работнику Вкладчика право на установление пенсии по государственному пенсионному обеспечению и (или) страховой пенсии, и в течение периода действия данных пенсионных оснований</w:t>
            </w:r>
          </w:p>
        </w:tc>
        <w:tc>
          <w:tcPr>
            <w:tcW w:w="531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5A87" w:rsidRPr="00A91F99" w:rsidTr="00E23413">
        <w:trPr>
          <w:trHeight w:val="236"/>
        </w:trPr>
        <w:tc>
          <w:tcPr>
            <w:tcW w:w="456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7</w:t>
            </w:r>
          </w:p>
        </w:tc>
        <w:tc>
          <w:tcPr>
            <w:tcW w:w="436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rFonts w:cs="Courier New"/>
                <w:sz w:val="24"/>
                <w:szCs w:val="24"/>
                <w:lang w:eastAsia="ru-RU"/>
              </w:rPr>
              <w:t>Выплата негосударственной пенсий осуществляется в течение установленного срока или до исчерпания средств на ИПС работника Вкладчика, но в течение не менее 5 (пяти) полных лет</w:t>
            </w:r>
          </w:p>
        </w:tc>
        <w:tc>
          <w:tcPr>
            <w:tcW w:w="531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5A87" w:rsidRPr="00A91F99" w:rsidTr="00E23413">
        <w:trPr>
          <w:trHeight w:val="327"/>
        </w:trPr>
        <w:tc>
          <w:tcPr>
            <w:tcW w:w="456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8</w:t>
            </w:r>
          </w:p>
        </w:tc>
        <w:tc>
          <w:tcPr>
            <w:tcW w:w="436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rFonts w:cs="Courier New"/>
                <w:sz w:val="24"/>
                <w:szCs w:val="24"/>
                <w:lang w:eastAsia="ru-RU"/>
              </w:rPr>
              <w:t>Возможность индексации размера выплачиваемых негосударственных пенсий</w:t>
            </w:r>
          </w:p>
        </w:tc>
        <w:tc>
          <w:tcPr>
            <w:tcW w:w="531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5A87" w:rsidRPr="00A91F99" w:rsidTr="00E23413">
        <w:trPr>
          <w:trHeight w:val="262"/>
        </w:trPr>
        <w:tc>
          <w:tcPr>
            <w:tcW w:w="456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9</w:t>
            </w:r>
          </w:p>
        </w:tc>
        <w:tc>
          <w:tcPr>
            <w:tcW w:w="436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rFonts w:cs="Courier New"/>
                <w:sz w:val="24"/>
                <w:szCs w:val="24"/>
                <w:lang w:eastAsia="ru-RU"/>
              </w:rPr>
              <w:t>Отсутствие условия о выплате Вкладчику либо переводе в другой негосударственный пенсионный фонд при прекращении (расторжении) пенсионного договора выкупной суммы с применением каких-либо понижающих коэффициентов (коэффициентов регресса, штрафов)</w:t>
            </w:r>
          </w:p>
        </w:tc>
        <w:tc>
          <w:tcPr>
            <w:tcW w:w="531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5A87" w:rsidRPr="00A91F99" w:rsidTr="00E23413">
        <w:trPr>
          <w:trHeight w:val="236"/>
        </w:trPr>
        <w:tc>
          <w:tcPr>
            <w:tcW w:w="456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10</w:t>
            </w:r>
          </w:p>
        </w:tc>
        <w:tc>
          <w:tcPr>
            <w:tcW w:w="436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rFonts w:cs="Courier New"/>
                <w:sz w:val="24"/>
                <w:szCs w:val="24"/>
                <w:lang w:eastAsia="ru-RU"/>
              </w:rPr>
              <w:t>Возможность выплаты работнику Вкладчика, имеющему соответствующее право по пенсионному договору, либо перевода в другой негосударственный пенсионный фонд выкупной суммы при прекращении (расторжении по инициативе Вкладчика) пенсионного договора</w:t>
            </w:r>
          </w:p>
        </w:tc>
        <w:tc>
          <w:tcPr>
            <w:tcW w:w="531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5A87" w:rsidRPr="00A91F99" w:rsidTr="00E23413">
        <w:trPr>
          <w:trHeight w:val="223"/>
        </w:trPr>
        <w:tc>
          <w:tcPr>
            <w:tcW w:w="456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11</w:t>
            </w:r>
          </w:p>
        </w:tc>
        <w:tc>
          <w:tcPr>
            <w:tcW w:w="436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rFonts w:cs="Courier New"/>
                <w:sz w:val="24"/>
                <w:szCs w:val="24"/>
                <w:lang w:eastAsia="ru-RU"/>
              </w:rPr>
              <w:t>Возможность правопреемства средств, сформированных на ИПС умерших работников Вкладчика, правопреемниками данных умерших работников Вкладчика в период накопления, а также в период срочных пенсионных выплат или пенсионных выплат по схеме до исчерпания средств на ИПС</w:t>
            </w:r>
          </w:p>
        </w:tc>
        <w:tc>
          <w:tcPr>
            <w:tcW w:w="531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5A87" w:rsidRPr="00A91F99" w:rsidTr="00E23413">
        <w:trPr>
          <w:trHeight w:val="223"/>
        </w:trPr>
        <w:tc>
          <w:tcPr>
            <w:tcW w:w="456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12</w:t>
            </w:r>
          </w:p>
        </w:tc>
        <w:tc>
          <w:tcPr>
            <w:tcW w:w="436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rFonts w:cs="Courier New"/>
                <w:sz w:val="24"/>
                <w:szCs w:val="24"/>
                <w:lang w:eastAsia="ru-RU"/>
              </w:rPr>
              <w:t>Возможность, до момента реализации работниками Вкладчика своих прав по пенсионному договору, исключения, добавления и замены Вкладчиком работников Вкладчика по пенсионному договору, а также перераспределения пенсионных сумм (обязательств) с ИПС исключенных работников Вкладчика в пользу иных действующих работников Вкладчика</w:t>
            </w:r>
          </w:p>
        </w:tc>
        <w:tc>
          <w:tcPr>
            <w:tcW w:w="531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5A87" w:rsidRPr="00A91F99" w:rsidTr="00E23413">
        <w:trPr>
          <w:trHeight w:val="223"/>
        </w:trPr>
        <w:tc>
          <w:tcPr>
            <w:tcW w:w="456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lastRenderedPageBreak/>
              <w:t>13</w:t>
            </w:r>
          </w:p>
        </w:tc>
        <w:tc>
          <w:tcPr>
            <w:tcW w:w="436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rFonts w:cs="Courier New"/>
                <w:sz w:val="24"/>
                <w:szCs w:val="24"/>
                <w:lang w:eastAsia="ru-RU"/>
              </w:rPr>
              <w:t>Отсутствие условия о внесении Вкладчиком в НПФ сверх суммы пенсионных взносов каких-либо дополнительных целевых взносов Вкладчика, предназначенных для формирования страхового резерва, собственных средств или имущества для обеспечения уставной деятельности, а также покрытия административных расходов НПФ, равно как и отсутствие условия о направлении на формирование указанных резервов, средств или имущества части сумм пенсионных взносов Вкладчика в каком-либо размере;</w:t>
            </w:r>
          </w:p>
        </w:tc>
        <w:tc>
          <w:tcPr>
            <w:tcW w:w="531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5A87" w:rsidRPr="00A91F99" w:rsidTr="00E23413">
        <w:trPr>
          <w:trHeight w:val="223"/>
        </w:trPr>
        <w:tc>
          <w:tcPr>
            <w:tcW w:w="456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14</w:t>
            </w:r>
          </w:p>
        </w:tc>
        <w:tc>
          <w:tcPr>
            <w:tcW w:w="436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rFonts w:cs="Courier New"/>
                <w:sz w:val="24"/>
                <w:szCs w:val="24"/>
                <w:lang w:eastAsia="ru-RU"/>
              </w:rPr>
              <w:t>Осуществление актуарных расчетов для Общества;</w:t>
            </w:r>
          </w:p>
        </w:tc>
        <w:tc>
          <w:tcPr>
            <w:tcW w:w="531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5A87" w:rsidRPr="00A91F99" w:rsidTr="00E23413">
        <w:trPr>
          <w:trHeight w:val="223"/>
        </w:trPr>
        <w:tc>
          <w:tcPr>
            <w:tcW w:w="456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15</w:t>
            </w:r>
          </w:p>
        </w:tc>
        <w:tc>
          <w:tcPr>
            <w:tcW w:w="436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rFonts w:cs="Courier New"/>
                <w:sz w:val="24"/>
                <w:szCs w:val="24"/>
                <w:lang w:eastAsia="ru-RU"/>
              </w:rPr>
              <w:t>Предоставление консультаций по теме негосударственного пенсионного обеспечения на территории Общества по предварительной договоренности, а также по телефону;</w:t>
            </w:r>
          </w:p>
        </w:tc>
        <w:tc>
          <w:tcPr>
            <w:tcW w:w="531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2F5A87" w:rsidRPr="00A91F99" w:rsidTr="00E23413">
        <w:trPr>
          <w:trHeight w:val="223"/>
        </w:trPr>
        <w:tc>
          <w:tcPr>
            <w:tcW w:w="456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16</w:t>
            </w:r>
          </w:p>
        </w:tc>
        <w:tc>
          <w:tcPr>
            <w:tcW w:w="436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rFonts w:cs="Courier New"/>
                <w:sz w:val="24"/>
                <w:szCs w:val="24"/>
                <w:lang w:eastAsia="ru-RU"/>
              </w:rPr>
              <w:t>Экспертная помощь Обществу в разработке локальных нормативных документов, регламентирующих реализацию негосударственного пенсионного обеспечения.</w:t>
            </w:r>
          </w:p>
        </w:tc>
        <w:tc>
          <w:tcPr>
            <w:tcW w:w="5315" w:type="dxa"/>
          </w:tcPr>
          <w:p w:rsidR="002F5A87" w:rsidRPr="00A91F99" w:rsidRDefault="002F5A87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122321" w:rsidRPr="00A91F99" w:rsidTr="00E23413">
        <w:trPr>
          <w:trHeight w:val="223"/>
        </w:trPr>
        <w:tc>
          <w:tcPr>
            <w:tcW w:w="456" w:type="dxa"/>
          </w:tcPr>
          <w:p w:rsidR="00122321" w:rsidRPr="00A91F99" w:rsidRDefault="00122321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17</w:t>
            </w:r>
          </w:p>
        </w:tc>
        <w:tc>
          <w:tcPr>
            <w:tcW w:w="4365" w:type="dxa"/>
          </w:tcPr>
          <w:p w:rsidR="00122321" w:rsidRPr="00A91F99" w:rsidRDefault="00122321" w:rsidP="00122321">
            <w:pPr>
              <w:spacing w:line="240" w:lineRule="auto"/>
              <w:ind w:firstLine="0"/>
              <w:rPr>
                <w:rFonts w:cs="Courier New"/>
                <w:sz w:val="24"/>
                <w:szCs w:val="24"/>
                <w:lang w:eastAsia="ru-RU"/>
              </w:rPr>
            </w:pPr>
            <w:r w:rsidRPr="00A91F99">
              <w:rPr>
                <w:rFonts w:cs="Courier New"/>
                <w:sz w:val="24"/>
                <w:szCs w:val="24"/>
                <w:lang w:eastAsia="ru-RU"/>
              </w:rPr>
              <w:t>Наличие личного кабинета клиента на официальном сайте фонда</w:t>
            </w:r>
          </w:p>
        </w:tc>
        <w:tc>
          <w:tcPr>
            <w:tcW w:w="5315" w:type="dxa"/>
          </w:tcPr>
          <w:p w:rsidR="00122321" w:rsidRPr="00A91F99" w:rsidRDefault="00122321" w:rsidP="00E23413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2F5A87" w:rsidRPr="00A91F99" w:rsidRDefault="002F5A87" w:rsidP="002F5A87">
      <w:pPr>
        <w:rPr>
          <w:sz w:val="24"/>
          <w:szCs w:val="24"/>
        </w:rPr>
      </w:pPr>
    </w:p>
    <w:p w:rsidR="002F5A87" w:rsidRPr="00A91F99" w:rsidRDefault="002F5A87" w:rsidP="002F5A87">
      <w:pPr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____________________________________</w:t>
      </w:r>
    </w:p>
    <w:p w:rsidR="002F5A87" w:rsidRPr="00A91F99" w:rsidRDefault="002F5A87" w:rsidP="002F5A87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F99">
        <w:rPr>
          <w:sz w:val="24"/>
          <w:szCs w:val="24"/>
          <w:vertAlign w:val="superscript"/>
        </w:rPr>
        <w:t>(подпись, М.П.)</w:t>
      </w:r>
    </w:p>
    <w:p w:rsidR="002F5A87" w:rsidRPr="00A91F99" w:rsidRDefault="002F5A87" w:rsidP="002F5A87">
      <w:pPr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____________________________________</w:t>
      </w:r>
    </w:p>
    <w:p w:rsidR="002F5A87" w:rsidRPr="00A91F99" w:rsidRDefault="002F5A87" w:rsidP="002F5A87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F9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2F5A87" w:rsidRPr="00A91F99" w:rsidRDefault="002F5A87" w:rsidP="002F5A87">
      <w:pPr>
        <w:keepNext/>
        <w:rPr>
          <w:b/>
          <w:bCs w:val="0"/>
          <w:sz w:val="24"/>
          <w:szCs w:val="24"/>
        </w:rPr>
      </w:pPr>
    </w:p>
    <w:p w:rsidR="002F5A87" w:rsidRPr="00A91F99" w:rsidRDefault="002F5A87" w:rsidP="002F5A87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A91F99">
        <w:rPr>
          <w:b/>
          <w:spacing w:val="36"/>
          <w:sz w:val="24"/>
          <w:szCs w:val="24"/>
        </w:rPr>
        <w:tab/>
        <w:t>конец формы</w:t>
      </w:r>
      <w:r w:rsidRPr="00A91F99">
        <w:rPr>
          <w:b/>
          <w:spacing w:val="36"/>
          <w:sz w:val="24"/>
          <w:szCs w:val="24"/>
        </w:rPr>
        <w:tab/>
      </w:r>
    </w:p>
    <w:p w:rsidR="002F5A87" w:rsidRPr="00A91F99" w:rsidRDefault="002F5A87" w:rsidP="002F5A87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A91F99">
        <w:rPr>
          <w:b/>
          <w:sz w:val="24"/>
          <w:szCs w:val="24"/>
        </w:rPr>
        <w:br w:type="page"/>
      </w:r>
    </w:p>
    <w:p w:rsidR="002F5A87" w:rsidRPr="00A91F99" w:rsidRDefault="002F5A87" w:rsidP="002F5A87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2F5A87" w:rsidRPr="00A91F99" w:rsidRDefault="002F5A87" w:rsidP="002F5A87">
      <w:pPr>
        <w:pStyle w:val="3"/>
        <w:rPr>
          <w:szCs w:val="24"/>
        </w:rPr>
      </w:pPr>
      <w:bookmarkStart w:id="892" w:name="_Toc525898842"/>
      <w:r w:rsidRPr="00A91F99">
        <w:rPr>
          <w:szCs w:val="24"/>
        </w:rPr>
        <w:t>Инструкции по заполнению</w:t>
      </w:r>
      <w:bookmarkEnd w:id="892"/>
    </w:p>
    <w:p w:rsidR="002F5A87" w:rsidRPr="00A91F99" w:rsidRDefault="002F5A87" w:rsidP="002F5A87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Pr="00A91F99">
        <w:rPr>
          <w:sz w:val="24"/>
          <w:szCs w:val="24"/>
        </w:rPr>
        <w:fldChar w:fldCharType="begin"/>
      </w:r>
      <w:r w:rsidRPr="00A91F99">
        <w:rPr>
          <w:sz w:val="24"/>
          <w:szCs w:val="24"/>
        </w:rPr>
        <w:instrText xml:space="preserve"> REF _Ref55336310 \r \h  \* MERGEFORMAT </w:instrText>
      </w:r>
      <w:r w:rsidRPr="00A91F99">
        <w:rPr>
          <w:sz w:val="24"/>
          <w:szCs w:val="24"/>
        </w:rPr>
      </w:r>
      <w:r w:rsidRPr="00A91F99">
        <w:rPr>
          <w:sz w:val="24"/>
          <w:szCs w:val="24"/>
        </w:rPr>
        <w:fldChar w:fldCharType="separate"/>
      </w:r>
      <w:r w:rsidR="003C31A6" w:rsidRPr="00A91F99">
        <w:rPr>
          <w:sz w:val="24"/>
          <w:szCs w:val="24"/>
        </w:rPr>
        <w:t>5.1</w:t>
      </w:r>
      <w:r w:rsidRPr="00A91F99">
        <w:rPr>
          <w:sz w:val="24"/>
          <w:szCs w:val="24"/>
        </w:rPr>
        <w:fldChar w:fldCharType="end"/>
      </w:r>
      <w:r w:rsidRPr="00A91F99">
        <w:rPr>
          <w:sz w:val="24"/>
          <w:szCs w:val="24"/>
        </w:rPr>
        <w:t>).</w:t>
      </w:r>
    </w:p>
    <w:p w:rsidR="002F5A87" w:rsidRPr="00A91F99" w:rsidRDefault="002F5A87" w:rsidP="002F5A87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2F5A87" w:rsidRPr="00A91F99" w:rsidRDefault="002F5A87" w:rsidP="002F5A87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В графе «Предложение участника (да/нет)» Участник может как указать согласие/несогласие с приведенным пунктом указав да или нет, </w:t>
      </w:r>
      <w:r w:rsidR="00295D45" w:rsidRPr="00A91F99">
        <w:rPr>
          <w:sz w:val="24"/>
          <w:szCs w:val="24"/>
        </w:rPr>
        <w:t>так и</w:t>
      </w:r>
      <w:r w:rsidRPr="00A91F99">
        <w:rPr>
          <w:sz w:val="24"/>
          <w:szCs w:val="24"/>
        </w:rPr>
        <w:t xml:space="preserve"> написать свои комментарии.</w:t>
      </w:r>
    </w:p>
    <w:p w:rsidR="002F5A87" w:rsidRPr="00A91F99" w:rsidRDefault="00A51A7F" w:rsidP="002F5A87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93" w:name="_Ref525897312"/>
      <w:bookmarkStart w:id="894" w:name="_Toc525898843"/>
      <w:r w:rsidRPr="00A91F99">
        <w:lastRenderedPageBreak/>
        <w:t xml:space="preserve">Справка о наличии у Участника </w:t>
      </w:r>
      <w:r w:rsidRPr="00A91F99">
        <w:rPr>
          <w:rFonts w:cs="Courier New"/>
          <w:lang w:eastAsia="ru-RU"/>
        </w:rPr>
        <w:t xml:space="preserve">действующих региональных представительств/ филиалов/ обособленных подразделениях НПФ в регионах присутствия Общества и его филиалов, а также о предоставлении (не предоставлении) персонального администратора-координатора для сопровождения работы по пенсионному договору </w:t>
      </w:r>
      <w:r w:rsidRPr="00A91F99">
        <w:t>филиалов ПАО «МРСК Центра и Приволжья»</w:t>
      </w:r>
      <w:r w:rsidR="002F5A87" w:rsidRPr="00A91F99">
        <w:t xml:space="preserve"> (форма 6)</w:t>
      </w:r>
      <w:bookmarkEnd w:id="893"/>
      <w:bookmarkEnd w:id="894"/>
    </w:p>
    <w:p w:rsidR="002F5A87" w:rsidRPr="00A91F99" w:rsidRDefault="002F5A87" w:rsidP="002F5A87">
      <w:r w:rsidRPr="00A91F99">
        <w:rPr>
          <w:sz w:val="24"/>
          <w:szCs w:val="24"/>
        </w:rPr>
        <w:t>(</w:t>
      </w:r>
      <w:r w:rsidRPr="00A91F9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91F99">
        <w:rPr>
          <w:sz w:val="24"/>
          <w:szCs w:val="24"/>
        </w:rPr>
        <w:t>)</w:t>
      </w:r>
    </w:p>
    <w:p w:rsidR="002F5A87" w:rsidRPr="00A91F99" w:rsidRDefault="002F5A87" w:rsidP="002F5A87">
      <w:pPr>
        <w:pStyle w:val="3"/>
        <w:rPr>
          <w:szCs w:val="24"/>
        </w:rPr>
      </w:pPr>
      <w:bookmarkStart w:id="895" w:name="_Toc525898844"/>
      <w:r w:rsidRPr="00A91F99">
        <w:rPr>
          <w:szCs w:val="24"/>
        </w:rPr>
        <w:t xml:space="preserve">Форма </w:t>
      </w:r>
      <w:r w:rsidR="00A51A7F" w:rsidRPr="00A91F99">
        <w:rPr>
          <w:szCs w:val="24"/>
        </w:rPr>
        <w:t xml:space="preserve">Справки о наличии у Участника </w:t>
      </w:r>
      <w:r w:rsidR="00A51A7F" w:rsidRPr="00A91F99">
        <w:rPr>
          <w:rFonts w:cs="Courier New"/>
          <w:szCs w:val="24"/>
          <w:lang w:eastAsia="ru-RU"/>
        </w:rPr>
        <w:t xml:space="preserve">действующих региональных представительств/ филиалов/ обособленных подразделениях НПФ в регионах присутствия Общества и его филиалов, а также о предоставлении (не предоставлении) персонального администратора-координатора для сопровождения работы по пенсионному договору </w:t>
      </w:r>
      <w:r w:rsidR="00A51A7F" w:rsidRPr="00A91F99">
        <w:rPr>
          <w:szCs w:val="24"/>
        </w:rPr>
        <w:t>филиалов ПАО «МРСК Центра и Приволжья»</w:t>
      </w:r>
      <w:bookmarkEnd w:id="895"/>
    </w:p>
    <w:p w:rsidR="002F5A87" w:rsidRPr="00A91F99" w:rsidRDefault="002F5A87" w:rsidP="002F5A87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91F99">
        <w:rPr>
          <w:b/>
          <w:spacing w:val="36"/>
          <w:sz w:val="24"/>
          <w:szCs w:val="24"/>
        </w:rPr>
        <w:t>начало формы</w:t>
      </w:r>
    </w:p>
    <w:p w:rsidR="002F5A87" w:rsidRPr="00A91F99" w:rsidRDefault="002F5A87" w:rsidP="002F5A87">
      <w:pPr>
        <w:spacing w:line="240" w:lineRule="auto"/>
        <w:ind w:firstLine="0"/>
        <w:jc w:val="left"/>
        <w:rPr>
          <w:sz w:val="24"/>
          <w:szCs w:val="24"/>
        </w:rPr>
      </w:pPr>
      <w:r w:rsidRPr="00A91F99">
        <w:rPr>
          <w:sz w:val="24"/>
          <w:szCs w:val="24"/>
        </w:rPr>
        <w:t>Приложение 6 к письму о подаче оферты</w:t>
      </w:r>
      <w:r w:rsidRPr="00A91F99">
        <w:rPr>
          <w:sz w:val="24"/>
          <w:szCs w:val="24"/>
        </w:rPr>
        <w:br/>
        <w:t>от «____»_____________ г. №__________</w:t>
      </w:r>
    </w:p>
    <w:p w:rsidR="002F5A87" w:rsidRPr="00A91F99" w:rsidRDefault="002F5A87" w:rsidP="002F5A87">
      <w:pPr>
        <w:ind w:firstLine="0"/>
        <w:rPr>
          <w:sz w:val="24"/>
          <w:szCs w:val="24"/>
        </w:rPr>
      </w:pPr>
    </w:p>
    <w:p w:rsidR="00295D45" w:rsidRPr="00A91F99" w:rsidRDefault="00295D45" w:rsidP="00295D45">
      <w:pPr>
        <w:spacing w:before="240"/>
        <w:jc w:val="center"/>
        <w:rPr>
          <w:b/>
          <w:bCs w:val="0"/>
          <w:sz w:val="24"/>
          <w:szCs w:val="24"/>
          <w:lang w:eastAsia="ru-RU"/>
        </w:rPr>
      </w:pPr>
      <w:r w:rsidRPr="00A91F99">
        <w:rPr>
          <w:b/>
          <w:sz w:val="24"/>
          <w:szCs w:val="24"/>
        </w:rPr>
        <w:t xml:space="preserve">Справка о наличии у Участника </w:t>
      </w:r>
      <w:r w:rsidRPr="00A91F99">
        <w:rPr>
          <w:rFonts w:cs="Courier New"/>
          <w:b/>
          <w:sz w:val="24"/>
          <w:szCs w:val="24"/>
          <w:lang w:eastAsia="ru-RU"/>
        </w:rPr>
        <w:t>действующих региональных представительств/ филиал</w:t>
      </w:r>
      <w:r w:rsidR="00122321" w:rsidRPr="00A91F99">
        <w:rPr>
          <w:rFonts w:cs="Courier New"/>
          <w:b/>
          <w:sz w:val="24"/>
          <w:szCs w:val="24"/>
          <w:lang w:eastAsia="ru-RU"/>
        </w:rPr>
        <w:t>ов</w:t>
      </w:r>
      <w:r w:rsidRPr="00A91F99">
        <w:rPr>
          <w:rFonts w:cs="Courier New"/>
          <w:b/>
          <w:sz w:val="24"/>
          <w:szCs w:val="24"/>
          <w:lang w:eastAsia="ru-RU"/>
        </w:rPr>
        <w:t>/ обособленных подразделениях НПФ</w:t>
      </w:r>
      <w:r w:rsidR="00A51A7F" w:rsidRPr="00A91F99">
        <w:rPr>
          <w:rFonts w:cs="Courier New"/>
          <w:b/>
          <w:sz w:val="24"/>
          <w:szCs w:val="24"/>
          <w:lang w:eastAsia="ru-RU"/>
        </w:rPr>
        <w:t xml:space="preserve"> </w:t>
      </w:r>
      <w:r w:rsidRPr="00A91F99">
        <w:rPr>
          <w:rFonts w:cs="Courier New"/>
          <w:b/>
          <w:sz w:val="24"/>
          <w:szCs w:val="24"/>
          <w:lang w:eastAsia="ru-RU"/>
        </w:rPr>
        <w:t xml:space="preserve">в регионах присутствия Общества и его филиалов, а также о предоставлении (не предоставлении) персонального администратора-координатора для сопровождения работы по пенсионному договору </w:t>
      </w:r>
      <w:r w:rsidRPr="00A91F99">
        <w:rPr>
          <w:b/>
          <w:sz w:val="24"/>
          <w:szCs w:val="24"/>
        </w:rPr>
        <w:t>филиалов ПАО «МРСК Центра</w:t>
      </w:r>
      <w:r w:rsidR="00122321" w:rsidRPr="00A91F99">
        <w:rPr>
          <w:b/>
          <w:sz w:val="24"/>
          <w:szCs w:val="24"/>
        </w:rPr>
        <w:t xml:space="preserve"> и Приволжья</w:t>
      </w:r>
      <w:r w:rsidRPr="00A91F99">
        <w:rPr>
          <w:b/>
          <w:sz w:val="24"/>
          <w:szCs w:val="24"/>
        </w:rPr>
        <w:t>»</w:t>
      </w:r>
    </w:p>
    <w:p w:rsidR="00295D45" w:rsidRPr="00A91F99" w:rsidRDefault="00295D45" w:rsidP="00295D45">
      <w:pPr>
        <w:rPr>
          <w:szCs w:val="24"/>
        </w:rPr>
      </w:pPr>
    </w:p>
    <w:p w:rsidR="00295D45" w:rsidRPr="00A91F99" w:rsidRDefault="00295D45" w:rsidP="00295D45">
      <w:pPr>
        <w:rPr>
          <w:szCs w:val="24"/>
        </w:rPr>
      </w:pPr>
      <w:r w:rsidRPr="00A91F99">
        <w:rPr>
          <w:szCs w:val="24"/>
        </w:rPr>
        <w:t>Наименование и адрес Участника: _________________________________</w:t>
      </w:r>
    </w:p>
    <w:p w:rsidR="00295D45" w:rsidRPr="00A91F99" w:rsidRDefault="00295D45" w:rsidP="00295D45">
      <w:pPr>
        <w:rPr>
          <w:szCs w:val="24"/>
        </w:rPr>
      </w:pPr>
    </w:p>
    <w:p w:rsidR="00295D45" w:rsidRPr="00A91F99" w:rsidRDefault="00295D45" w:rsidP="00295D45">
      <w:pPr>
        <w:ind w:firstLine="0"/>
        <w:jc w:val="center"/>
        <w:rPr>
          <w:b/>
          <w:szCs w:val="24"/>
        </w:rPr>
      </w:pPr>
    </w:p>
    <w:tbl>
      <w:tblPr>
        <w:tblW w:w="10066" w:type="dxa"/>
        <w:jc w:val="center"/>
        <w:tblLayout w:type="fixed"/>
        <w:tblLook w:val="04A0" w:firstRow="1" w:lastRow="0" w:firstColumn="1" w:lastColumn="0" w:noHBand="0" w:noVBand="1"/>
      </w:tblPr>
      <w:tblGrid>
        <w:gridCol w:w="426"/>
        <w:gridCol w:w="1986"/>
        <w:gridCol w:w="1983"/>
        <w:gridCol w:w="1890"/>
        <w:gridCol w:w="1890"/>
        <w:gridCol w:w="1891"/>
      </w:tblGrid>
      <w:tr w:rsidR="00295D45" w:rsidRPr="00A91F99" w:rsidTr="00122321">
        <w:trPr>
          <w:trHeight w:val="59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D45" w:rsidRPr="00A91F99" w:rsidRDefault="00295D45">
            <w:pPr>
              <w:ind w:firstLine="0"/>
              <w:jc w:val="center"/>
              <w:rPr>
                <w:sz w:val="20"/>
                <w:szCs w:val="20"/>
              </w:rPr>
            </w:pPr>
            <w:r w:rsidRPr="00A91F99">
              <w:rPr>
                <w:sz w:val="20"/>
              </w:rPr>
              <w:t>№ п/п</w:t>
            </w: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D45" w:rsidRPr="00A91F99" w:rsidRDefault="00295D45">
            <w:pPr>
              <w:ind w:firstLine="0"/>
              <w:jc w:val="center"/>
              <w:rPr>
                <w:sz w:val="20"/>
              </w:rPr>
            </w:pPr>
            <w:r w:rsidRPr="00A91F99">
              <w:rPr>
                <w:sz w:val="20"/>
              </w:rPr>
              <w:t>Подразделение Заказчика</w:t>
            </w:r>
          </w:p>
        </w:tc>
        <w:tc>
          <w:tcPr>
            <w:tcW w:w="56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95D45" w:rsidRPr="00A91F99" w:rsidRDefault="00295D45">
            <w:pPr>
              <w:ind w:firstLine="0"/>
              <w:jc w:val="center"/>
              <w:rPr>
                <w:rFonts w:ascii="Calibri" w:hAnsi="Calibri"/>
              </w:rPr>
            </w:pPr>
            <w:r w:rsidRPr="00A91F99">
              <w:rPr>
                <w:sz w:val="20"/>
              </w:rPr>
              <w:t>Филиал/представительство Участника</w:t>
            </w:r>
          </w:p>
        </w:tc>
      </w:tr>
      <w:tr w:rsidR="00122321" w:rsidRPr="00A91F99" w:rsidTr="00A51A7F">
        <w:trPr>
          <w:trHeight w:val="2448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321" w:rsidRPr="00A91F99" w:rsidRDefault="00122321">
            <w:pPr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321" w:rsidRPr="00A91F99" w:rsidRDefault="00122321">
            <w:pPr>
              <w:ind w:firstLine="0"/>
              <w:jc w:val="center"/>
              <w:rPr>
                <w:sz w:val="20"/>
              </w:rPr>
            </w:pPr>
            <w:r w:rsidRPr="00A91F99">
              <w:rPr>
                <w:sz w:val="20"/>
              </w:rPr>
              <w:t xml:space="preserve">Наименование филиала </w:t>
            </w:r>
            <w:r w:rsidRPr="00A91F99">
              <w:t>ПАО «МРСК Центра и Приволжья»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22321" w:rsidRPr="00A91F99" w:rsidRDefault="00122321">
            <w:pPr>
              <w:ind w:firstLine="0"/>
              <w:jc w:val="center"/>
              <w:rPr>
                <w:sz w:val="20"/>
              </w:rPr>
            </w:pPr>
            <w:r w:rsidRPr="00A91F99">
              <w:rPr>
                <w:sz w:val="20"/>
              </w:rPr>
              <w:t>Фактический адрес (населенный пункт)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321" w:rsidRPr="00A91F99" w:rsidRDefault="00122321">
            <w:pPr>
              <w:ind w:firstLine="0"/>
              <w:jc w:val="center"/>
              <w:rPr>
                <w:sz w:val="20"/>
              </w:rPr>
            </w:pPr>
            <w:r w:rsidRPr="00A91F99">
              <w:rPr>
                <w:sz w:val="20"/>
              </w:rPr>
              <w:t>Наименование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22321" w:rsidRPr="00A91F99" w:rsidRDefault="00122321">
            <w:pPr>
              <w:ind w:firstLine="0"/>
              <w:jc w:val="center"/>
              <w:rPr>
                <w:sz w:val="20"/>
              </w:rPr>
            </w:pPr>
            <w:r w:rsidRPr="00A91F99">
              <w:rPr>
                <w:sz w:val="20"/>
              </w:rPr>
              <w:t>Фактический адрес (населенный пункт)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22321" w:rsidRPr="00A91F99" w:rsidRDefault="00122321" w:rsidP="00122321">
            <w:pPr>
              <w:ind w:left="-166" w:right="-169" w:firstLine="0"/>
              <w:jc w:val="center"/>
              <w:rPr>
                <w:sz w:val="20"/>
              </w:rPr>
            </w:pPr>
            <w:r w:rsidRPr="00A91F99">
              <w:rPr>
                <w:sz w:val="20"/>
              </w:rPr>
              <w:t>Наличие персонального администратора-координатора для сопровождения работы по пенсионному договору</w:t>
            </w:r>
          </w:p>
        </w:tc>
      </w:tr>
      <w:tr w:rsidR="00A51A7F" w:rsidRPr="00A91F99" w:rsidTr="00A51A7F">
        <w:trPr>
          <w:trHeight w:val="958"/>
          <w:jc w:val="center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rPr>
                <w:sz w:val="20"/>
              </w:rPr>
              <w:t>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A7F" w:rsidRPr="00A91F99" w:rsidRDefault="00A51A7F" w:rsidP="00A51A7F">
            <w:pPr>
              <w:suppressAutoHyphens w:val="0"/>
              <w:spacing w:line="240" w:lineRule="auto"/>
              <w:ind w:firstLine="0"/>
              <w:jc w:val="center"/>
            </w:pPr>
            <w:r w:rsidRPr="00A91F99">
              <w:t>Владимирэнерго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  <w:szCs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</w:tr>
      <w:tr w:rsidR="00A51A7F" w:rsidRPr="00A91F99" w:rsidTr="00A51A7F">
        <w:trPr>
          <w:trHeight w:val="88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  <w:szCs w:val="20"/>
              </w:rPr>
            </w:pPr>
            <w:r w:rsidRPr="00A91F99">
              <w:rPr>
                <w:sz w:val="20"/>
              </w:rPr>
              <w:t>2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A7F" w:rsidRPr="00A91F99" w:rsidRDefault="00A51A7F" w:rsidP="00A51A7F">
            <w:pPr>
              <w:ind w:firstLine="0"/>
              <w:jc w:val="center"/>
            </w:pPr>
            <w:r w:rsidRPr="00A91F99">
              <w:t>Ивэнерго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  <w:szCs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</w:tr>
      <w:tr w:rsidR="00A51A7F" w:rsidRPr="00A91F99" w:rsidTr="00A51A7F">
        <w:trPr>
          <w:trHeight w:val="48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  <w:szCs w:val="20"/>
              </w:rPr>
            </w:pPr>
            <w:r w:rsidRPr="00A91F99">
              <w:rPr>
                <w:sz w:val="20"/>
              </w:rPr>
              <w:t>3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A7F" w:rsidRPr="00A91F99" w:rsidRDefault="00A51A7F" w:rsidP="00A51A7F">
            <w:pPr>
              <w:ind w:firstLine="0"/>
              <w:jc w:val="center"/>
            </w:pPr>
            <w:r w:rsidRPr="00A91F99">
              <w:t>Калугаэнерго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  <w:szCs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</w:tr>
      <w:tr w:rsidR="00A51A7F" w:rsidRPr="00A91F99" w:rsidTr="00A51A7F">
        <w:trPr>
          <w:trHeight w:val="48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  <w:szCs w:val="20"/>
              </w:rPr>
            </w:pPr>
            <w:r w:rsidRPr="00A91F99">
              <w:rPr>
                <w:sz w:val="20"/>
              </w:rPr>
              <w:lastRenderedPageBreak/>
              <w:t>4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A7F" w:rsidRPr="00A91F99" w:rsidRDefault="00A51A7F" w:rsidP="00A51A7F">
            <w:pPr>
              <w:ind w:firstLine="0"/>
              <w:jc w:val="center"/>
            </w:pPr>
            <w:r w:rsidRPr="00A91F99">
              <w:t>Кировэнерго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  <w:szCs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</w:tr>
      <w:tr w:rsidR="00A51A7F" w:rsidRPr="00A91F99" w:rsidTr="00A51A7F">
        <w:trPr>
          <w:trHeight w:val="48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  <w:szCs w:val="20"/>
              </w:rPr>
            </w:pPr>
            <w:r w:rsidRPr="00A91F99">
              <w:rPr>
                <w:sz w:val="20"/>
              </w:rPr>
              <w:t>5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A7F" w:rsidRPr="00A91F99" w:rsidRDefault="00A51A7F" w:rsidP="00A51A7F">
            <w:pPr>
              <w:ind w:firstLine="0"/>
              <w:jc w:val="center"/>
            </w:pPr>
            <w:r w:rsidRPr="00A91F99">
              <w:t>Мариэнерго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  <w:szCs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</w:tr>
      <w:tr w:rsidR="00A51A7F" w:rsidRPr="00A91F99" w:rsidTr="00A51A7F">
        <w:trPr>
          <w:trHeight w:val="48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  <w:szCs w:val="20"/>
              </w:rPr>
            </w:pPr>
            <w:r w:rsidRPr="00A91F99">
              <w:rPr>
                <w:sz w:val="20"/>
              </w:rPr>
              <w:t>6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A7F" w:rsidRPr="00A91F99" w:rsidRDefault="00A51A7F" w:rsidP="00A51A7F">
            <w:pPr>
              <w:ind w:firstLine="0"/>
              <w:jc w:val="center"/>
            </w:pPr>
            <w:r w:rsidRPr="00A91F99">
              <w:t>Нижновэнерго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  <w:szCs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</w:tr>
      <w:tr w:rsidR="00A51A7F" w:rsidRPr="00A91F99" w:rsidTr="00A51A7F">
        <w:trPr>
          <w:trHeight w:val="48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  <w:szCs w:val="20"/>
              </w:rPr>
            </w:pPr>
            <w:r w:rsidRPr="00A91F99">
              <w:rPr>
                <w:sz w:val="20"/>
              </w:rPr>
              <w:t>7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A7F" w:rsidRPr="00A91F99" w:rsidRDefault="00A51A7F" w:rsidP="00A51A7F">
            <w:pPr>
              <w:ind w:firstLine="0"/>
              <w:jc w:val="center"/>
            </w:pPr>
            <w:r w:rsidRPr="00A91F99">
              <w:t>Рязаньэнерго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  <w:szCs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</w:tr>
      <w:tr w:rsidR="00A51A7F" w:rsidRPr="00A91F99" w:rsidTr="00A51A7F">
        <w:trPr>
          <w:trHeight w:val="48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  <w:szCs w:val="20"/>
              </w:rPr>
            </w:pPr>
            <w:r w:rsidRPr="00A91F99">
              <w:rPr>
                <w:sz w:val="20"/>
              </w:rPr>
              <w:t>8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A7F" w:rsidRPr="00A91F99" w:rsidRDefault="00A51A7F" w:rsidP="00A51A7F">
            <w:pPr>
              <w:ind w:firstLine="0"/>
              <w:jc w:val="center"/>
            </w:pPr>
            <w:r w:rsidRPr="00A91F99">
              <w:t>Тулэнерго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  <w:szCs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</w:tr>
      <w:tr w:rsidR="00A51A7F" w:rsidRPr="00A91F99" w:rsidTr="00A51A7F">
        <w:trPr>
          <w:trHeight w:val="483"/>
          <w:jc w:val="center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  <w:szCs w:val="20"/>
              </w:rPr>
            </w:pPr>
            <w:r w:rsidRPr="00A91F99">
              <w:rPr>
                <w:sz w:val="20"/>
              </w:rPr>
              <w:t>9</w:t>
            </w:r>
          </w:p>
        </w:tc>
        <w:tc>
          <w:tcPr>
            <w:tcW w:w="19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A7F" w:rsidRPr="00A91F99" w:rsidRDefault="00A51A7F" w:rsidP="00A51A7F">
            <w:pPr>
              <w:ind w:firstLine="0"/>
              <w:jc w:val="center"/>
            </w:pPr>
            <w:r w:rsidRPr="00A91F99">
              <w:t>Удмуртэнерго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  <w:szCs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  <w:tc>
          <w:tcPr>
            <w:tcW w:w="18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51A7F" w:rsidRPr="00A91F99" w:rsidRDefault="00A51A7F" w:rsidP="00A51A7F">
            <w:pPr>
              <w:ind w:firstLine="0"/>
              <w:jc w:val="center"/>
              <w:rPr>
                <w:sz w:val="20"/>
              </w:rPr>
            </w:pPr>
            <w:r w:rsidRPr="00A91F99">
              <w:t>[</w:t>
            </w:r>
            <w:r w:rsidRPr="00A91F99">
              <w:rPr>
                <w:i/>
                <w:iCs/>
                <w:shd w:val="clear" w:color="auto" w:fill="FFFF99"/>
              </w:rPr>
              <w:t>указать</w:t>
            </w:r>
            <w:r w:rsidRPr="00A91F99">
              <w:t>]</w:t>
            </w:r>
          </w:p>
        </w:tc>
      </w:tr>
    </w:tbl>
    <w:p w:rsidR="00295D45" w:rsidRPr="00A91F99" w:rsidRDefault="00295D45" w:rsidP="00295D45">
      <w:pPr>
        <w:rPr>
          <w:sz w:val="24"/>
          <w:szCs w:val="24"/>
        </w:rPr>
      </w:pPr>
    </w:p>
    <w:p w:rsidR="002F5A87" w:rsidRPr="00A91F99" w:rsidRDefault="002F5A87" w:rsidP="002F5A87">
      <w:pPr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____________________________________</w:t>
      </w:r>
    </w:p>
    <w:p w:rsidR="002F5A87" w:rsidRPr="00A91F99" w:rsidRDefault="002F5A87" w:rsidP="002F5A87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F99">
        <w:rPr>
          <w:sz w:val="24"/>
          <w:szCs w:val="24"/>
          <w:vertAlign w:val="superscript"/>
        </w:rPr>
        <w:t>(подпись, М.П.)</w:t>
      </w:r>
    </w:p>
    <w:p w:rsidR="002F5A87" w:rsidRPr="00A91F99" w:rsidRDefault="002F5A87" w:rsidP="002F5A87">
      <w:pPr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____________________________________</w:t>
      </w:r>
    </w:p>
    <w:p w:rsidR="002F5A87" w:rsidRPr="00A91F99" w:rsidRDefault="002F5A87" w:rsidP="002F5A87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F9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2F5A87" w:rsidRPr="00A91F99" w:rsidRDefault="002F5A87" w:rsidP="002F5A87">
      <w:pPr>
        <w:keepNext/>
        <w:rPr>
          <w:b/>
          <w:bCs w:val="0"/>
          <w:sz w:val="24"/>
          <w:szCs w:val="24"/>
        </w:rPr>
      </w:pPr>
    </w:p>
    <w:p w:rsidR="002F5A87" w:rsidRPr="00A91F99" w:rsidRDefault="002F5A87" w:rsidP="002F5A87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A91F99">
        <w:rPr>
          <w:b/>
          <w:spacing w:val="36"/>
          <w:sz w:val="24"/>
          <w:szCs w:val="24"/>
        </w:rPr>
        <w:tab/>
        <w:t>конец формы</w:t>
      </w:r>
      <w:r w:rsidRPr="00A91F99">
        <w:rPr>
          <w:b/>
          <w:spacing w:val="36"/>
          <w:sz w:val="24"/>
          <w:szCs w:val="24"/>
        </w:rPr>
        <w:tab/>
      </w:r>
    </w:p>
    <w:p w:rsidR="002F5A87" w:rsidRPr="00A91F99" w:rsidRDefault="002F5A87" w:rsidP="002F5A87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A91F99">
        <w:rPr>
          <w:b/>
          <w:sz w:val="24"/>
          <w:szCs w:val="24"/>
        </w:rPr>
        <w:br w:type="page"/>
      </w:r>
    </w:p>
    <w:p w:rsidR="002F5A87" w:rsidRPr="00A91F99" w:rsidRDefault="002F5A87" w:rsidP="002F5A87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2F5A87" w:rsidRPr="00A91F99" w:rsidRDefault="002F5A87" w:rsidP="002F5A87">
      <w:pPr>
        <w:pStyle w:val="3"/>
        <w:rPr>
          <w:szCs w:val="24"/>
        </w:rPr>
      </w:pPr>
      <w:bookmarkStart w:id="896" w:name="_Toc525898845"/>
      <w:r w:rsidRPr="00A91F99">
        <w:rPr>
          <w:szCs w:val="24"/>
        </w:rPr>
        <w:t>Инструкции по заполнению</w:t>
      </w:r>
      <w:bookmarkEnd w:id="896"/>
    </w:p>
    <w:p w:rsidR="002F5A87" w:rsidRPr="00A91F99" w:rsidRDefault="002F5A87" w:rsidP="002F5A87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Pr="00A91F99">
        <w:rPr>
          <w:sz w:val="24"/>
          <w:szCs w:val="24"/>
        </w:rPr>
        <w:fldChar w:fldCharType="begin"/>
      </w:r>
      <w:r w:rsidRPr="00A91F99">
        <w:rPr>
          <w:sz w:val="24"/>
          <w:szCs w:val="24"/>
        </w:rPr>
        <w:instrText xml:space="preserve"> REF _Ref55336310 \r \h  \* MERGEFORMAT </w:instrText>
      </w:r>
      <w:r w:rsidRPr="00A91F99">
        <w:rPr>
          <w:sz w:val="24"/>
          <w:szCs w:val="24"/>
        </w:rPr>
      </w:r>
      <w:r w:rsidRPr="00A91F99">
        <w:rPr>
          <w:sz w:val="24"/>
          <w:szCs w:val="24"/>
        </w:rPr>
        <w:fldChar w:fldCharType="separate"/>
      </w:r>
      <w:r w:rsidR="003C31A6" w:rsidRPr="00A91F99">
        <w:rPr>
          <w:sz w:val="24"/>
          <w:szCs w:val="24"/>
        </w:rPr>
        <w:t>5.1</w:t>
      </w:r>
      <w:r w:rsidRPr="00A91F99">
        <w:rPr>
          <w:sz w:val="24"/>
          <w:szCs w:val="24"/>
        </w:rPr>
        <w:fldChar w:fldCharType="end"/>
      </w:r>
      <w:r w:rsidRPr="00A91F99">
        <w:rPr>
          <w:sz w:val="24"/>
          <w:szCs w:val="24"/>
        </w:rPr>
        <w:t>).</w:t>
      </w:r>
    </w:p>
    <w:p w:rsidR="002F5A87" w:rsidRPr="00A91F99" w:rsidRDefault="002F5A87" w:rsidP="002F5A87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2F5A87" w:rsidRPr="00A91F99" w:rsidRDefault="00122321" w:rsidP="002F5A87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Участник заполняет, указанные в таблице графы. </w:t>
      </w:r>
      <w:r w:rsidR="00A51A7F" w:rsidRPr="00A91F99">
        <w:rPr>
          <w:sz w:val="24"/>
          <w:szCs w:val="24"/>
        </w:rPr>
        <w:t xml:space="preserve">Для подтверждения указанных в таблице данных Участник предоставляет </w:t>
      </w:r>
      <w:r w:rsidR="00A51A7F" w:rsidRPr="00A91F99">
        <w:rPr>
          <w:rFonts w:cs="Courier New"/>
          <w:sz w:val="24"/>
          <w:szCs w:val="24"/>
          <w:lang w:eastAsia="ru-RU"/>
        </w:rPr>
        <w:t>копии документов и сведения о наличии действующих региональных представительствах/ филиалах/ обособленных подразделениях НПФ в регионах присутствия Общества и его филиалов, а также о предоставлении (не предоставлении) персонального администратора-координатора для сопровождения работы по пенсионному договору (при наличии)</w:t>
      </w:r>
      <w:r w:rsidR="002F5A87" w:rsidRPr="00A91F99">
        <w:rPr>
          <w:sz w:val="24"/>
          <w:szCs w:val="24"/>
        </w:rPr>
        <w:t>.</w:t>
      </w:r>
    </w:p>
    <w:p w:rsidR="002F5A87" w:rsidRPr="00A91F99" w:rsidRDefault="00122321" w:rsidP="002F5A87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Документ скрепляется подписью и печатью Участника.</w:t>
      </w:r>
    </w:p>
    <w:p w:rsidR="00122321" w:rsidRPr="00A91F99" w:rsidRDefault="00122321" w:rsidP="00122321"/>
    <w:p w:rsidR="004F4D80" w:rsidRPr="00A91F9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897" w:name="_Ref525897592"/>
      <w:bookmarkStart w:id="898" w:name="_Toc525898846"/>
      <w:r w:rsidRPr="00A91F99">
        <w:lastRenderedPageBreak/>
        <w:t xml:space="preserve">Протокол разногласий к проекту Договора (форма </w:t>
      </w:r>
      <w:r w:rsidR="00B8118F" w:rsidRPr="00A91F99">
        <w:t>6</w:t>
      </w:r>
      <w:r w:rsidRPr="00A91F99">
        <w:t>)</w:t>
      </w:r>
      <w:bookmarkEnd w:id="852"/>
      <w:bookmarkEnd w:id="853"/>
      <w:bookmarkEnd w:id="884"/>
      <w:bookmarkEnd w:id="885"/>
      <w:bookmarkEnd w:id="886"/>
      <w:bookmarkEnd w:id="887"/>
      <w:bookmarkEnd w:id="888"/>
      <w:bookmarkEnd w:id="889"/>
      <w:bookmarkEnd w:id="890"/>
      <w:bookmarkEnd w:id="897"/>
      <w:bookmarkEnd w:id="898"/>
    </w:p>
    <w:p w:rsidR="004F4D80" w:rsidRPr="00A91F99" w:rsidRDefault="004F4D80" w:rsidP="004F4D80">
      <w:r w:rsidRPr="00A91F99">
        <w:rPr>
          <w:sz w:val="24"/>
          <w:szCs w:val="24"/>
        </w:rPr>
        <w:t>(</w:t>
      </w:r>
      <w:r w:rsidRPr="00A91F9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91F99">
        <w:rPr>
          <w:sz w:val="24"/>
          <w:szCs w:val="24"/>
        </w:rPr>
        <w:t>)</w:t>
      </w:r>
    </w:p>
    <w:p w:rsidR="004F4D80" w:rsidRPr="00A91F99" w:rsidRDefault="004F4D80" w:rsidP="004F4D80">
      <w:pPr>
        <w:pStyle w:val="3"/>
        <w:rPr>
          <w:szCs w:val="24"/>
        </w:rPr>
      </w:pPr>
      <w:bookmarkStart w:id="899" w:name="_Toc439170685"/>
      <w:bookmarkStart w:id="900" w:name="_Toc439172787"/>
      <w:bookmarkStart w:id="901" w:name="_Toc439173231"/>
      <w:bookmarkStart w:id="902" w:name="_Toc439238227"/>
      <w:bookmarkStart w:id="903" w:name="_Toc439252775"/>
      <w:bookmarkStart w:id="904" w:name="_Toc439323749"/>
      <w:bookmarkStart w:id="905" w:name="_Toc440361386"/>
      <w:bookmarkStart w:id="906" w:name="_Toc440376141"/>
      <w:bookmarkStart w:id="907" w:name="_Toc440376268"/>
      <w:bookmarkStart w:id="908" w:name="_Toc440382526"/>
      <w:bookmarkStart w:id="909" w:name="_Toc440447196"/>
      <w:bookmarkStart w:id="910" w:name="_Toc440632357"/>
      <w:bookmarkStart w:id="911" w:name="_Toc440875129"/>
      <w:bookmarkStart w:id="912" w:name="_Toc441131116"/>
      <w:bookmarkStart w:id="913" w:name="_Toc465774639"/>
      <w:bookmarkStart w:id="914" w:name="_Toc465848868"/>
      <w:bookmarkStart w:id="915" w:name="_Toc468875371"/>
      <w:bookmarkStart w:id="916" w:name="_Toc469488423"/>
      <w:bookmarkStart w:id="917" w:name="_Toc471894945"/>
      <w:bookmarkStart w:id="918" w:name="_Toc498590370"/>
      <w:bookmarkStart w:id="919" w:name="_Toc525898847"/>
      <w:bookmarkStart w:id="920" w:name="_Toc157248186"/>
      <w:bookmarkStart w:id="921" w:name="_Toc157496555"/>
      <w:bookmarkStart w:id="922" w:name="_Toc158206094"/>
      <w:bookmarkStart w:id="923" w:name="_Toc164057779"/>
      <w:bookmarkStart w:id="924" w:name="_Toc164137129"/>
      <w:bookmarkStart w:id="925" w:name="_Toc164161289"/>
      <w:bookmarkStart w:id="926" w:name="_Toc165173860"/>
      <w:r w:rsidRPr="00A91F99">
        <w:rPr>
          <w:szCs w:val="24"/>
        </w:rPr>
        <w:t>Форма Протокола разногласий к проекту Договора</w:t>
      </w:r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r w:rsidRPr="00A91F99">
        <w:rPr>
          <w:szCs w:val="24"/>
        </w:rPr>
        <w:t xml:space="preserve"> </w:t>
      </w:r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A91F9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91F99">
        <w:rPr>
          <w:b/>
          <w:spacing w:val="36"/>
          <w:sz w:val="24"/>
          <w:szCs w:val="24"/>
        </w:rPr>
        <w:t>начало формы</w:t>
      </w:r>
    </w:p>
    <w:p w:rsidR="004F4D80" w:rsidRPr="00A91F9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91F99">
        <w:rPr>
          <w:sz w:val="24"/>
          <w:szCs w:val="24"/>
        </w:rPr>
        <w:t xml:space="preserve">Приложение </w:t>
      </w:r>
      <w:r w:rsidR="00B8118F" w:rsidRPr="00A91F99">
        <w:rPr>
          <w:sz w:val="24"/>
          <w:szCs w:val="24"/>
        </w:rPr>
        <w:t>6</w:t>
      </w:r>
      <w:r w:rsidRPr="00A91F99">
        <w:rPr>
          <w:sz w:val="24"/>
          <w:szCs w:val="24"/>
        </w:rPr>
        <w:t xml:space="preserve"> к письму о подаче оферты</w:t>
      </w:r>
      <w:r w:rsidRPr="00A91F99">
        <w:rPr>
          <w:sz w:val="24"/>
          <w:szCs w:val="24"/>
        </w:rPr>
        <w:br/>
        <w:t>от «____»_____________ г. №__________</w:t>
      </w:r>
    </w:p>
    <w:p w:rsidR="004F4D80" w:rsidRPr="00A91F99" w:rsidRDefault="004F4D80" w:rsidP="004F4D80">
      <w:pPr>
        <w:ind w:firstLine="0"/>
        <w:rPr>
          <w:sz w:val="24"/>
          <w:szCs w:val="24"/>
        </w:rPr>
      </w:pPr>
    </w:p>
    <w:p w:rsidR="004F4D80" w:rsidRPr="00A91F99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91F99">
        <w:rPr>
          <w:b/>
          <w:sz w:val="24"/>
          <w:szCs w:val="24"/>
        </w:rPr>
        <w:t>Протокол разногласий к проекту Договора</w:t>
      </w:r>
    </w:p>
    <w:p w:rsidR="004F4D80" w:rsidRPr="00A91F99" w:rsidRDefault="004F4D80" w:rsidP="004F4D80">
      <w:pPr>
        <w:rPr>
          <w:sz w:val="24"/>
          <w:szCs w:val="24"/>
        </w:rPr>
      </w:pPr>
    </w:p>
    <w:p w:rsidR="004F4D80" w:rsidRPr="00A91F99" w:rsidRDefault="004F4D80" w:rsidP="004F4D80">
      <w:pPr>
        <w:ind w:firstLine="0"/>
        <w:rPr>
          <w:sz w:val="24"/>
          <w:szCs w:val="24"/>
        </w:rPr>
      </w:pPr>
      <w:r w:rsidRPr="00A91F99">
        <w:rPr>
          <w:sz w:val="24"/>
          <w:szCs w:val="24"/>
        </w:rPr>
        <w:t xml:space="preserve">Наименование и адрес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а: _________________________________</w:t>
      </w:r>
    </w:p>
    <w:p w:rsidR="004F4D80" w:rsidRPr="00A91F99" w:rsidRDefault="004F4D80" w:rsidP="004F4D80">
      <w:pPr>
        <w:jc w:val="center"/>
        <w:rPr>
          <w:b/>
          <w:bCs w:val="0"/>
          <w:sz w:val="24"/>
          <w:szCs w:val="24"/>
        </w:rPr>
      </w:pPr>
      <w:r w:rsidRPr="00A91F99">
        <w:rPr>
          <w:b/>
          <w:bCs w:val="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A91F9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F99" w:rsidRDefault="004F4D80" w:rsidP="004F4D80">
            <w:pPr>
              <w:spacing w:line="240" w:lineRule="auto"/>
              <w:ind w:firstLine="0"/>
              <w:jc w:val="center"/>
            </w:pPr>
            <w:r w:rsidRPr="00A91F99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F99">
              <w:t>№ пункта проекта Договора (</w:t>
            </w:r>
            <w:r w:rsidR="003C1FE1" w:rsidRPr="00A91F99">
              <w:t xml:space="preserve">раздел </w:t>
            </w:r>
            <w:r w:rsidR="007F30BA" w:rsidRPr="00A91F99">
              <w:fldChar w:fldCharType="begin"/>
            </w:r>
            <w:r w:rsidR="003C1FE1" w:rsidRPr="00A91F99">
              <w:instrText xml:space="preserve"> REF _Ref440272931 \r \h </w:instrText>
            </w:r>
            <w:r w:rsidR="00A91F99" w:rsidRPr="00A91F99">
              <w:instrText xml:space="preserve"> \* MERGEFORMAT </w:instrText>
            </w:r>
            <w:r w:rsidR="007F30BA" w:rsidRPr="00A91F99">
              <w:fldChar w:fldCharType="separate"/>
            </w:r>
            <w:r w:rsidR="003C31A6" w:rsidRPr="00A91F99">
              <w:t>2</w:t>
            </w:r>
            <w:r w:rsidR="007F30BA" w:rsidRPr="00A91F99">
              <w:fldChar w:fldCharType="end"/>
            </w:r>
            <w:r w:rsidRPr="00A91F99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F99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F99">
              <w:t xml:space="preserve">Предложения </w:t>
            </w:r>
            <w:r w:rsidR="00C236C0" w:rsidRPr="00A91F99">
              <w:t>Участник</w:t>
            </w:r>
            <w:r w:rsidRPr="00A91F99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F99">
              <w:t>Примечания, обоснование</w:t>
            </w:r>
          </w:p>
        </w:tc>
      </w:tr>
      <w:tr w:rsidR="004F4D80" w:rsidRPr="00A91F9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F99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F99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F99" w:rsidRDefault="004F4D80" w:rsidP="007A50C6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91F99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91F99" w:rsidRDefault="004F4D80" w:rsidP="004F4D80">
      <w:pPr>
        <w:jc w:val="center"/>
        <w:rPr>
          <w:b/>
          <w:bCs w:val="0"/>
        </w:rPr>
      </w:pPr>
    </w:p>
    <w:p w:rsidR="004F4D80" w:rsidRPr="00A91F99" w:rsidRDefault="004F4D80" w:rsidP="004F4D80">
      <w:pPr>
        <w:jc w:val="center"/>
        <w:rPr>
          <w:b/>
          <w:bCs w:val="0"/>
          <w:sz w:val="24"/>
          <w:szCs w:val="24"/>
        </w:rPr>
      </w:pPr>
      <w:r w:rsidRPr="00A91F99">
        <w:rPr>
          <w:b/>
          <w:bCs w:val="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A91F9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F99" w:rsidRDefault="004F4D80" w:rsidP="004F4D80">
            <w:pPr>
              <w:spacing w:line="240" w:lineRule="auto"/>
              <w:ind w:firstLine="0"/>
              <w:jc w:val="center"/>
            </w:pPr>
            <w:r w:rsidRPr="00A91F99">
              <w:t>№ п/п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F99">
              <w:t>№ пункта проекта Договора (</w:t>
            </w:r>
            <w:r w:rsidR="003C1FE1" w:rsidRPr="00A91F99">
              <w:t xml:space="preserve">раздел </w:t>
            </w:r>
            <w:r w:rsidR="007F30BA" w:rsidRPr="00A91F99">
              <w:fldChar w:fldCharType="begin"/>
            </w:r>
            <w:r w:rsidR="003C1FE1" w:rsidRPr="00A91F99">
              <w:instrText xml:space="preserve"> REF _Ref440272931 \r \h </w:instrText>
            </w:r>
            <w:r w:rsidR="00A91F99" w:rsidRPr="00A91F99">
              <w:instrText xml:space="preserve"> \* MERGEFORMAT </w:instrText>
            </w:r>
            <w:r w:rsidR="007F30BA" w:rsidRPr="00A91F99">
              <w:fldChar w:fldCharType="separate"/>
            </w:r>
            <w:r w:rsidR="003C31A6" w:rsidRPr="00A91F99">
              <w:t>2</w:t>
            </w:r>
            <w:r w:rsidR="007F30BA" w:rsidRPr="00A91F99">
              <w:fldChar w:fldCharType="end"/>
            </w:r>
            <w:r w:rsidRPr="00A91F99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F99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F99">
              <w:t xml:space="preserve">Предложения </w:t>
            </w:r>
            <w:r w:rsidR="00C236C0" w:rsidRPr="00A91F99">
              <w:t>Участник</w:t>
            </w:r>
            <w:r w:rsidRPr="00A91F99"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F99">
              <w:t>Примечания, обоснование</w:t>
            </w:r>
          </w:p>
        </w:tc>
      </w:tr>
      <w:tr w:rsidR="004F4D80" w:rsidRPr="00A91F9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F99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F99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F99" w:rsidRDefault="004F4D80" w:rsidP="007A50C6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91F99">
              <w:rPr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91F99" w:rsidRDefault="004F4D80" w:rsidP="004F4D80">
      <w:pPr>
        <w:rPr>
          <w:sz w:val="24"/>
          <w:szCs w:val="24"/>
        </w:rPr>
      </w:pP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____________________________________</w:t>
      </w:r>
    </w:p>
    <w:p w:rsidR="004F4D80" w:rsidRPr="00A91F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F99">
        <w:rPr>
          <w:sz w:val="24"/>
          <w:szCs w:val="24"/>
          <w:vertAlign w:val="superscript"/>
        </w:rPr>
        <w:t>(подпись, М.П.)</w:t>
      </w: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____________________________________</w:t>
      </w:r>
    </w:p>
    <w:p w:rsidR="004F4D80" w:rsidRPr="00A91F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F9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91F99" w:rsidRDefault="004F4D80" w:rsidP="004F4D80">
      <w:pPr>
        <w:keepNext/>
        <w:rPr>
          <w:b/>
          <w:bCs w:val="0"/>
          <w:sz w:val="24"/>
          <w:szCs w:val="24"/>
        </w:rPr>
      </w:pPr>
    </w:p>
    <w:p w:rsidR="004F4D80" w:rsidRPr="00A91F99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spacing w:val="36"/>
          <w:sz w:val="24"/>
          <w:szCs w:val="24"/>
        </w:rPr>
      </w:pPr>
      <w:r w:rsidRPr="00A91F99">
        <w:rPr>
          <w:b/>
          <w:spacing w:val="36"/>
          <w:sz w:val="24"/>
          <w:szCs w:val="24"/>
        </w:rPr>
        <w:tab/>
        <w:t>конец формы</w:t>
      </w:r>
      <w:r w:rsidRPr="00A91F99">
        <w:rPr>
          <w:b/>
          <w:spacing w:val="36"/>
          <w:sz w:val="24"/>
          <w:szCs w:val="24"/>
        </w:rPr>
        <w:tab/>
      </w:r>
    </w:p>
    <w:p w:rsidR="00D56F8C" w:rsidRPr="00A91F99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A91F99">
        <w:rPr>
          <w:b/>
          <w:sz w:val="24"/>
          <w:szCs w:val="24"/>
        </w:rPr>
        <w:br w:type="page"/>
      </w:r>
    </w:p>
    <w:p w:rsidR="004F4D80" w:rsidRPr="00A91F99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A91F99" w:rsidRDefault="004F4D80" w:rsidP="004F4D80">
      <w:pPr>
        <w:pStyle w:val="3"/>
        <w:rPr>
          <w:szCs w:val="24"/>
        </w:rPr>
      </w:pPr>
      <w:bookmarkStart w:id="927" w:name="_Toc439170686"/>
      <w:bookmarkStart w:id="928" w:name="_Toc439172788"/>
      <w:bookmarkStart w:id="929" w:name="_Toc439173232"/>
      <w:bookmarkStart w:id="930" w:name="_Toc439238228"/>
      <w:bookmarkStart w:id="931" w:name="_Toc439252776"/>
      <w:bookmarkStart w:id="932" w:name="_Toc439323750"/>
      <w:bookmarkStart w:id="933" w:name="_Toc440361387"/>
      <w:bookmarkStart w:id="934" w:name="_Toc440376142"/>
      <w:bookmarkStart w:id="935" w:name="_Toc440376269"/>
      <w:bookmarkStart w:id="936" w:name="_Toc440382527"/>
      <w:bookmarkStart w:id="937" w:name="_Toc440447197"/>
      <w:bookmarkStart w:id="938" w:name="_Toc440632358"/>
      <w:bookmarkStart w:id="939" w:name="_Toc440875130"/>
      <w:bookmarkStart w:id="940" w:name="_Toc441131117"/>
      <w:bookmarkStart w:id="941" w:name="_Toc465774640"/>
      <w:bookmarkStart w:id="942" w:name="_Toc465848869"/>
      <w:bookmarkStart w:id="943" w:name="_Toc468875372"/>
      <w:bookmarkStart w:id="944" w:name="_Toc469488424"/>
      <w:bookmarkStart w:id="945" w:name="_Toc471894946"/>
      <w:bookmarkStart w:id="946" w:name="_Toc498590371"/>
      <w:bookmarkStart w:id="947" w:name="_Toc525898848"/>
      <w:r w:rsidRPr="00A91F99">
        <w:rPr>
          <w:szCs w:val="24"/>
        </w:rPr>
        <w:t>Инструкции по заполнению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</w:p>
    <w:p w:rsidR="004F4D80" w:rsidRPr="00A91F99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A91F99">
        <w:rPr>
          <w:sz w:val="24"/>
          <w:szCs w:val="24"/>
        </w:rPr>
        <w:fldChar w:fldCharType="begin"/>
      </w:r>
      <w:r w:rsidRPr="00A91F99">
        <w:rPr>
          <w:sz w:val="24"/>
          <w:szCs w:val="24"/>
        </w:rPr>
        <w:instrText xml:space="preserve"> REF _Ref55336310 \r \h </w:instrText>
      </w:r>
      <w:r w:rsidR="00A91F99" w:rsidRPr="00A91F99">
        <w:rPr>
          <w:sz w:val="24"/>
          <w:szCs w:val="24"/>
        </w:rPr>
        <w:instrText xml:space="preserve"> \* MERGEFORMAT </w:instrText>
      </w:r>
      <w:r w:rsidR="007F30BA" w:rsidRPr="00A91F99">
        <w:rPr>
          <w:sz w:val="24"/>
          <w:szCs w:val="24"/>
        </w:rPr>
      </w:r>
      <w:r w:rsidR="007F30BA" w:rsidRPr="00A91F99">
        <w:rPr>
          <w:sz w:val="24"/>
          <w:szCs w:val="24"/>
        </w:rPr>
        <w:fldChar w:fldCharType="separate"/>
      </w:r>
      <w:r w:rsidR="003C31A6" w:rsidRPr="00A91F99">
        <w:rPr>
          <w:sz w:val="24"/>
          <w:szCs w:val="24"/>
        </w:rPr>
        <w:t>5.1</w:t>
      </w:r>
      <w:r w:rsidR="007F30BA" w:rsidRPr="00A91F99">
        <w:rPr>
          <w:sz w:val="24"/>
          <w:szCs w:val="24"/>
        </w:rPr>
        <w:fldChar w:fldCharType="end"/>
      </w:r>
      <w:r w:rsidRPr="00A91F99">
        <w:rPr>
          <w:sz w:val="24"/>
          <w:szCs w:val="24"/>
        </w:rPr>
        <w:t>)</w:t>
      </w:r>
      <w:r w:rsidR="004F4D80" w:rsidRPr="00A91F99">
        <w:rPr>
          <w:sz w:val="24"/>
          <w:szCs w:val="24"/>
        </w:rPr>
        <w:t>.</w:t>
      </w:r>
    </w:p>
    <w:p w:rsidR="004F4D80" w:rsidRPr="00A91F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Участник</w:t>
      </w:r>
      <w:r w:rsidR="004F4D80" w:rsidRPr="00A91F99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91F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Данная форма заполняется как в случае наличия у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а требований или предложений по изменению проекта Договора (раздел </w:t>
      </w:r>
      <w:r w:rsidR="007F30BA" w:rsidRPr="00A91F99">
        <w:rPr>
          <w:sz w:val="24"/>
          <w:szCs w:val="24"/>
        </w:rPr>
        <w:fldChar w:fldCharType="begin"/>
      </w:r>
      <w:r w:rsidR="00D56F8C" w:rsidRPr="00A91F99">
        <w:rPr>
          <w:sz w:val="24"/>
          <w:szCs w:val="24"/>
        </w:rPr>
        <w:instrText xml:space="preserve"> REF _Ref440274025 \r \h </w:instrText>
      </w:r>
      <w:r w:rsidR="00A91F99" w:rsidRPr="00A91F99">
        <w:rPr>
          <w:sz w:val="24"/>
          <w:szCs w:val="24"/>
        </w:rPr>
        <w:instrText xml:space="preserve"> \* MERGEFORMAT </w:instrText>
      </w:r>
      <w:r w:rsidR="007F30BA" w:rsidRPr="00A91F99">
        <w:rPr>
          <w:sz w:val="24"/>
          <w:szCs w:val="24"/>
        </w:rPr>
      </w:r>
      <w:r w:rsidR="007F30BA" w:rsidRPr="00A91F99">
        <w:rPr>
          <w:sz w:val="24"/>
          <w:szCs w:val="24"/>
        </w:rPr>
        <w:fldChar w:fldCharType="separate"/>
      </w:r>
      <w:r w:rsidR="003C31A6" w:rsidRPr="00A91F99">
        <w:rPr>
          <w:sz w:val="24"/>
          <w:szCs w:val="24"/>
        </w:rPr>
        <w:t>2</w:t>
      </w:r>
      <w:r w:rsidR="007F30BA" w:rsidRPr="00A91F99">
        <w:rPr>
          <w:sz w:val="24"/>
          <w:szCs w:val="24"/>
        </w:rPr>
        <w:fldChar w:fldCharType="end"/>
      </w:r>
      <w:r w:rsidRPr="00A91F99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A91F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В случае наличия у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а предложений по внесению изменений в проект Договора,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 должен представить в составе своей </w:t>
      </w:r>
      <w:r w:rsidR="00D904EF" w:rsidRPr="00A91F99">
        <w:rPr>
          <w:sz w:val="24"/>
          <w:szCs w:val="24"/>
        </w:rPr>
        <w:t>Заявки</w:t>
      </w:r>
      <w:r w:rsidRPr="00A91F99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отклонение которых Организатором не повлечет отказа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а от подписания Договора в случае признания его Победителем.</w:t>
      </w:r>
    </w:p>
    <w:p w:rsidR="004F4D80" w:rsidRPr="00A91F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Условия Договора будут определят</w:t>
      </w:r>
      <w:r w:rsidR="00A135CC" w:rsidRPr="00A91F99">
        <w:rPr>
          <w:sz w:val="24"/>
          <w:szCs w:val="24"/>
        </w:rPr>
        <w:t>ь</w:t>
      </w:r>
      <w:r w:rsidRPr="00A91F99">
        <w:rPr>
          <w:sz w:val="24"/>
          <w:szCs w:val="24"/>
        </w:rPr>
        <w:t>ся в соответствии с пунктом</w:t>
      </w:r>
      <w:r w:rsidR="007F30BA" w:rsidRPr="00A91F99">
        <w:rPr>
          <w:sz w:val="24"/>
          <w:szCs w:val="24"/>
        </w:rPr>
        <w:fldChar w:fldCharType="begin"/>
      </w:r>
      <w:r w:rsidR="00D56F8C" w:rsidRPr="00A91F99">
        <w:rPr>
          <w:sz w:val="24"/>
          <w:szCs w:val="24"/>
        </w:rPr>
        <w:instrText xml:space="preserve"> REF _Ref294695546 \r \h </w:instrText>
      </w:r>
      <w:r w:rsidR="00A91F99" w:rsidRPr="00A91F99">
        <w:rPr>
          <w:sz w:val="24"/>
          <w:szCs w:val="24"/>
        </w:rPr>
        <w:instrText xml:space="preserve"> \* MERGEFORMAT </w:instrText>
      </w:r>
      <w:r w:rsidR="007F30BA" w:rsidRPr="00A91F99">
        <w:rPr>
          <w:sz w:val="24"/>
          <w:szCs w:val="24"/>
        </w:rPr>
      </w:r>
      <w:r w:rsidR="007F30BA" w:rsidRPr="00A91F99">
        <w:rPr>
          <w:sz w:val="24"/>
          <w:szCs w:val="24"/>
        </w:rPr>
        <w:fldChar w:fldCharType="separate"/>
      </w:r>
      <w:r w:rsidR="003C31A6" w:rsidRPr="00A91F99">
        <w:rPr>
          <w:sz w:val="24"/>
          <w:szCs w:val="24"/>
        </w:rPr>
        <w:t xml:space="preserve"> 1.2.6 </w:t>
      </w:r>
      <w:r w:rsidR="007F30BA" w:rsidRPr="00A91F99">
        <w:rPr>
          <w:sz w:val="24"/>
          <w:szCs w:val="24"/>
        </w:rPr>
        <w:fldChar w:fldCharType="end"/>
      </w:r>
      <w:r w:rsidRPr="00A91F99">
        <w:rPr>
          <w:sz w:val="24"/>
          <w:szCs w:val="24"/>
        </w:rPr>
        <w:t>.</w:t>
      </w:r>
    </w:p>
    <w:p w:rsidR="004F4D80" w:rsidRPr="00A91F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случае,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 w:rsidRPr="00A91F99">
        <w:rPr>
          <w:sz w:val="24"/>
          <w:szCs w:val="24"/>
        </w:rPr>
        <w:t>Документации</w:t>
      </w:r>
      <w:r w:rsidRPr="00A91F99">
        <w:rPr>
          <w:sz w:val="24"/>
          <w:szCs w:val="24"/>
        </w:rPr>
        <w:t xml:space="preserve"> и </w:t>
      </w:r>
      <w:r w:rsidR="00D904EF" w:rsidRPr="00A91F99">
        <w:rPr>
          <w:sz w:val="24"/>
          <w:szCs w:val="24"/>
        </w:rPr>
        <w:t>Заявке</w:t>
      </w:r>
      <w:r w:rsidRPr="00A91F99">
        <w:rPr>
          <w:sz w:val="24"/>
          <w:szCs w:val="24"/>
        </w:rPr>
        <w:t xml:space="preserve"> Победителя.</w:t>
      </w:r>
    </w:p>
    <w:p w:rsidR="004F4D80" w:rsidRPr="00A91F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В любом случае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 должен иметь в виду что:</w:t>
      </w:r>
    </w:p>
    <w:p w:rsidR="004F4D80" w:rsidRPr="00A91F99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ом, будет неприемлемо для Организатора, такая </w:t>
      </w:r>
      <w:r w:rsidR="00D904EF" w:rsidRPr="00A91F99">
        <w:rPr>
          <w:sz w:val="24"/>
          <w:szCs w:val="24"/>
        </w:rPr>
        <w:t>Заявка</w:t>
      </w:r>
      <w:r w:rsidRPr="00A91F99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A91F99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в любом случае, предоставление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ом протокола разногласий к подготовленному Заказчиком исходному проекту Договора не лишает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A91F9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948" w:name="_Ref55335823"/>
      <w:bookmarkStart w:id="949" w:name="_Ref55336359"/>
      <w:bookmarkStart w:id="950" w:name="_Toc57314675"/>
      <w:bookmarkStart w:id="951" w:name="_Toc69728989"/>
      <w:bookmarkStart w:id="952" w:name="_Toc98253939"/>
      <w:bookmarkStart w:id="953" w:name="_Toc165173865"/>
      <w:bookmarkStart w:id="954" w:name="_Toc423423672"/>
      <w:bookmarkStart w:id="955" w:name="_Toc525898849"/>
      <w:bookmarkEnd w:id="752"/>
      <w:r w:rsidRPr="00A91F99">
        <w:lastRenderedPageBreak/>
        <w:t xml:space="preserve">Анкета (форма </w:t>
      </w:r>
      <w:r w:rsidR="00B8118F" w:rsidRPr="00A91F99">
        <w:t>7</w:t>
      </w:r>
      <w:r w:rsidRPr="00A91F99">
        <w:t>)</w:t>
      </w:r>
      <w:bookmarkEnd w:id="948"/>
      <w:bookmarkEnd w:id="949"/>
      <w:bookmarkEnd w:id="950"/>
      <w:bookmarkEnd w:id="951"/>
      <w:bookmarkEnd w:id="952"/>
      <w:bookmarkEnd w:id="953"/>
      <w:bookmarkEnd w:id="954"/>
      <w:bookmarkEnd w:id="955"/>
    </w:p>
    <w:p w:rsidR="004F4D80" w:rsidRPr="00A91F99" w:rsidRDefault="004F4D80" w:rsidP="004F4D80">
      <w:pPr>
        <w:pStyle w:val="3"/>
        <w:rPr>
          <w:szCs w:val="24"/>
        </w:rPr>
      </w:pPr>
      <w:bookmarkStart w:id="956" w:name="_Toc98253940"/>
      <w:bookmarkStart w:id="957" w:name="_Toc157248192"/>
      <w:bookmarkStart w:id="958" w:name="_Toc157496561"/>
      <w:bookmarkStart w:id="959" w:name="_Toc158206100"/>
      <w:bookmarkStart w:id="960" w:name="_Toc164057785"/>
      <w:bookmarkStart w:id="961" w:name="_Toc164137135"/>
      <w:bookmarkStart w:id="962" w:name="_Toc164161295"/>
      <w:bookmarkStart w:id="963" w:name="_Toc165173866"/>
      <w:bookmarkStart w:id="964" w:name="_Toc439170688"/>
      <w:bookmarkStart w:id="965" w:name="_Toc439172790"/>
      <w:bookmarkStart w:id="966" w:name="_Toc439173234"/>
      <w:bookmarkStart w:id="967" w:name="_Toc439238230"/>
      <w:bookmarkStart w:id="968" w:name="_Toc439252778"/>
      <w:bookmarkStart w:id="969" w:name="_Ref440272119"/>
      <w:bookmarkStart w:id="970" w:name="_Toc440361389"/>
      <w:bookmarkStart w:id="971" w:name="_Ref444170274"/>
      <w:bookmarkStart w:id="972" w:name="_Toc465774642"/>
      <w:bookmarkStart w:id="973" w:name="_Toc465848871"/>
      <w:bookmarkStart w:id="974" w:name="_Toc471894948"/>
      <w:bookmarkStart w:id="975" w:name="_Toc498590373"/>
      <w:bookmarkStart w:id="976" w:name="_Toc525898850"/>
      <w:r w:rsidRPr="00A91F99">
        <w:rPr>
          <w:szCs w:val="24"/>
        </w:rPr>
        <w:t xml:space="preserve">Форма Анкеты </w:t>
      </w:r>
      <w:r w:rsidR="00C236C0" w:rsidRPr="00A91F99">
        <w:rPr>
          <w:szCs w:val="24"/>
        </w:rPr>
        <w:t>Участник</w:t>
      </w:r>
      <w:r w:rsidRPr="00A91F99">
        <w:rPr>
          <w:szCs w:val="24"/>
        </w:rPr>
        <w:t>а</w:t>
      </w:r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</w:p>
    <w:p w:rsidR="004F4D80" w:rsidRPr="00A91F9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91F99">
        <w:rPr>
          <w:b/>
          <w:spacing w:val="36"/>
          <w:sz w:val="24"/>
          <w:szCs w:val="24"/>
        </w:rPr>
        <w:t>начало формы</w:t>
      </w:r>
    </w:p>
    <w:p w:rsidR="004F4D80" w:rsidRPr="00A91F9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91F99">
        <w:rPr>
          <w:sz w:val="24"/>
          <w:szCs w:val="24"/>
        </w:rPr>
        <w:t xml:space="preserve">Приложение </w:t>
      </w:r>
      <w:r w:rsidR="00B8118F" w:rsidRPr="00A91F99">
        <w:rPr>
          <w:sz w:val="24"/>
          <w:szCs w:val="24"/>
        </w:rPr>
        <w:t>7</w:t>
      </w:r>
      <w:r w:rsidRPr="00A91F99">
        <w:rPr>
          <w:sz w:val="24"/>
          <w:szCs w:val="24"/>
        </w:rPr>
        <w:t xml:space="preserve"> к письму о подаче оферты</w:t>
      </w:r>
      <w:r w:rsidRPr="00A91F99">
        <w:rPr>
          <w:sz w:val="24"/>
          <w:szCs w:val="24"/>
        </w:rPr>
        <w:br/>
        <w:t>от «____»_____________ г. №__________</w:t>
      </w: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</w:p>
    <w:p w:rsidR="004F4D80" w:rsidRPr="00A91F99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91F99">
        <w:rPr>
          <w:b/>
          <w:sz w:val="24"/>
          <w:szCs w:val="24"/>
        </w:rPr>
        <w:t xml:space="preserve">Анкета </w:t>
      </w:r>
      <w:r w:rsidR="00C236C0" w:rsidRPr="00A91F99">
        <w:rPr>
          <w:b/>
          <w:sz w:val="24"/>
          <w:szCs w:val="24"/>
        </w:rPr>
        <w:t>Участник</w:t>
      </w:r>
      <w:r w:rsidRPr="00A91F99">
        <w:rPr>
          <w:b/>
          <w:sz w:val="24"/>
          <w:szCs w:val="24"/>
        </w:rPr>
        <w:t>а</w:t>
      </w: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</w:p>
    <w:p w:rsidR="004F4D80" w:rsidRPr="00A91F9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91F99">
        <w:rPr>
          <w:sz w:val="24"/>
          <w:szCs w:val="24"/>
        </w:rPr>
        <w:t xml:space="preserve">Наименование и адрес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а: _________________________________</w:t>
      </w:r>
    </w:p>
    <w:p w:rsidR="004F4D80" w:rsidRPr="00A91F99" w:rsidRDefault="004F4D80" w:rsidP="004F4D80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A91F99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91F99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№ п/п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 xml:space="preserve">Сведения о </w:t>
            </w:r>
            <w:r w:rsidR="00C236C0" w:rsidRPr="00A91F99">
              <w:rPr>
                <w:sz w:val="24"/>
                <w:szCs w:val="24"/>
              </w:rPr>
              <w:t>Участник</w:t>
            </w:r>
            <w:r w:rsidRPr="00A91F99">
              <w:rPr>
                <w:sz w:val="24"/>
                <w:szCs w:val="24"/>
              </w:rPr>
              <w:t>е</w:t>
            </w:r>
          </w:p>
        </w:tc>
      </w:tr>
      <w:tr w:rsidR="004F4D80" w:rsidRPr="00A91F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F99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 w:rsidRPr="00A91F99">
              <w:rPr>
                <w:szCs w:val="24"/>
              </w:rPr>
              <w:t>Участник</w:t>
            </w:r>
            <w:r w:rsidRPr="00A91F99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F99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F9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A91F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91F99" w:rsidRDefault="006D58F3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91F9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91F9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F99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F99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F99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F99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 xml:space="preserve">ИНН/КПП </w:t>
            </w:r>
            <w:r w:rsidR="00C236C0" w:rsidRPr="00A91F99">
              <w:rPr>
                <w:szCs w:val="24"/>
              </w:rPr>
              <w:t>Участник</w:t>
            </w:r>
            <w:r w:rsidRPr="00A91F99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A91F99" w:rsidRDefault="00A4425C" w:rsidP="007A50C6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RPr="00A91F99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91F99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91F99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91F99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91F99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91F99">
              <w:rPr>
                <w:szCs w:val="24"/>
                <w:vertAlign w:val="superscript"/>
              </w:rPr>
              <w:footnoteReference w:id="1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91F99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91F99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91F99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91F99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91F99">
              <w:rPr>
                <w:caps/>
                <w:szCs w:val="24"/>
                <w:vertAlign w:val="superscript"/>
              </w:rPr>
              <w:footnoteReference w:id="2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91F99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91F99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91F99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91F99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91F99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91F99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91F99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91F99" w:rsidRDefault="00A4425C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91F99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91F99">
              <w:rPr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91F99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Pr="00A91F99" w:rsidRDefault="00A4425C" w:rsidP="007A50C6">
      <w:pPr>
        <w:numPr>
          <w:ilvl w:val="0"/>
          <w:numId w:val="66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RPr="00A91F99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RPr="00A91F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F99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F99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RPr="00A91F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91F99" w:rsidRDefault="006D58F3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91F9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91F99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F99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F99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A91F99">
              <w:rPr>
                <w:szCs w:val="24"/>
              </w:rPr>
              <w:t>Участник</w:t>
            </w:r>
            <w:r w:rsidRPr="00A91F99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F99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F99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 xml:space="preserve">Телефоны </w:t>
            </w:r>
            <w:r w:rsidR="00C236C0" w:rsidRPr="00A91F99">
              <w:rPr>
                <w:szCs w:val="24"/>
              </w:rPr>
              <w:t>Участник</w:t>
            </w:r>
            <w:r w:rsidRPr="00A91F99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F99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F99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 xml:space="preserve">Факс </w:t>
            </w:r>
            <w:r w:rsidR="00C236C0" w:rsidRPr="00A91F99">
              <w:rPr>
                <w:szCs w:val="24"/>
              </w:rPr>
              <w:t>Участник</w:t>
            </w:r>
            <w:r w:rsidRPr="00A91F99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F99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 xml:space="preserve">Адрес электронной почты </w:t>
            </w:r>
            <w:r w:rsidR="00C236C0" w:rsidRPr="00A91F99">
              <w:rPr>
                <w:szCs w:val="24"/>
              </w:rPr>
              <w:t>Участник</w:t>
            </w:r>
            <w:r w:rsidRPr="00A91F99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F99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 xml:space="preserve">Фамилия, Имя и Отчество руководителя </w:t>
            </w:r>
            <w:r w:rsidR="00C236C0" w:rsidRPr="00A91F99">
              <w:rPr>
                <w:szCs w:val="24"/>
              </w:rPr>
              <w:t>Участник</w:t>
            </w:r>
            <w:r w:rsidRPr="00A91F99">
              <w:rPr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A91F99">
              <w:rPr>
                <w:szCs w:val="24"/>
              </w:rPr>
              <w:t>Участник</w:t>
            </w:r>
            <w:r w:rsidRPr="00A91F99">
              <w:rPr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F99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 xml:space="preserve">Фамилия, Имя и Отчество главного бухгалтера </w:t>
            </w:r>
            <w:r w:rsidR="00C236C0" w:rsidRPr="00A91F99">
              <w:rPr>
                <w:szCs w:val="24"/>
              </w:rPr>
              <w:t>Участник</w:t>
            </w:r>
            <w:r w:rsidRPr="00A91F99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F99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A91F99">
              <w:rPr>
                <w:szCs w:val="24"/>
              </w:rPr>
              <w:t>Участник</w:t>
            </w:r>
            <w:r w:rsidRPr="00A91F99">
              <w:rPr>
                <w:szCs w:val="24"/>
              </w:rPr>
              <w:t>а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RPr="00A91F99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F99" w:rsidRDefault="004F4D80" w:rsidP="007A50C6">
            <w:pPr>
              <w:numPr>
                <w:ilvl w:val="0"/>
                <w:numId w:val="66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F99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A91F99">
              <w:rPr>
                <w:sz w:val="24"/>
                <w:szCs w:val="24"/>
              </w:rPr>
              <w:t>Участник</w:t>
            </w:r>
            <w:r w:rsidRPr="00A91F99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F99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szCs w:val="24"/>
              </w:rPr>
            </w:pPr>
            <w:r w:rsidRPr="00A91F99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RPr="00A91F99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F99" w:rsidRDefault="004F4D80" w:rsidP="007A50C6">
            <w:pPr>
              <w:pStyle w:val="affffff0"/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F99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A91F99">
              <w:rPr>
                <w:sz w:val="24"/>
                <w:szCs w:val="24"/>
              </w:rPr>
              <w:t xml:space="preserve">Местом регистрации (местом налогового резидентства) </w:t>
            </w:r>
            <w:r w:rsidR="00C236C0" w:rsidRPr="00A91F99">
              <w:rPr>
                <w:sz w:val="24"/>
                <w:szCs w:val="24"/>
              </w:rPr>
              <w:t>Участник</w:t>
            </w:r>
            <w:r w:rsidRPr="00A91F99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91F99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91F99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A91F99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F99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91F99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>Участник</w:t>
            </w:r>
            <w:r w:rsidR="004F4D80" w:rsidRPr="00A91F99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91F99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91F99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RPr="00A91F99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F99" w:rsidRDefault="004F4D80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91F99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>Участник</w:t>
            </w:r>
            <w:r w:rsidR="004F4D80" w:rsidRPr="00A91F99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91F99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91F99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RPr="00A91F99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91F99" w:rsidRDefault="00A23FE4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A91F99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91F99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91F99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RPr="00A91F99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91F99" w:rsidRDefault="00A23FE4" w:rsidP="007A50C6">
            <w:pPr>
              <w:numPr>
                <w:ilvl w:val="0"/>
                <w:numId w:val="66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977" w:name="_Toc439170689"/>
            <w:bookmarkStart w:id="978" w:name="_Toc439172791"/>
            <w:bookmarkStart w:id="979" w:name="_Toc439173235"/>
            <w:bookmarkStart w:id="980" w:name="_Toc439238231"/>
            <w:bookmarkStart w:id="981" w:name="_Toc439252779"/>
            <w:bookmarkStart w:id="982" w:name="_Ref440272147"/>
            <w:bookmarkStart w:id="983" w:name="_Toc440361390"/>
            <w:bookmarkStart w:id="984" w:name="_Ref444170284"/>
            <w:bookmarkStart w:id="985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A91F99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91F99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 w:rsidRPr="00A91F99">
              <w:rPr>
                <w:rStyle w:val="afffffff9"/>
                <w:sz w:val="20"/>
                <w:szCs w:val="20"/>
              </w:rPr>
              <w:endnoteReference w:id="1"/>
            </w:r>
            <w:r w:rsidRPr="00A91F99">
              <w:rPr>
                <w:sz w:val="20"/>
                <w:szCs w:val="20"/>
              </w:rPr>
              <w:t xml:space="preserve"> </w:t>
            </w:r>
            <w:r w:rsidRPr="00A91F99">
              <w:rPr>
                <w:i/>
                <w:sz w:val="20"/>
                <w:szCs w:val="20"/>
              </w:rPr>
              <w:t>(в случае наличия у Участника закупки статуса субъекта МСП указать категорию МСП: индивидуальный предприниматель, микропредприятие,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91F99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A91F99" w:rsidRDefault="00A23FE4" w:rsidP="00A23FE4"/>
    <w:p w:rsidR="00A23FE4" w:rsidRPr="00A91F99" w:rsidRDefault="00A23FE4" w:rsidP="00A23FE4">
      <w:pPr>
        <w:ind w:right="5527"/>
      </w:pPr>
      <w:r w:rsidRPr="00A91F99">
        <w:t>___________________________________</w:t>
      </w:r>
    </w:p>
    <w:p w:rsidR="00A23FE4" w:rsidRPr="00A91F99" w:rsidRDefault="00A23FE4" w:rsidP="00A23FE4">
      <w:pPr>
        <w:ind w:right="5527"/>
        <w:jc w:val="center"/>
        <w:rPr>
          <w:vertAlign w:val="superscript"/>
        </w:rPr>
      </w:pPr>
      <w:r w:rsidRPr="00A91F99">
        <w:rPr>
          <w:vertAlign w:val="superscript"/>
        </w:rPr>
        <w:t>(подпись, М.П.)</w:t>
      </w:r>
    </w:p>
    <w:p w:rsidR="00A23FE4" w:rsidRPr="00A91F99" w:rsidRDefault="00A23FE4" w:rsidP="00A23FE4">
      <w:pPr>
        <w:ind w:right="5527"/>
      </w:pPr>
      <w:r w:rsidRPr="00A91F99">
        <w:t>___________________________________</w:t>
      </w:r>
    </w:p>
    <w:p w:rsidR="00A23FE4" w:rsidRPr="00A91F99" w:rsidRDefault="00A23FE4" w:rsidP="00A23FE4">
      <w:pPr>
        <w:ind w:right="5527"/>
        <w:jc w:val="center"/>
        <w:rPr>
          <w:vertAlign w:val="superscript"/>
        </w:rPr>
      </w:pPr>
      <w:r w:rsidRPr="00A91F99">
        <w:rPr>
          <w:vertAlign w:val="superscript"/>
        </w:rPr>
        <w:t>(фамилия, имя, отчество подписавшего, должность)</w:t>
      </w:r>
    </w:p>
    <w:p w:rsidR="00A23FE4" w:rsidRPr="00A91F99" w:rsidRDefault="00A23FE4" w:rsidP="00A23FE4">
      <w:pPr>
        <w:ind w:right="5527"/>
        <w:jc w:val="center"/>
        <w:rPr>
          <w:vertAlign w:val="superscript"/>
        </w:rPr>
      </w:pPr>
    </w:p>
    <w:p w:rsidR="00A23FE4" w:rsidRPr="00A91F99" w:rsidRDefault="00A23FE4" w:rsidP="00A23FE4">
      <w:pPr>
        <w:ind w:right="5527"/>
        <w:jc w:val="center"/>
        <w:rPr>
          <w:vertAlign w:val="superscript"/>
        </w:rPr>
      </w:pPr>
    </w:p>
    <w:p w:rsidR="00A23FE4" w:rsidRPr="00A91F99" w:rsidRDefault="00A23FE4" w:rsidP="00A23FE4">
      <w:pPr>
        <w:ind w:right="-1"/>
        <w:rPr>
          <w:sz w:val="20"/>
          <w:szCs w:val="20"/>
          <w:vertAlign w:val="superscript"/>
        </w:rPr>
      </w:pPr>
      <w:r w:rsidRPr="00A91F99">
        <w:rPr>
          <w:rStyle w:val="afffffff9"/>
        </w:rPr>
        <w:footnoteRef/>
      </w:r>
      <w:r w:rsidRPr="00A91F99">
        <w:t xml:space="preserve"> </w:t>
      </w:r>
      <w:r w:rsidRPr="00A91F99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A91F99" w:rsidRDefault="004F4D80" w:rsidP="009F5821">
      <w:pPr>
        <w:pStyle w:val="3"/>
        <w:jc w:val="both"/>
        <w:rPr>
          <w:szCs w:val="24"/>
        </w:rPr>
      </w:pPr>
      <w:bookmarkStart w:id="986" w:name="_Ref491179060"/>
      <w:bookmarkStart w:id="987" w:name="_Toc525898851"/>
      <w:r w:rsidRPr="00A91F99">
        <w:rPr>
          <w:szCs w:val="24"/>
        </w:rPr>
        <w:lastRenderedPageBreak/>
        <w:t xml:space="preserve">Форма </w:t>
      </w:r>
      <w:bookmarkEnd w:id="977"/>
      <w:bookmarkEnd w:id="978"/>
      <w:bookmarkEnd w:id="979"/>
      <w:bookmarkEnd w:id="980"/>
      <w:r w:rsidR="00FB00C0" w:rsidRPr="00A91F99">
        <w:rPr>
          <w:szCs w:val="24"/>
        </w:rPr>
        <w:t>Декларации о соответствии Участника/</w:t>
      </w:r>
      <w:r w:rsidR="00C3704B" w:rsidRPr="00A91F99">
        <w:rPr>
          <w:szCs w:val="24"/>
        </w:rPr>
        <w:t>соисполнителя/</w:t>
      </w:r>
      <w:r w:rsidR="00FB00C0" w:rsidRPr="00A91F99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A91F99">
        <w:rPr>
          <w:szCs w:val="24"/>
        </w:rPr>
        <w:t>7</w:t>
      </w:r>
      <w:r w:rsidR="00FB00C0" w:rsidRPr="00A91F99">
        <w:rPr>
          <w:szCs w:val="24"/>
        </w:rPr>
        <w:t>.1)</w:t>
      </w:r>
      <w:bookmarkEnd w:id="981"/>
      <w:bookmarkEnd w:id="982"/>
      <w:bookmarkEnd w:id="983"/>
      <w:bookmarkEnd w:id="984"/>
      <w:bookmarkEnd w:id="985"/>
      <w:bookmarkEnd w:id="986"/>
      <w:bookmarkEnd w:id="987"/>
    </w:p>
    <w:p w:rsidR="004F4D80" w:rsidRPr="00A91F99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A91F99">
        <w:rPr>
          <w:sz w:val="24"/>
          <w:szCs w:val="24"/>
        </w:rPr>
        <w:t>Приложение</w:t>
      </w:r>
      <w:r w:rsidR="00553A57" w:rsidRPr="00A91F99">
        <w:rPr>
          <w:sz w:val="24"/>
          <w:szCs w:val="24"/>
        </w:rPr>
        <w:t xml:space="preserve"> </w:t>
      </w:r>
      <w:r w:rsidR="00B8118F" w:rsidRPr="00A91F99">
        <w:rPr>
          <w:sz w:val="24"/>
          <w:szCs w:val="24"/>
        </w:rPr>
        <w:t>7</w:t>
      </w:r>
      <w:r w:rsidRPr="00A91F99">
        <w:rPr>
          <w:noProof/>
          <w:sz w:val="24"/>
          <w:szCs w:val="24"/>
        </w:rPr>
        <w:t>.1</w:t>
      </w:r>
      <w:r w:rsidRPr="00A91F99">
        <w:rPr>
          <w:sz w:val="24"/>
          <w:szCs w:val="24"/>
        </w:rPr>
        <w:t xml:space="preserve"> к письму о подаче оферты</w:t>
      </w:r>
      <w:r w:rsidRPr="00A91F99">
        <w:rPr>
          <w:sz w:val="24"/>
          <w:szCs w:val="24"/>
        </w:rPr>
        <w:br/>
        <w:t>от «____»_____________ г. №__________</w:t>
      </w:r>
    </w:p>
    <w:p w:rsidR="004F4D80" w:rsidRPr="00A91F99" w:rsidRDefault="004F4D80" w:rsidP="004F4D80">
      <w:pPr>
        <w:ind w:firstLine="709"/>
        <w:jc w:val="right"/>
        <w:rPr>
          <w:b/>
          <w:szCs w:val="24"/>
        </w:rPr>
      </w:pPr>
    </w:p>
    <w:p w:rsidR="00FB00C0" w:rsidRPr="00A91F99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A91F99">
        <w:rPr>
          <w:b/>
          <w:sz w:val="26"/>
          <w:szCs w:val="26"/>
        </w:rPr>
        <w:t>Декларация о соответствии Участника</w:t>
      </w:r>
      <w:r w:rsidR="00B618BA" w:rsidRPr="00A91F99">
        <w:rPr>
          <w:b/>
          <w:sz w:val="26"/>
          <w:szCs w:val="26"/>
        </w:rPr>
        <w:t>/</w:t>
      </w:r>
      <w:r w:rsidR="00C3704B" w:rsidRPr="00A91F99">
        <w:rPr>
          <w:b/>
          <w:sz w:val="26"/>
          <w:szCs w:val="26"/>
        </w:rPr>
        <w:t>соисполнителя/</w:t>
      </w:r>
      <w:r w:rsidR="00B618BA" w:rsidRPr="00A91F99">
        <w:rPr>
          <w:b/>
          <w:sz w:val="26"/>
          <w:szCs w:val="26"/>
        </w:rPr>
        <w:t>члена Коллективного участника</w:t>
      </w:r>
      <w:r w:rsidRPr="00A91F99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A91F9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A91F9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Pr="00A91F99" w:rsidRDefault="004937CA" w:rsidP="004937CA">
      <w:pPr>
        <w:spacing w:line="240" w:lineRule="auto"/>
        <w:rPr>
          <w:sz w:val="24"/>
          <w:szCs w:val="24"/>
        </w:rPr>
      </w:pPr>
      <w:bookmarkStart w:id="988" w:name="_Toc439170690"/>
      <w:bookmarkStart w:id="989" w:name="_Toc439172792"/>
      <w:bookmarkStart w:id="990" w:name="_Toc439173236"/>
      <w:bookmarkStart w:id="991" w:name="_Toc439238232"/>
      <w:r w:rsidRPr="00A91F99">
        <w:rPr>
          <w:sz w:val="24"/>
          <w:szCs w:val="24"/>
        </w:rPr>
        <w:t xml:space="preserve">Подтверждаем, что  </w:t>
      </w:r>
    </w:p>
    <w:p w:rsidR="004937CA" w:rsidRPr="00A91F99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 w:rsidRPr="00A91F99">
        <w:t>(указывается наименование участника закупки)</w:t>
      </w:r>
    </w:p>
    <w:p w:rsidR="004937CA" w:rsidRPr="00A91F99" w:rsidRDefault="004937CA" w:rsidP="004937CA">
      <w:pPr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в соответствии со статьей 4 Федерального закона </w:t>
      </w:r>
      <w:r w:rsidR="007C47E3" w:rsidRPr="00A91F99">
        <w:rPr>
          <w:sz w:val="24"/>
          <w:szCs w:val="24"/>
        </w:rPr>
        <w:t xml:space="preserve">Российской Федерации №209-ФЗ от 24.07.2007 с изменениями </w:t>
      </w:r>
      <w:r w:rsidRPr="00A91F99">
        <w:rPr>
          <w:sz w:val="24"/>
          <w:szCs w:val="24"/>
        </w:rPr>
        <w:t xml:space="preserve">“О развитии малого и среднего предпринимательства в Российской Федерации” удовлетворяет критериям отнесения организации к субъектам  </w:t>
      </w:r>
    </w:p>
    <w:p w:rsidR="004937CA" w:rsidRPr="00A91F99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 w:rsidRPr="00A91F99">
        <w:t>(указывается субъект малого или среднего предпринимательства</w:t>
      </w:r>
      <w:r w:rsidRPr="00A91F99">
        <w:br/>
        <w:t>в зависимости от критериев отнесения)</w:t>
      </w:r>
    </w:p>
    <w:p w:rsidR="004937CA" w:rsidRPr="00A91F99" w:rsidRDefault="004937CA" w:rsidP="004937CA">
      <w:pPr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предпринимательства, и сообщаем следующую информацию:</w:t>
      </w:r>
    </w:p>
    <w:p w:rsidR="004937CA" w:rsidRPr="00A91F99" w:rsidRDefault="004937CA" w:rsidP="006424BA">
      <w:pPr>
        <w:spacing w:line="240" w:lineRule="auto"/>
        <w:ind w:left="567"/>
        <w:rPr>
          <w:sz w:val="24"/>
          <w:szCs w:val="24"/>
        </w:rPr>
      </w:pPr>
      <w:r w:rsidRPr="00A91F99">
        <w:rPr>
          <w:sz w:val="24"/>
          <w:szCs w:val="24"/>
        </w:rPr>
        <w:t xml:space="preserve">1. Адрес местонахождения (юридический адрес):  </w:t>
      </w:r>
    </w:p>
    <w:p w:rsidR="004937CA" w:rsidRPr="00A91F99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Pr="00A91F99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A91F99">
        <w:rPr>
          <w:sz w:val="24"/>
          <w:szCs w:val="24"/>
        </w:rPr>
        <w:tab/>
        <w:t>.</w:t>
      </w:r>
    </w:p>
    <w:p w:rsidR="004937CA" w:rsidRPr="00A91F99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91F99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A91F99">
        <w:rPr>
          <w:sz w:val="24"/>
          <w:szCs w:val="24"/>
        </w:rPr>
        <w:t>2.</w:t>
      </w:r>
      <w:r w:rsidRPr="00A91F99">
        <w:rPr>
          <w:sz w:val="24"/>
          <w:szCs w:val="24"/>
          <w:lang w:val="en-US"/>
        </w:rPr>
        <w:t> </w:t>
      </w:r>
      <w:r w:rsidRPr="00A91F99">
        <w:rPr>
          <w:sz w:val="24"/>
          <w:szCs w:val="24"/>
        </w:rPr>
        <w:t xml:space="preserve">ИНН/КПП:  </w:t>
      </w:r>
      <w:r w:rsidRPr="00A91F99">
        <w:rPr>
          <w:sz w:val="24"/>
          <w:szCs w:val="24"/>
        </w:rPr>
        <w:tab/>
        <w:t>.</w:t>
      </w:r>
    </w:p>
    <w:p w:rsidR="004937CA" w:rsidRPr="00A91F99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 w:rsidRPr="00A91F99">
        <w:t>(№, сведения о дате выдачи документа и выдавшем его органе)</w:t>
      </w:r>
    </w:p>
    <w:p w:rsidR="004937CA" w:rsidRPr="00A91F99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A91F99">
        <w:rPr>
          <w:sz w:val="24"/>
          <w:szCs w:val="24"/>
        </w:rPr>
        <w:t xml:space="preserve">3. ОГРН:  </w:t>
      </w:r>
      <w:r w:rsidRPr="00A91F99">
        <w:rPr>
          <w:sz w:val="24"/>
          <w:szCs w:val="24"/>
        </w:rPr>
        <w:tab/>
        <w:t>.</w:t>
      </w:r>
    </w:p>
    <w:p w:rsidR="004937CA" w:rsidRPr="00A91F99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91F99" w:rsidRDefault="006424BA" w:rsidP="006424BA">
      <w:pPr>
        <w:spacing w:line="240" w:lineRule="auto"/>
        <w:ind w:left="567"/>
        <w:rPr>
          <w:sz w:val="24"/>
          <w:szCs w:val="24"/>
        </w:rPr>
      </w:pPr>
      <w:r w:rsidRPr="00A91F99">
        <w:rPr>
          <w:sz w:val="24"/>
          <w:szCs w:val="24"/>
        </w:rPr>
        <w:t>4</w:t>
      </w:r>
      <w:r w:rsidR="004937CA" w:rsidRPr="00A91F99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91F99">
        <w:rPr>
          <w:szCs w:val="24"/>
        </w:rPr>
        <w:t>деятельности</w:t>
      </w:r>
      <w:r w:rsidR="007C47E3" w:rsidRPr="00A91F99">
        <w:rPr>
          <w:rStyle w:val="afffffff9"/>
          <w:sz w:val="24"/>
          <w:szCs w:val="24"/>
        </w:rPr>
        <w:footnoteRef/>
      </w:r>
      <w:r w:rsidR="004937CA" w:rsidRPr="00A91F99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91F99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№ п/п</w:t>
            </w:r>
          </w:p>
        </w:tc>
        <w:tc>
          <w:tcPr>
            <w:tcW w:w="4649" w:type="dxa"/>
            <w:vAlign w:val="center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Наименование сведений</w:t>
            </w:r>
            <w:r w:rsidRPr="00A91F99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Показатель</w:t>
            </w:r>
          </w:p>
        </w:tc>
      </w:tr>
      <w:tr w:rsidR="004937CA" w:rsidRPr="00A91F99" w:rsidTr="005106E7">
        <w:trPr>
          <w:cantSplit/>
          <w:tblHeader/>
        </w:trPr>
        <w:tc>
          <w:tcPr>
            <w:tcW w:w="567" w:type="dxa"/>
          </w:tcPr>
          <w:p w:rsidR="004937CA" w:rsidRPr="00A91F99" w:rsidRDefault="007C47E3" w:rsidP="005106E7">
            <w:pPr>
              <w:spacing w:line="240" w:lineRule="auto"/>
              <w:ind w:firstLine="0"/>
              <w:jc w:val="center"/>
            </w:pPr>
            <w:r w:rsidRPr="00A91F99">
              <w:t>1</w:t>
            </w:r>
            <w:r w:rsidRPr="00A91F99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2</w:t>
            </w:r>
          </w:p>
        </w:tc>
        <w:tc>
          <w:tcPr>
            <w:tcW w:w="1588" w:type="dxa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3</w:t>
            </w:r>
          </w:p>
        </w:tc>
        <w:tc>
          <w:tcPr>
            <w:tcW w:w="1588" w:type="dxa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4</w:t>
            </w:r>
          </w:p>
        </w:tc>
        <w:tc>
          <w:tcPr>
            <w:tcW w:w="1588" w:type="dxa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5</w:t>
            </w:r>
          </w:p>
        </w:tc>
      </w:tr>
      <w:tr w:rsidR="004937CA" w:rsidRPr="00A91F99" w:rsidTr="005106E7">
        <w:trPr>
          <w:cantSplit/>
        </w:trPr>
        <w:tc>
          <w:tcPr>
            <w:tcW w:w="567" w:type="dxa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1</w:t>
            </w:r>
          </w:p>
        </w:tc>
        <w:tc>
          <w:tcPr>
            <w:tcW w:w="4649" w:type="dxa"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  <w:r w:rsidRPr="00A91F99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не более 25</w:t>
            </w:r>
          </w:p>
        </w:tc>
        <w:tc>
          <w:tcPr>
            <w:tcW w:w="1588" w:type="dxa"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  <w:r w:rsidRPr="00A91F99">
              <w:sym w:font="Symbol" w:char="F02D"/>
            </w:r>
          </w:p>
        </w:tc>
      </w:tr>
      <w:tr w:rsidR="004937CA" w:rsidRPr="00A91F99" w:rsidTr="005106E7">
        <w:trPr>
          <w:cantSplit/>
        </w:trPr>
        <w:tc>
          <w:tcPr>
            <w:tcW w:w="567" w:type="dxa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2</w:t>
            </w:r>
          </w:p>
        </w:tc>
        <w:tc>
          <w:tcPr>
            <w:tcW w:w="4649" w:type="dxa"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  <w:r w:rsidRPr="00A91F99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A91F99">
              <w:rPr>
                <w:rStyle w:val="afffffff"/>
              </w:rPr>
              <w:footnoteReference w:customMarkFollows="1" w:id="5"/>
              <w:t>3</w:t>
            </w:r>
          </w:p>
        </w:tc>
        <w:tc>
          <w:tcPr>
            <w:tcW w:w="3176" w:type="dxa"/>
            <w:gridSpan w:val="2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не более 49</w:t>
            </w:r>
          </w:p>
        </w:tc>
        <w:tc>
          <w:tcPr>
            <w:tcW w:w="1588" w:type="dxa"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  <w:r w:rsidRPr="00A91F99">
              <w:sym w:font="Symbol" w:char="F02D"/>
            </w:r>
          </w:p>
        </w:tc>
      </w:tr>
      <w:tr w:rsidR="004937CA" w:rsidRPr="00A91F99" w:rsidTr="005106E7">
        <w:trPr>
          <w:cantSplit/>
        </w:trPr>
        <w:tc>
          <w:tcPr>
            <w:tcW w:w="567" w:type="dxa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3</w:t>
            </w:r>
          </w:p>
        </w:tc>
        <w:tc>
          <w:tcPr>
            <w:tcW w:w="4649" w:type="dxa"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  <w:r w:rsidRPr="00A91F99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да (нет)</w:t>
            </w:r>
          </w:p>
        </w:tc>
        <w:tc>
          <w:tcPr>
            <w:tcW w:w="1588" w:type="dxa"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  <w:r w:rsidRPr="00A91F99">
              <w:t>_</w:t>
            </w:r>
          </w:p>
        </w:tc>
      </w:tr>
      <w:tr w:rsidR="004937CA" w:rsidRPr="00A91F99" w:rsidTr="005106E7">
        <w:trPr>
          <w:cantSplit/>
        </w:trPr>
        <w:tc>
          <w:tcPr>
            <w:tcW w:w="567" w:type="dxa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A91F99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  <w:r w:rsidRPr="00A91F99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</w:p>
        </w:tc>
        <w:tc>
          <w:tcPr>
            <w:tcW w:w="3176" w:type="dxa"/>
            <w:gridSpan w:val="2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да (нет)</w:t>
            </w:r>
          </w:p>
        </w:tc>
        <w:tc>
          <w:tcPr>
            <w:tcW w:w="1588" w:type="dxa"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  <w:r w:rsidRPr="00A91F99">
              <w:t>-</w:t>
            </w:r>
          </w:p>
        </w:tc>
      </w:tr>
      <w:tr w:rsidR="004937CA" w:rsidRPr="00A91F99" w:rsidTr="005106E7">
        <w:trPr>
          <w:cantSplit/>
        </w:trPr>
        <w:tc>
          <w:tcPr>
            <w:tcW w:w="567" w:type="dxa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A91F99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  <w:r w:rsidRPr="00A91F99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1" w:history="1">
              <w:r w:rsidRPr="00A91F99">
                <w:t>законом</w:t>
              </w:r>
            </w:hyperlink>
            <w:r w:rsidRPr="00A91F99">
              <w:t xml:space="preserve"> "Об инновационном центре "Сколково"</w:t>
            </w:r>
          </w:p>
        </w:tc>
        <w:tc>
          <w:tcPr>
            <w:tcW w:w="3176" w:type="dxa"/>
            <w:gridSpan w:val="2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да (нет)</w:t>
            </w:r>
          </w:p>
        </w:tc>
        <w:tc>
          <w:tcPr>
            <w:tcW w:w="1588" w:type="dxa"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  <w:r w:rsidRPr="00A91F99">
              <w:t>-</w:t>
            </w:r>
          </w:p>
        </w:tc>
      </w:tr>
      <w:tr w:rsidR="004937CA" w:rsidRPr="00A91F99" w:rsidTr="005106E7">
        <w:trPr>
          <w:cantSplit/>
        </w:trPr>
        <w:tc>
          <w:tcPr>
            <w:tcW w:w="567" w:type="dxa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A91F99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A91F99" w:rsidRDefault="004937CA" w:rsidP="005106E7">
            <w:pPr>
              <w:adjustRightInd w:val="0"/>
              <w:spacing w:line="240" w:lineRule="auto"/>
              <w:ind w:firstLine="0"/>
            </w:pPr>
            <w:r w:rsidRPr="00A91F99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2" w:history="1">
              <w:r w:rsidRPr="00A91F99">
                <w:t>законом</w:t>
              </w:r>
            </w:hyperlink>
            <w:r w:rsidRPr="00A91F99">
              <w:t xml:space="preserve"> «О науке и государственной научно-технической политике».</w:t>
            </w:r>
          </w:p>
        </w:tc>
        <w:tc>
          <w:tcPr>
            <w:tcW w:w="3176" w:type="dxa"/>
            <w:gridSpan w:val="2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да (нет)</w:t>
            </w:r>
          </w:p>
        </w:tc>
        <w:tc>
          <w:tcPr>
            <w:tcW w:w="1588" w:type="dxa"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  <w:r w:rsidRPr="00A91F99">
              <w:t>-</w:t>
            </w:r>
          </w:p>
        </w:tc>
      </w:tr>
      <w:tr w:rsidR="004937CA" w:rsidRPr="00A91F99" w:rsidTr="005106E7">
        <w:trPr>
          <w:cantSplit/>
        </w:trPr>
        <w:tc>
          <w:tcPr>
            <w:tcW w:w="567" w:type="dxa"/>
            <w:vMerge w:val="restart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A91F99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  <w:r w:rsidRPr="00A91F99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  <w:r w:rsidRPr="00A91F99">
              <w:t>указывается количество человек</w:t>
            </w:r>
            <w:r w:rsidRPr="00A91F99">
              <w:br/>
              <w:t>(за предшествующий календарный год)</w:t>
            </w:r>
          </w:p>
        </w:tc>
      </w:tr>
      <w:tr w:rsidR="004937CA" w:rsidRPr="00A91F99" w:rsidTr="005106E7">
        <w:trPr>
          <w:cantSplit/>
        </w:trPr>
        <w:tc>
          <w:tcPr>
            <w:tcW w:w="567" w:type="dxa"/>
            <w:vMerge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до 15 – микропред</w:t>
            </w:r>
            <w:r w:rsidRPr="00A91F99">
              <w:softHyphen/>
              <w:t>приятие</w:t>
            </w:r>
          </w:p>
        </w:tc>
        <w:tc>
          <w:tcPr>
            <w:tcW w:w="1588" w:type="dxa"/>
            <w:vMerge/>
          </w:tcPr>
          <w:p w:rsidR="004937CA" w:rsidRPr="00A91F99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A91F99" w:rsidTr="005106E7">
        <w:trPr>
          <w:cantSplit/>
        </w:trPr>
        <w:tc>
          <w:tcPr>
            <w:tcW w:w="567" w:type="dxa"/>
            <w:vMerge w:val="restart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8</w:t>
            </w:r>
          </w:p>
        </w:tc>
        <w:tc>
          <w:tcPr>
            <w:tcW w:w="4649" w:type="dxa"/>
            <w:vMerge w:val="restart"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  <w:r w:rsidRPr="00A91F99">
              <w:t>Доход за предшествующий календарный год, который</w:t>
            </w:r>
          </w:p>
          <w:p w:rsidR="004937CA" w:rsidRPr="00A91F99" w:rsidRDefault="004937CA" w:rsidP="005106E7">
            <w:pPr>
              <w:spacing w:line="240" w:lineRule="auto"/>
              <w:ind w:left="57" w:firstLine="0"/>
            </w:pPr>
            <w:r w:rsidRPr="00A91F99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800</w:t>
            </w:r>
          </w:p>
        </w:tc>
        <w:tc>
          <w:tcPr>
            <w:tcW w:w="1588" w:type="dxa"/>
            <w:vMerge w:val="restart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2000</w:t>
            </w:r>
          </w:p>
        </w:tc>
        <w:tc>
          <w:tcPr>
            <w:tcW w:w="1588" w:type="dxa"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  <w:r w:rsidRPr="00A91F99">
              <w:t>указывается в млн. рублей</w:t>
            </w:r>
            <w:r w:rsidRPr="00A91F99">
              <w:br/>
              <w:t>(за предшествующий календарный год)</w:t>
            </w:r>
          </w:p>
        </w:tc>
      </w:tr>
      <w:tr w:rsidR="004937CA" w:rsidRPr="00A91F99" w:rsidTr="005106E7">
        <w:trPr>
          <w:cantSplit/>
        </w:trPr>
        <w:tc>
          <w:tcPr>
            <w:tcW w:w="567" w:type="dxa"/>
            <w:vMerge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A91F99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120 в год – микро</w:t>
            </w:r>
            <w:r w:rsidRPr="00A91F99">
              <w:softHyphen/>
              <w:t>предприятие</w:t>
            </w:r>
          </w:p>
        </w:tc>
        <w:tc>
          <w:tcPr>
            <w:tcW w:w="1588" w:type="dxa"/>
            <w:vMerge/>
          </w:tcPr>
          <w:p w:rsidR="004937CA" w:rsidRPr="00A91F99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A91F99" w:rsidTr="005106E7">
        <w:trPr>
          <w:cantSplit/>
        </w:trPr>
        <w:tc>
          <w:tcPr>
            <w:tcW w:w="567" w:type="dxa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lastRenderedPageBreak/>
              <w:t>9</w:t>
            </w:r>
          </w:p>
        </w:tc>
        <w:tc>
          <w:tcPr>
            <w:tcW w:w="4649" w:type="dxa"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  <w:r w:rsidRPr="00A91F99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Подлежит заполнению</w:t>
            </w:r>
          </w:p>
        </w:tc>
      </w:tr>
      <w:tr w:rsidR="004937CA" w:rsidRPr="00A91F99" w:rsidTr="005106E7">
        <w:trPr>
          <w:cantSplit/>
        </w:trPr>
        <w:tc>
          <w:tcPr>
            <w:tcW w:w="567" w:type="dxa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10</w:t>
            </w:r>
          </w:p>
        </w:tc>
        <w:tc>
          <w:tcPr>
            <w:tcW w:w="4649" w:type="dxa"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  <w:r w:rsidRPr="00A91F99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ОКВЭД2 и ОКПД2</w:t>
            </w:r>
          </w:p>
        </w:tc>
        <w:tc>
          <w:tcPr>
            <w:tcW w:w="4764" w:type="dxa"/>
            <w:gridSpan w:val="3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Подлежит заполнению</w:t>
            </w:r>
          </w:p>
        </w:tc>
      </w:tr>
      <w:tr w:rsidR="004937CA" w:rsidRPr="00A91F99" w:rsidTr="005106E7">
        <w:trPr>
          <w:cantSplit/>
        </w:trPr>
        <w:tc>
          <w:tcPr>
            <w:tcW w:w="567" w:type="dxa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11</w:t>
            </w:r>
          </w:p>
        </w:tc>
        <w:tc>
          <w:tcPr>
            <w:tcW w:w="4649" w:type="dxa"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  <w:r w:rsidRPr="00A91F99">
              <w:t>Сведения о производимых субъектами малого и среднего предпринимательства товарах, работах, услугах с указанием кодов ОКВЭД2 и ОКПД2</w:t>
            </w:r>
          </w:p>
        </w:tc>
        <w:tc>
          <w:tcPr>
            <w:tcW w:w="4764" w:type="dxa"/>
            <w:gridSpan w:val="3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Подлежит заполнению</w:t>
            </w:r>
          </w:p>
        </w:tc>
      </w:tr>
      <w:tr w:rsidR="004937CA" w:rsidRPr="00A91F99" w:rsidTr="005106E7">
        <w:trPr>
          <w:cantSplit/>
        </w:trPr>
        <w:tc>
          <w:tcPr>
            <w:tcW w:w="567" w:type="dxa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12</w:t>
            </w:r>
          </w:p>
        </w:tc>
        <w:tc>
          <w:tcPr>
            <w:tcW w:w="4649" w:type="dxa"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  <w:r w:rsidRPr="00A91F99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да (нет)</w:t>
            </w:r>
            <w:r w:rsidRPr="00A91F99">
              <w:br/>
            </w:r>
          </w:p>
        </w:tc>
      </w:tr>
      <w:tr w:rsidR="004937CA" w:rsidRPr="00A91F99" w:rsidTr="005106E7">
        <w:trPr>
          <w:cantSplit/>
        </w:trPr>
        <w:tc>
          <w:tcPr>
            <w:tcW w:w="567" w:type="dxa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13</w:t>
            </w:r>
          </w:p>
        </w:tc>
        <w:tc>
          <w:tcPr>
            <w:tcW w:w="4649" w:type="dxa"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  <w:r w:rsidRPr="00A91F99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да (нет)</w:t>
            </w:r>
            <w:r w:rsidRPr="00A91F99">
              <w:br/>
              <w:t xml:space="preserve">(в случае участия </w:t>
            </w:r>
            <w:r w:rsidRPr="00A91F99">
              <w:sym w:font="Symbol" w:char="F02D"/>
            </w:r>
            <w:r w:rsidRPr="00A91F99">
              <w:t xml:space="preserve"> наименование заказчика, реализующего программу партнерства)</w:t>
            </w:r>
          </w:p>
        </w:tc>
      </w:tr>
      <w:tr w:rsidR="004937CA" w:rsidRPr="00A91F99" w:rsidTr="005106E7">
        <w:trPr>
          <w:cantSplit/>
        </w:trPr>
        <w:tc>
          <w:tcPr>
            <w:tcW w:w="567" w:type="dxa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14</w:t>
            </w:r>
          </w:p>
        </w:tc>
        <w:tc>
          <w:tcPr>
            <w:tcW w:w="4649" w:type="dxa"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  <w:r w:rsidRPr="00A91F99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3" w:history="1">
              <w:r w:rsidRPr="00A91F99">
                <w:t>законом</w:t>
              </w:r>
            </w:hyperlink>
            <w:r w:rsidRPr="00A91F99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4" w:history="1">
              <w:r w:rsidRPr="00A91F99">
                <w:t>законом</w:t>
              </w:r>
            </w:hyperlink>
            <w:r w:rsidRPr="00A91F99">
              <w:t xml:space="preserve"> "О закупках товаров, работ, услуг отдельными видами юридических лиц"</w:t>
            </w:r>
          </w:p>
        </w:tc>
        <w:tc>
          <w:tcPr>
            <w:tcW w:w="4764" w:type="dxa"/>
            <w:gridSpan w:val="3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да (нет)</w:t>
            </w:r>
            <w:r w:rsidRPr="00A91F99">
              <w:br/>
              <w:t xml:space="preserve">(при наличии </w:t>
            </w:r>
            <w:r w:rsidRPr="00A91F99">
              <w:sym w:font="Symbol" w:char="F02D"/>
            </w:r>
            <w:r w:rsidRPr="00A91F99">
              <w:t xml:space="preserve"> количество исполненных контрактов и общая сумма)</w:t>
            </w:r>
          </w:p>
        </w:tc>
      </w:tr>
      <w:tr w:rsidR="004937CA" w:rsidRPr="00A91F99" w:rsidTr="005106E7">
        <w:trPr>
          <w:cantSplit/>
        </w:trPr>
        <w:tc>
          <w:tcPr>
            <w:tcW w:w="567" w:type="dxa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15</w:t>
            </w:r>
          </w:p>
        </w:tc>
        <w:tc>
          <w:tcPr>
            <w:tcW w:w="4649" w:type="dxa"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  <w:r w:rsidRPr="00A91F99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 дисквалификации</w:t>
            </w:r>
          </w:p>
        </w:tc>
        <w:tc>
          <w:tcPr>
            <w:tcW w:w="4764" w:type="dxa"/>
            <w:gridSpan w:val="3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да (нет)</w:t>
            </w:r>
          </w:p>
        </w:tc>
      </w:tr>
      <w:tr w:rsidR="004937CA" w:rsidRPr="00A91F99" w:rsidTr="005106E7">
        <w:trPr>
          <w:cantSplit/>
        </w:trPr>
        <w:tc>
          <w:tcPr>
            <w:tcW w:w="567" w:type="dxa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lastRenderedPageBreak/>
              <w:t>16</w:t>
            </w:r>
          </w:p>
        </w:tc>
        <w:tc>
          <w:tcPr>
            <w:tcW w:w="4649" w:type="dxa"/>
          </w:tcPr>
          <w:p w:rsidR="004937CA" w:rsidRPr="00A91F99" w:rsidRDefault="004937CA" w:rsidP="005106E7">
            <w:pPr>
              <w:spacing w:line="240" w:lineRule="auto"/>
              <w:ind w:left="57" w:firstLine="0"/>
            </w:pPr>
            <w:r w:rsidRPr="00A91F99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5" w:history="1">
              <w:r w:rsidRPr="00A91F99">
                <w:t>О закупках товаров</w:t>
              </w:r>
            </w:hyperlink>
            <w:r w:rsidRPr="00A91F99">
              <w:t>, работ, услуг отдельными видами юридических лиц" и "</w:t>
            </w:r>
            <w:hyperlink r:id="rId46" w:history="1">
              <w:r w:rsidRPr="00A91F99">
                <w:t>О контрактной системе</w:t>
              </w:r>
            </w:hyperlink>
            <w:r w:rsidRPr="00A91F99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A91F99" w:rsidRDefault="004937CA" w:rsidP="005106E7">
            <w:pPr>
              <w:spacing w:line="240" w:lineRule="auto"/>
              <w:ind w:firstLine="0"/>
              <w:jc w:val="center"/>
            </w:pPr>
            <w:r w:rsidRPr="00A91F99">
              <w:t>да (нет)</w:t>
            </w:r>
          </w:p>
        </w:tc>
      </w:tr>
    </w:tbl>
    <w:p w:rsidR="004937CA" w:rsidRPr="00A91F99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A91F99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Pr="00A91F99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 w:rsidRPr="00A91F99">
        <w:t>(подпись)</w:t>
      </w:r>
    </w:p>
    <w:p w:rsidR="004937CA" w:rsidRPr="00A91F99" w:rsidRDefault="004937CA" w:rsidP="004937CA">
      <w:pPr>
        <w:spacing w:line="240" w:lineRule="auto"/>
        <w:ind w:left="851"/>
        <w:rPr>
          <w:sz w:val="24"/>
          <w:szCs w:val="24"/>
        </w:rPr>
      </w:pPr>
      <w:r w:rsidRPr="00A91F99">
        <w:rPr>
          <w:sz w:val="24"/>
          <w:szCs w:val="24"/>
        </w:rPr>
        <w:t>М.П.</w:t>
      </w:r>
    </w:p>
    <w:p w:rsidR="004937CA" w:rsidRPr="00A91F99" w:rsidRDefault="004937CA" w:rsidP="004937CA">
      <w:pPr>
        <w:spacing w:line="240" w:lineRule="auto"/>
        <w:rPr>
          <w:sz w:val="24"/>
          <w:szCs w:val="24"/>
        </w:rPr>
      </w:pPr>
    </w:p>
    <w:p w:rsidR="004937CA" w:rsidRPr="00A91F99" w:rsidRDefault="004937CA" w:rsidP="004937CA">
      <w:pPr>
        <w:pBdr>
          <w:top w:val="single" w:sz="4" w:space="1" w:color="auto"/>
        </w:pBdr>
        <w:spacing w:line="240" w:lineRule="auto"/>
        <w:jc w:val="center"/>
      </w:pPr>
      <w:r w:rsidRPr="00A91F99">
        <w:t>(фамилия, имя, отчество (при наличии) подписавшего, должность)</w:t>
      </w:r>
    </w:p>
    <w:p w:rsidR="004937CA" w:rsidRPr="00A91F99" w:rsidRDefault="004937CA" w:rsidP="004937CA">
      <w:pPr>
        <w:spacing w:line="240" w:lineRule="auto"/>
        <w:rPr>
          <w:sz w:val="24"/>
          <w:szCs w:val="24"/>
        </w:rPr>
      </w:pPr>
    </w:p>
    <w:p w:rsidR="004937CA" w:rsidRPr="00A91F99" w:rsidRDefault="004937CA" w:rsidP="004937CA">
      <w:pPr>
        <w:spacing w:line="240" w:lineRule="auto"/>
        <w:jc w:val="right"/>
        <w:outlineLvl w:val="0"/>
      </w:pPr>
    </w:p>
    <w:p w:rsidR="004937CA" w:rsidRPr="00A91F99" w:rsidRDefault="004937CA" w:rsidP="004937CA">
      <w:pPr>
        <w:pStyle w:val="afffffff7"/>
        <w:jc w:val="both"/>
      </w:pPr>
      <w:r w:rsidRPr="00A91F99">
        <w:rPr>
          <w:rStyle w:val="afffffff9"/>
        </w:rPr>
        <w:footnoteRef/>
      </w:r>
      <w:r w:rsidRPr="00A91F99">
        <w:t xml:space="preserve"> </w:t>
      </w:r>
      <w:r w:rsidRPr="00A91F99"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Pr="00A91F99" w:rsidRDefault="004937CA" w:rsidP="004937CA">
      <w:pPr>
        <w:pStyle w:val="afffffff7"/>
        <w:jc w:val="both"/>
      </w:pPr>
    </w:p>
    <w:p w:rsidR="004937CA" w:rsidRPr="00A91F99" w:rsidRDefault="004937CA" w:rsidP="004937CA">
      <w:pPr>
        <w:pStyle w:val="afffffff7"/>
        <w:jc w:val="both"/>
      </w:pPr>
      <w:r w:rsidRPr="00A91F99">
        <w:rPr>
          <w:rStyle w:val="afffffff9"/>
        </w:rPr>
        <w:t>2</w:t>
      </w:r>
      <w:r w:rsidRPr="00A91F99">
        <w:t xml:space="preserve"> </w:t>
      </w:r>
      <w:r w:rsidRPr="00A91F99">
        <w:rPr>
          <w:sz w:val="22"/>
        </w:rPr>
        <w:t>Пункты 1 – 11 являются обязательными для заполнения.</w:t>
      </w:r>
    </w:p>
    <w:p w:rsidR="004937CA" w:rsidRPr="00A91F99" w:rsidRDefault="004937CA" w:rsidP="004937CA">
      <w:pPr>
        <w:pStyle w:val="afffffff7"/>
      </w:pPr>
    </w:p>
    <w:p w:rsidR="007C47E3" w:rsidRPr="00A91F99" w:rsidRDefault="007C47E3" w:rsidP="007C47E3">
      <w:pPr>
        <w:spacing w:line="240" w:lineRule="auto"/>
        <w:ind w:firstLine="0"/>
      </w:pPr>
      <w:r w:rsidRPr="00A91F99">
        <w:rPr>
          <w:rStyle w:val="afffffff9"/>
        </w:rPr>
        <w:t>3</w:t>
      </w:r>
      <w:r w:rsidRPr="00A91F99">
        <w:t xml:space="preserve"> Ограничение в отношении суммарной доли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 среднего предпринимательства в Российской Федерации".</w:t>
      </w:r>
    </w:p>
    <w:p w:rsidR="004937CA" w:rsidRPr="00A91F99" w:rsidRDefault="004937CA" w:rsidP="004937CA">
      <w:pPr>
        <w:spacing w:line="240" w:lineRule="auto"/>
        <w:ind w:right="5527"/>
        <w:jc w:val="center"/>
        <w:rPr>
          <w:vertAlign w:val="superscript"/>
        </w:rPr>
      </w:pPr>
    </w:p>
    <w:p w:rsidR="00FB00C0" w:rsidRPr="00A91F99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988"/>
    <w:bookmarkEnd w:id="989"/>
    <w:bookmarkEnd w:id="990"/>
    <w:bookmarkEnd w:id="991"/>
    <w:p w:rsidR="004F4D80" w:rsidRPr="00A91F99" w:rsidRDefault="004F4D80" w:rsidP="004F4D80">
      <w:pPr>
        <w:spacing w:line="240" w:lineRule="auto"/>
        <w:ind w:right="5527"/>
        <w:jc w:val="center"/>
        <w:rPr>
          <w:vertAlign w:val="superscript"/>
        </w:rPr>
      </w:pPr>
    </w:p>
    <w:p w:rsidR="004F4D80" w:rsidRPr="00A91F99" w:rsidRDefault="004F4D80" w:rsidP="004F4D80">
      <w:pPr>
        <w:spacing w:line="240" w:lineRule="auto"/>
        <w:ind w:right="5527"/>
        <w:jc w:val="center"/>
        <w:rPr>
          <w:vertAlign w:val="superscript"/>
        </w:rPr>
      </w:pPr>
    </w:p>
    <w:p w:rsidR="004F4D80" w:rsidRPr="00A91F99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</w:rPr>
      </w:pPr>
      <w:r w:rsidRPr="00A91F99">
        <w:rPr>
          <w:b/>
          <w:spacing w:val="36"/>
        </w:rPr>
        <w:t>конец формы</w:t>
      </w:r>
    </w:p>
    <w:p w:rsidR="004F4D80" w:rsidRPr="00A91F99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992" w:name="_Toc125426243"/>
      <w:bookmarkStart w:id="993" w:name="_Toc396984070"/>
      <w:bookmarkStart w:id="994" w:name="_Toc423423673"/>
      <w:r w:rsidRPr="00A91F99">
        <w:br w:type="page"/>
      </w:r>
    </w:p>
    <w:p w:rsidR="004F4D80" w:rsidRPr="00A91F99" w:rsidRDefault="004F4D80" w:rsidP="004F4D80">
      <w:pPr>
        <w:pStyle w:val="3"/>
        <w:rPr>
          <w:sz w:val="22"/>
        </w:rPr>
      </w:pPr>
      <w:bookmarkStart w:id="995" w:name="_Toc439170691"/>
      <w:bookmarkStart w:id="996" w:name="_Toc439172793"/>
      <w:bookmarkStart w:id="997" w:name="_Toc439173237"/>
      <w:bookmarkStart w:id="998" w:name="_Toc439238233"/>
      <w:bookmarkStart w:id="999" w:name="_Toc439252780"/>
      <w:bookmarkStart w:id="1000" w:name="_Toc439323754"/>
      <w:bookmarkStart w:id="1001" w:name="_Toc440361391"/>
      <w:bookmarkStart w:id="1002" w:name="_Toc440376146"/>
      <w:bookmarkStart w:id="1003" w:name="_Toc440376273"/>
      <w:bookmarkStart w:id="1004" w:name="_Toc440382531"/>
      <w:bookmarkStart w:id="1005" w:name="_Toc440447201"/>
      <w:bookmarkStart w:id="1006" w:name="_Toc440632362"/>
      <w:bookmarkStart w:id="1007" w:name="_Toc440875134"/>
      <w:bookmarkStart w:id="1008" w:name="_Toc441131121"/>
      <w:bookmarkStart w:id="1009" w:name="_Toc465774644"/>
      <w:bookmarkStart w:id="1010" w:name="_Toc465848873"/>
      <w:bookmarkStart w:id="1011" w:name="_Toc471894950"/>
      <w:bookmarkStart w:id="1012" w:name="_Toc498590375"/>
      <w:bookmarkStart w:id="1013" w:name="_Toc525898852"/>
      <w:r w:rsidRPr="00A91F99">
        <w:rPr>
          <w:szCs w:val="24"/>
        </w:rPr>
        <w:lastRenderedPageBreak/>
        <w:t>Инструкции по заполнению</w:t>
      </w:r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</w:p>
    <w:p w:rsidR="004F4D80" w:rsidRPr="00A91F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Участник</w:t>
      </w:r>
      <w:r w:rsidR="004F4D80" w:rsidRPr="00A91F99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805D87" w:rsidRPr="00A91F99">
        <w:fldChar w:fldCharType="begin"/>
      </w:r>
      <w:r w:rsidR="00805D87" w:rsidRPr="00A91F99">
        <w:instrText xml:space="preserve"> REF _Ref55336310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5.1</w:t>
      </w:r>
      <w:r w:rsidR="00805D87" w:rsidRPr="00A91F99">
        <w:fldChar w:fldCharType="end"/>
      </w:r>
      <w:r w:rsidR="004F4D80" w:rsidRPr="00A91F99">
        <w:rPr>
          <w:sz w:val="24"/>
          <w:szCs w:val="24"/>
        </w:rPr>
        <w:t>).</w:t>
      </w:r>
    </w:p>
    <w:p w:rsidR="004F4D80" w:rsidRPr="00A91F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Участник</w:t>
      </w:r>
      <w:r w:rsidR="004F4D80" w:rsidRPr="00A91F99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юридический адрес.</w:t>
      </w:r>
    </w:p>
    <w:p w:rsidR="004F4D80" w:rsidRPr="00A91F99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91F99">
        <w:rPr>
          <w:sz w:val="24"/>
          <w:szCs w:val="24"/>
        </w:rPr>
        <w:t>Участник</w:t>
      </w:r>
      <w:r w:rsidR="004F4D80" w:rsidRPr="00A91F99">
        <w:rPr>
          <w:sz w:val="24"/>
          <w:szCs w:val="24"/>
        </w:rPr>
        <w:t xml:space="preserve">и должны заполнить </w:t>
      </w:r>
      <w:r w:rsidR="007C47E3" w:rsidRPr="00A91F99">
        <w:rPr>
          <w:sz w:val="24"/>
          <w:szCs w:val="24"/>
        </w:rPr>
        <w:t xml:space="preserve">приведенные выше таблицы </w:t>
      </w:r>
      <w:r w:rsidR="004F4D80" w:rsidRPr="00A91F99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Pr="00A91F99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91F99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A91F99">
        <w:rPr>
          <w:b/>
          <w:sz w:val="24"/>
          <w:szCs w:val="24"/>
        </w:rPr>
        <w:t>Перечнем публичных должностных лиц:</w:t>
      </w:r>
    </w:p>
    <w:p w:rsidR="00A4425C" w:rsidRPr="00A91F99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 w:rsidRPr="00A91F99">
        <w:rPr>
          <w:b/>
        </w:rPr>
        <w:t>Перечень публичных должностных лиц</w:t>
      </w:r>
    </w:p>
    <w:p w:rsidR="009375A2" w:rsidRPr="00A91F99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A91F99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47" w:history="1">
        <w:r w:rsidRPr="00A91F99">
          <w:rPr>
            <w:sz w:val="24"/>
            <w:szCs w:val="24"/>
          </w:rPr>
          <w:t>Конвенцией</w:t>
        </w:r>
      </w:hyperlink>
      <w:r w:rsidRPr="00A91F99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Ассамблеи ООН от 31 октября 2003 года. </w:t>
      </w:r>
    </w:p>
    <w:p w:rsidR="009375A2" w:rsidRPr="00A91F99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A91F99">
        <w:rPr>
          <w:sz w:val="24"/>
          <w:szCs w:val="24"/>
        </w:rPr>
        <w:t xml:space="preserve">Российская Федерация ратифицировала </w:t>
      </w:r>
      <w:hyperlink r:id="rId48" w:history="1">
        <w:r w:rsidRPr="00A91F99">
          <w:rPr>
            <w:sz w:val="24"/>
            <w:szCs w:val="24"/>
          </w:rPr>
          <w:t>Конвенцию</w:t>
        </w:r>
      </w:hyperlink>
      <w:r w:rsidRPr="00A91F99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49" w:history="1">
        <w:r w:rsidRPr="00A91F99">
          <w:rPr>
            <w:sz w:val="24"/>
            <w:szCs w:val="24"/>
          </w:rPr>
          <w:t>закон</w:t>
        </w:r>
      </w:hyperlink>
      <w:r w:rsidRPr="00A91F99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A91F99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A91F99">
        <w:rPr>
          <w:rFonts w:ascii="Times New Roman" w:eastAsia="Calibri" w:hAnsi="Times New Roman" w:cs="Times New Roman"/>
          <w:sz w:val="24"/>
          <w:szCs w:val="24"/>
          <w:lang w:eastAsia="en-US"/>
        </w:rPr>
        <w:t>В соответствии со ст.12 Конвенции одной из мер по предупреждению коррупции является в т.ч.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A91F99" w:rsidRDefault="009375A2" w:rsidP="009375A2">
      <w:pPr>
        <w:spacing w:line="240" w:lineRule="auto"/>
        <w:ind w:firstLine="0"/>
        <w:rPr>
          <w:sz w:val="24"/>
          <w:szCs w:val="24"/>
        </w:rPr>
      </w:pPr>
      <w:r w:rsidRPr="00A91F99">
        <w:rPr>
          <w:b/>
          <w:sz w:val="24"/>
          <w:szCs w:val="24"/>
        </w:rPr>
        <w:t>1. ПУБЛИЧНОЕ ДОЛЖНОСТНОЕ ЛИЦО (ПДЛ)</w:t>
      </w:r>
      <w:r w:rsidRPr="00A91F99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A91F99" w:rsidRDefault="009375A2" w:rsidP="009375A2">
      <w:pPr>
        <w:spacing w:line="240" w:lineRule="auto"/>
        <w:ind w:firstLine="0"/>
        <w:rPr>
          <w:sz w:val="24"/>
          <w:szCs w:val="24"/>
        </w:rPr>
      </w:pPr>
      <w:r w:rsidRPr="00A91F99">
        <w:rPr>
          <w:b/>
          <w:sz w:val="24"/>
          <w:szCs w:val="24"/>
        </w:rPr>
        <w:t>2.</w:t>
      </w:r>
      <w:r w:rsidRPr="00A91F99">
        <w:rPr>
          <w:sz w:val="24"/>
          <w:szCs w:val="24"/>
        </w:rPr>
        <w:t xml:space="preserve"> </w:t>
      </w:r>
      <w:r w:rsidRPr="00A91F99">
        <w:rPr>
          <w:b/>
          <w:sz w:val="24"/>
          <w:szCs w:val="24"/>
        </w:rPr>
        <w:t>ИНОСТРАННОЕ ПУБЛИЧНОЕ ДОЛЖНОСТНОЕ ЛИЦО (ИПДЛ)</w:t>
      </w:r>
      <w:r w:rsidRPr="00A91F99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A91F99" w:rsidRDefault="009375A2" w:rsidP="009375A2">
      <w:pPr>
        <w:spacing w:line="240" w:lineRule="auto"/>
        <w:ind w:firstLine="0"/>
        <w:rPr>
          <w:sz w:val="24"/>
          <w:szCs w:val="24"/>
        </w:rPr>
      </w:pPr>
      <w:r w:rsidRPr="00A91F99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Вольфсбергской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</w:t>
      </w:r>
      <w:r w:rsidRPr="00A91F99">
        <w:rPr>
          <w:sz w:val="24"/>
          <w:szCs w:val="24"/>
        </w:rPr>
        <w:lastRenderedPageBreak/>
        <w:t xml:space="preserve">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9375A2" w:rsidRPr="00A91F99" w:rsidRDefault="009375A2" w:rsidP="009375A2">
      <w:pPr>
        <w:spacing w:line="240" w:lineRule="auto"/>
        <w:ind w:firstLine="0"/>
        <w:rPr>
          <w:sz w:val="24"/>
          <w:szCs w:val="24"/>
        </w:rPr>
      </w:pPr>
      <w:r w:rsidRPr="00A91F99">
        <w:rPr>
          <w:b/>
          <w:sz w:val="24"/>
          <w:szCs w:val="24"/>
        </w:rPr>
        <w:t>3. РОССИЙСКИЕ ПУБЛИЧНЫЕ ДОЛЖНОСТНЫЕ ЛИЦА (РПДЛ)</w:t>
      </w:r>
      <w:r w:rsidRPr="00A91F99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РФ.   </w:t>
      </w:r>
    </w:p>
    <w:p w:rsidR="009375A2" w:rsidRPr="00A91F99" w:rsidRDefault="009375A2" w:rsidP="009375A2">
      <w:pPr>
        <w:spacing w:line="240" w:lineRule="auto"/>
        <w:ind w:firstLine="0"/>
        <w:rPr>
          <w:sz w:val="24"/>
          <w:szCs w:val="24"/>
        </w:rPr>
      </w:pPr>
      <w:r w:rsidRPr="00A91F99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A91F99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A91F99">
        <w:rPr>
          <w:sz w:val="24"/>
          <w:szCs w:val="24"/>
        </w:rPr>
        <w:t xml:space="preserve"> 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 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 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A91F99" w:rsidRDefault="009375A2" w:rsidP="009375A2">
      <w:pPr>
        <w:spacing w:line="240" w:lineRule="auto"/>
        <w:ind w:firstLine="0"/>
        <w:rPr>
          <w:sz w:val="24"/>
          <w:szCs w:val="24"/>
        </w:rPr>
      </w:pPr>
      <w:r w:rsidRPr="00A91F99">
        <w:rPr>
          <w:b/>
          <w:sz w:val="24"/>
          <w:szCs w:val="24"/>
        </w:rPr>
        <w:t>4. МЕЖДУНАРОДНОЕ ПУБЛИЧНОЕ ДОЛЖНОСТНОЕ ЛИЦО (МПДЛ</w:t>
      </w:r>
      <w:r w:rsidRPr="00A91F99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организацией1 действовать от ее имени (за исключением руководителей среднего звена или лиц, занимающих более низкие позиции).</w:t>
      </w:r>
    </w:p>
    <w:p w:rsidR="009375A2" w:rsidRPr="00A91F99" w:rsidRDefault="009375A2" w:rsidP="009375A2">
      <w:pPr>
        <w:spacing w:line="240" w:lineRule="auto"/>
        <w:ind w:firstLine="0"/>
        <w:rPr>
          <w:sz w:val="24"/>
          <w:szCs w:val="24"/>
        </w:rPr>
      </w:pPr>
      <w:r w:rsidRPr="00A91F99">
        <w:rPr>
          <w:b/>
          <w:sz w:val="24"/>
          <w:szCs w:val="24"/>
        </w:rPr>
        <w:lastRenderedPageBreak/>
        <w:t>5. ЛИЦО, СВЯЗАННОЕ С ПДЛ</w:t>
      </w:r>
      <w:r w:rsidRPr="00A91F99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неполнородный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</w:p>
    <w:p w:rsidR="009375A2" w:rsidRPr="00A91F99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91F99">
        <w:rPr>
          <w:b/>
          <w:sz w:val="24"/>
          <w:szCs w:val="24"/>
        </w:rPr>
        <w:t>6. Международные организации</w:t>
      </w:r>
      <w:r w:rsidRPr="00A91F99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странами-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</w:p>
    <w:p w:rsidR="004F4D80" w:rsidRPr="00A91F99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91F99">
        <w:rPr>
          <w:sz w:val="24"/>
          <w:szCs w:val="24"/>
        </w:rPr>
        <w:t>В графе 1</w:t>
      </w:r>
      <w:r w:rsidR="009375A2" w:rsidRPr="00A91F99">
        <w:rPr>
          <w:sz w:val="24"/>
          <w:szCs w:val="24"/>
        </w:rPr>
        <w:t>6</w:t>
      </w:r>
      <w:r w:rsidRPr="00A91F99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91F99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014" w:name="_Ref55336378"/>
      <w:bookmarkStart w:id="1015" w:name="_Toc57314676"/>
      <w:bookmarkStart w:id="1016" w:name="_Toc69728990"/>
      <w:bookmarkStart w:id="1017" w:name="_Toc98253942"/>
      <w:bookmarkStart w:id="1018" w:name="_Toc165173868"/>
      <w:bookmarkStart w:id="1019" w:name="_Toc423423674"/>
      <w:r w:rsidRPr="00A91F99">
        <w:rPr>
          <w:sz w:val="24"/>
          <w:szCs w:val="24"/>
        </w:rPr>
        <w:t>В графе 1</w:t>
      </w:r>
      <w:r w:rsidR="009375A2" w:rsidRPr="00A91F99">
        <w:rPr>
          <w:sz w:val="24"/>
          <w:szCs w:val="24"/>
        </w:rPr>
        <w:t>7</w:t>
      </w:r>
      <w:r w:rsidRPr="00A91F99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91F99">
        <w:rPr>
          <w:sz w:val="24"/>
          <w:szCs w:val="24"/>
        </w:rPr>
        <w:t xml:space="preserve"> №209-ФЗ от 24.07.2007 с изменениями</w:t>
      </w:r>
      <w:r w:rsidRPr="00A91F99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91F99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Декларация о соответствии участника/соисполнителя/члена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 w:rsidRPr="00A91F99">
        <w:rPr>
          <w:sz w:val="24"/>
          <w:szCs w:val="24"/>
        </w:rPr>
        <w:fldChar w:fldCharType="begin"/>
      </w:r>
      <w:r w:rsidRPr="00A91F99">
        <w:rPr>
          <w:sz w:val="24"/>
          <w:szCs w:val="24"/>
        </w:rPr>
        <w:instrText xml:space="preserve"> REF _Ref491179060 \r \h </w:instrText>
      </w:r>
      <w:r w:rsidR="00A91F99" w:rsidRPr="00A91F99">
        <w:rPr>
          <w:sz w:val="24"/>
          <w:szCs w:val="24"/>
        </w:rPr>
        <w:instrText xml:space="preserve"> \* MERGEFORMAT </w:instrText>
      </w:r>
      <w:r w:rsidR="007F30BA" w:rsidRPr="00A91F99">
        <w:rPr>
          <w:sz w:val="24"/>
          <w:szCs w:val="24"/>
        </w:rPr>
      </w:r>
      <w:r w:rsidR="007F30BA" w:rsidRPr="00A91F99">
        <w:rPr>
          <w:sz w:val="24"/>
          <w:szCs w:val="24"/>
        </w:rPr>
        <w:fldChar w:fldCharType="separate"/>
      </w:r>
      <w:r w:rsidR="003C31A6" w:rsidRPr="00A91F99">
        <w:rPr>
          <w:sz w:val="24"/>
          <w:szCs w:val="24"/>
        </w:rPr>
        <w:t>5.6.2</w:t>
      </w:r>
      <w:r w:rsidR="007F30BA" w:rsidRPr="00A91F99">
        <w:rPr>
          <w:sz w:val="24"/>
          <w:szCs w:val="24"/>
        </w:rPr>
        <w:fldChar w:fldCharType="end"/>
      </w:r>
      <w:r w:rsidRPr="00A91F99">
        <w:rPr>
          <w:sz w:val="24"/>
          <w:szCs w:val="24"/>
        </w:rPr>
        <w:t>), подаётся в случае отсутствия сведений об участнике/соисполнителе/членах Коллективного участника закупки, который(ые) являет(ют)ся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случае, если Участник/соисполнитель/член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91F99">
        <w:rPr>
          <w:sz w:val="24"/>
          <w:szCs w:val="24"/>
        </w:rPr>
        <w:t>.</w:t>
      </w:r>
    </w:p>
    <w:p w:rsidR="004F4D80" w:rsidRPr="00A91F9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020" w:name="_Ref449016627"/>
      <w:bookmarkStart w:id="1021" w:name="_Toc525898853"/>
      <w:r w:rsidRPr="00A91F99">
        <w:lastRenderedPageBreak/>
        <w:t xml:space="preserve">Справка о перечне и годовых объемах выполнения аналогичных договоров (форма </w:t>
      </w:r>
      <w:r w:rsidR="00B8118F" w:rsidRPr="00A91F99">
        <w:t>8</w:t>
      </w:r>
      <w:r w:rsidRPr="00A91F99">
        <w:t>)</w:t>
      </w:r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</w:p>
    <w:p w:rsidR="004F4D80" w:rsidRPr="00A91F99" w:rsidRDefault="004F4D80" w:rsidP="004F4D80">
      <w:pPr>
        <w:pStyle w:val="3"/>
        <w:rPr>
          <w:szCs w:val="24"/>
        </w:rPr>
      </w:pPr>
      <w:bookmarkStart w:id="1022" w:name="_Toc98253943"/>
      <w:bookmarkStart w:id="1023" w:name="_Toc157248195"/>
      <w:bookmarkStart w:id="1024" w:name="_Toc157496564"/>
      <w:bookmarkStart w:id="1025" w:name="_Toc158206103"/>
      <w:bookmarkStart w:id="1026" w:name="_Toc164057788"/>
      <w:bookmarkStart w:id="1027" w:name="_Toc164137138"/>
      <w:bookmarkStart w:id="1028" w:name="_Toc164161298"/>
      <w:bookmarkStart w:id="1029" w:name="_Toc165173869"/>
      <w:bookmarkStart w:id="1030" w:name="_Toc439170693"/>
      <w:bookmarkStart w:id="1031" w:name="_Toc439172795"/>
      <w:bookmarkStart w:id="1032" w:name="_Toc439173239"/>
      <w:bookmarkStart w:id="1033" w:name="_Toc439238235"/>
      <w:bookmarkStart w:id="1034" w:name="_Toc439252782"/>
      <w:bookmarkStart w:id="1035" w:name="_Toc439323756"/>
      <w:bookmarkStart w:id="1036" w:name="_Toc440361393"/>
      <w:bookmarkStart w:id="1037" w:name="_Toc440376275"/>
      <w:bookmarkStart w:id="1038" w:name="_Toc440382533"/>
      <w:bookmarkStart w:id="1039" w:name="_Toc440447203"/>
      <w:bookmarkStart w:id="1040" w:name="_Toc440632364"/>
      <w:bookmarkStart w:id="1041" w:name="_Toc440875136"/>
      <w:bookmarkStart w:id="1042" w:name="_Toc441131123"/>
      <w:bookmarkStart w:id="1043" w:name="_Toc465774646"/>
      <w:bookmarkStart w:id="1044" w:name="_Toc465848875"/>
      <w:bookmarkStart w:id="1045" w:name="_Toc468875378"/>
      <w:bookmarkStart w:id="1046" w:name="_Toc469488430"/>
      <w:bookmarkStart w:id="1047" w:name="_Toc471894952"/>
      <w:bookmarkStart w:id="1048" w:name="_Toc498590377"/>
      <w:bookmarkStart w:id="1049" w:name="_Toc525898854"/>
      <w:r w:rsidRPr="00A91F99">
        <w:rPr>
          <w:szCs w:val="24"/>
        </w:rPr>
        <w:t>Форма Справки о перечне и годовых объемах выполнения аналогичных договоров</w:t>
      </w:r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</w:p>
    <w:p w:rsidR="004F4D80" w:rsidRPr="00A91F9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91F99">
        <w:rPr>
          <w:b/>
          <w:spacing w:val="36"/>
          <w:sz w:val="24"/>
          <w:szCs w:val="24"/>
        </w:rPr>
        <w:t>начало формы</w:t>
      </w:r>
    </w:p>
    <w:p w:rsidR="004F4D80" w:rsidRPr="00A91F9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91F99">
        <w:rPr>
          <w:sz w:val="24"/>
          <w:szCs w:val="24"/>
        </w:rPr>
        <w:t xml:space="preserve">Приложение </w:t>
      </w:r>
      <w:r w:rsidR="00B8118F" w:rsidRPr="00A91F99">
        <w:rPr>
          <w:sz w:val="24"/>
          <w:szCs w:val="24"/>
        </w:rPr>
        <w:t>8</w:t>
      </w:r>
      <w:r w:rsidRPr="00A91F99">
        <w:rPr>
          <w:sz w:val="24"/>
          <w:szCs w:val="24"/>
        </w:rPr>
        <w:t xml:space="preserve"> к письму о подаче оферты</w:t>
      </w:r>
      <w:r w:rsidRPr="00A91F99">
        <w:rPr>
          <w:sz w:val="24"/>
          <w:szCs w:val="24"/>
        </w:rPr>
        <w:br/>
        <w:t>от «____»_____________ г. №__________</w:t>
      </w: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</w:p>
    <w:p w:rsidR="004F4D80" w:rsidRPr="00A91F99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91F99">
        <w:rPr>
          <w:b/>
          <w:sz w:val="24"/>
          <w:szCs w:val="24"/>
        </w:rPr>
        <w:t>Справка о перечне и объемах выполнения аналогичных договоров за последние 3 года</w:t>
      </w: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</w:p>
    <w:p w:rsidR="004F4D80" w:rsidRPr="00A91F9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91F99">
        <w:rPr>
          <w:sz w:val="24"/>
          <w:szCs w:val="24"/>
        </w:rPr>
        <w:t xml:space="preserve">Наименование и адрес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а: _________________________________</w:t>
      </w: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A91F99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A91F99" w:rsidRDefault="004F4D80" w:rsidP="004F4D80">
            <w:pPr>
              <w:spacing w:line="240" w:lineRule="auto"/>
              <w:ind w:firstLine="0"/>
              <w:jc w:val="center"/>
            </w:pPr>
            <w:r w:rsidRPr="00A91F99">
              <w:t>№</w:t>
            </w:r>
          </w:p>
          <w:p w:rsidR="004F4D80" w:rsidRPr="00A91F99" w:rsidRDefault="004F4D80" w:rsidP="004F4D80">
            <w:pPr>
              <w:spacing w:line="240" w:lineRule="auto"/>
              <w:ind w:firstLine="0"/>
              <w:jc w:val="center"/>
            </w:pPr>
            <w:r w:rsidRPr="00A91F99">
              <w:t>п/п</w:t>
            </w:r>
          </w:p>
        </w:tc>
        <w:tc>
          <w:tcPr>
            <w:tcW w:w="2520" w:type="dxa"/>
            <w:vAlign w:val="center"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F99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F99">
              <w:t xml:space="preserve">Заказчик </w:t>
            </w:r>
            <w:r w:rsidRPr="00A91F99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A91F99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A91F99">
              <w:t>Описание договора</w:t>
            </w:r>
            <w:r w:rsidRPr="00A91F99">
              <w:br/>
              <w:t xml:space="preserve">(объем и состав </w:t>
            </w:r>
            <w:r w:rsidR="00CC3DAD" w:rsidRPr="00A91F99">
              <w:t>услуг</w:t>
            </w:r>
            <w:r w:rsidRPr="00A91F99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F99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F99">
              <w:t>Сведения о рекламациях по перечисленным договорам</w:t>
            </w:r>
          </w:p>
        </w:tc>
      </w:tr>
      <w:tr w:rsidR="004F4D80" w:rsidRPr="00A91F99" w:rsidTr="004F4D80">
        <w:trPr>
          <w:cantSplit/>
        </w:trPr>
        <w:tc>
          <w:tcPr>
            <w:tcW w:w="720" w:type="dxa"/>
            <w:vAlign w:val="center"/>
          </w:tcPr>
          <w:p w:rsidR="004F4D80" w:rsidRPr="00A91F99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720" w:type="dxa"/>
            <w:vAlign w:val="center"/>
          </w:tcPr>
          <w:p w:rsidR="004F4D80" w:rsidRPr="00A91F99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720" w:type="dxa"/>
            <w:vAlign w:val="center"/>
          </w:tcPr>
          <w:p w:rsidR="004F4D80" w:rsidRPr="00A91F99" w:rsidRDefault="004F4D80" w:rsidP="007A50C6">
            <w:pPr>
              <w:numPr>
                <w:ilvl w:val="0"/>
                <w:numId w:val="52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720" w:type="dxa"/>
            <w:vAlign w:val="center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91F99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A91F99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91F99">
              <w:rPr>
                <w:b/>
                <w:sz w:val="22"/>
              </w:rPr>
              <w:t>ИТОГО за полный год [</w:t>
            </w:r>
            <w:r w:rsidRPr="00A91F99">
              <w:rPr>
                <w:rStyle w:val="aa"/>
                <w:sz w:val="22"/>
              </w:rPr>
              <w:t>указать год, например «201</w:t>
            </w:r>
            <w:r w:rsidR="00176133" w:rsidRPr="00A91F99">
              <w:rPr>
                <w:rStyle w:val="aa"/>
                <w:sz w:val="22"/>
              </w:rPr>
              <w:t>5</w:t>
            </w:r>
            <w:r w:rsidRPr="00A91F99">
              <w:rPr>
                <w:rStyle w:val="aa"/>
                <w:sz w:val="22"/>
              </w:rPr>
              <w:t>»</w:t>
            </w:r>
            <w:r w:rsidRPr="00A91F99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91F99">
              <w:rPr>
                <w:b/>
                <w:sz w:val="22"/>
              </w:rPr>
              <w:t>х</w:t>
            </w:r>
          </w:p>
        </w:tc>
      </w:tr>
      <w:tr w:rsidR="004F4D80" w:rsidRPr="00A91F99" w:rsidTr="004F4D80">
        <w:trPr>
          <w:cantSplit/>
        </w:trPr>
        <w:tc>
          <w:tcPr>
            <w:tcW w:w="720" w:type="dxa"/>
            <w:vAlign w:val="center"/>
          </w:tcPr>
          <w:p w:rsidR="004F4D80" w:rsidRPr="00A91F99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720" w:type="dxa"/>
            <w:vAlign w:val="center"/>
          </w:tcPr>
          <w:p w:rsidR="004F4D80" w:rsidRPr="00A91F99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720" w:type="dxa"/>
            <w:vAlign w:val="center"/>
          </w:tcPr>
          <w:p w:rsidR="004F4D80" w:rsidRPr="00A91F99" w:rsidRDefault="004F4D80" w:rsidP="007A50C6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720" w:type="dxa"/>
            <w:vAlign w:val="center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91F99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A91F99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91F99">
              <w:rPr>
                <w:b/>
                <w:sz w:val="22"/>
              </w:rPr>
              <w:t>ИТОГО за полный год [</w:t>
            </w:r>
            <w:r w:rsidRPr="00A91F99">
              <w:rPr>
                <w:rStyle w:val="aa"/>
                <w:sz w:val="22"/>
              </w:rPr>
              <w:t>указать год, например «201</w:t>
            </w:r>
            <w:r w:rsidR="00176133" w:rsidRPr="00A91F99">
              <w:rPr>
                <w:rStyle w:val="aa"/>
                <w:sz w:val="22"/>
              </w:rPr>
              <w:t>6</w:t>
            </w:r>
            <w:r w:rsidRPr="00A91F99">
              <w:rPr>
                <w:rStyle w:val="aa"/>
                <w:sz w:val="22"/>
              </w:rPr>
              <w:t>»</w:t>
            </w:r>
            <w:r w:rsidRPr="00A91F99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91F99">
              <w:rPr>
                <w:b/>
                <w:sz w:val="22"/>
              </w:rPr>
              <w:t>х</w:t>
            </w:r>
          </w:p>
        </w:tc>
      </w:tr>
      <w:tr w:rsidR="004F4D80" w:rsidRPr="00A91F99" w:rsidTr="004F4D80">
        <w:trPr>
          <w:cantSplit/>
        </w:trPr>
        <w:tc>
          <w:tcPr>
            <w:tcW w:w="720" w:type="dxa"/>
            <w:vAlign w:val="center"/>
          </w:tcPr>
          <w:p w:rsidR="004F4D80" w:rsidRPr="00A91F99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720" w:type="dxa"/>
            <w:vAlign w:val="center"/>
          </w:tcPr>
          <w:p w:rsidR="004F4D80" w:rsidRPr="00A91F99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720" w:type="dxa"/>
            <w:vAlign w:val="center"/>
          </w:tcPr>
          <w:p w:rsidR="004F4D80" w:rsidRPr="00A91F99" w:rsidRDefault="004F4D80" w:rsidP="007A50C6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720" w:type="dxa"/>
            <w:vAlign w:val="center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91F99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7560" w:type="dxa"/>
            <w:gridSpan w:val="4"/>
          </w:tcPr>
          <w:p w:rsidR="004F4D80" w:rsidRPr="00A91F99" w:rsidRDefault="004F4D80" w:rsidP="00176133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91F99">
              <w:rPr>
                <w:b/>
                <w:sz w:val="22"/>
              </w:rPr>
              <w:t>ИТОГО за [</w:t>
            </w:r>
            <w:r w:rsidRPr="00A91F99">
              <w:rPr>
                <w:rStyle w:val="aa"/>
                <w:sz w:val="22"/>
              </w:rPr>
              <w:t>указать, в зависимости от обстоятельств, например «I квартал 201</w:t>
            </w:r>
            <w:r w:rsidR="00176133" w:rsidRPr="00A91F99">
              <w:rPr>
                <w:rStyle w:val="aa"/>
                <w:sz w:val="22"/>
              </w:rPr>
              <w:t>7</w:t>
            </w:r>
            <w:r w:rsidRPr="00A91F99">
              <w:rPr>
                <w:rStyle w:val="aa"/>
                <w:sz w:val="22"/>
              </w:rPr>
              <w:t xml:space="preserve"> года», «201</w:t>
            </w:r>
            <w:r w:rsidR="00176133" w:rsidRPr="00A91F99">
              <w:rPr>
                <w:rStyle w:val="aa"/>
                <w:sz w:val="22"/>
              </w:rPr>
              <w:t>7</w:t>
            </w:r>
            <w:r w:rsidRPr="00A91F99">
              <w:rPr>
                <w:rStyle w:val="aa"/>
                <w:sz w:val="22"/>
              </w:rPr>
              <w:t xml:space="preserve"> год» и т.д.</w:t>
            </w:r>
            <w:r w:rsidRPr="00A91F99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91F99">
              <w:rPr>
                <w:b/>
                <w:sz w:val="22"/>
              </w:rPr>
              <w:t>х</w:t>
            </w:r>
          </w:p>
        </w:tc>
      </w:tr>
    </w:tbl>
    <w:p w:rsidR="004F4D80" w:rsidRPr="00A91F99" w:rsidRDefault="004F4D80" w:rsidP="004F4D80">
      <w:pPr>
        <w:spacing w:line="240" w:lineRule="auto"/>
        <w:rPr>
          <w:sz w:val="24"/>
          <w:szCs w:val="24"/>
        </w:rPr>
      </w:pP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____________________________________</w:t>
      </w:r>
    </w:p>
    <w:p w:rsidR="004F4D80" w:rsidRPr="00A91F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F99">
        <w:rPr>
          <w:sz w:val="24"/>
          <w:szCs w:val="24"/>
          <w:vertAlign w:val="superscript"/>
        </w:rPr>
        <w:t>(подпись, М.П.)</w:t>
      </w: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____________________________________</w:t>
      </w:r>
    </w:p>
    <w:p w:rsidR="004F4D80" w:rsidRPr="00A91F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F9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91F99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91F99">
        <w:rPr>
          <w:b/>
          <w:spacing w:val="36"/>
          <w:sz w:val="24"/>
          <w:szCs w:val="24"/>
        </w:rPr>
        <w:t>конец формы</w:t>
      </w:r>
    </w:p>
    <w:p w:rsidR="00D904EF" w:rsidRPr="00A91F99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050" w:name="_Toc98253944"/>
      <w:bookmarkStart w:id="1051" w:name="_Toc157248196"/>
      <w:bookmarkStart w:id="1052" w:name="_Toc157496565"/>
      <w:bookmarkStart w:id="1053" w:name="_Toc158206104"/>
      <w:bookmarkStart w:id="1054" w:name="_Toc164057789"/>
      <w:bookmarkStart w:id="1055" w:name="_Toc164137139"/>
      <w:bookmarkStart w:id="1056" w:name="_Toc164161299"/>
      <w:bookmarkStart w:id="1057" w:name="_Toc165173870"/>
      <w:r w:rsidRPr="00A91F99">
        <w:rPr>
          <w:szCs w:val="24"/>
        </w:rPr>
        <w:br w:type="page"/>
      </w:r>
    </w:p>
    <w:p w:rsidR="004F4D80" w:rsidRPr="00A91F99" w:rsidRDefault="004F4D80" w:rsidP="004F4D80">
      <w:pPr>
        <w:pStyle w:val="3"/>
        <w:rPr>
          <w:szCs w:val="24"/>
        </w:rPr>
      </w:pPr>
      <w:bookmarkStart w:id="1058" w:name="_Toc439170694"/>
      <w:bookmarkStart w:id="1059" w:name="_Toc439172796"/>
      <w:bookmarkStart w:id="1060" w:name="_Toc439173240"/>
      <w:bookmarkStart w:id="1061" w:name="_Toc439238236"/>
      <w:bookmarkStart w:id="1062" w:name="_Toc439252783"/>
      <w:bookmarkStart w:id="1063" w:name="_Toc439323757"/>
      <w:bookmarkStart w:id="1064" w:name="_Toc440361394"/>
      <w:bookmarkStart w:id="1065" w:name="_Toc440376276"/>
      <w:bookmarkStart w:id="1066" w:name="_Toc440382534"/>
      <w:bookmarkStart w:id="1067" w:name="_Toc440447204"/>
      <w:bookmarkStart w:id="1068" w:name="_Toc440632365"/>
      <w:bookmarkStart w:id="1069" w:name="_Toc440875137"/>
      <w:bookmarkStart w:id="1070" w:name="_Toc441131124"/>
      <w:bookmarkStart w:id="1071" w:name="_Toc465774647"/>
      <w:bookmarkStart w:id="1072" w:name="_Toc465848876"/>
      <w:bookmarkStart w:id="1073" w:name="_Toc468875379"/>
      <w:bookmarkStart w:id="1074" w:name="_Toc469488431"/>
      <w:bookmarkStart w:id="1075" w:name="_Toc471894953"/>
      <w:bookmarkStart w:id="1076" w:name="_Toc498590378"/>
      <w:bookmarkStart w:id="1077" w:name="_Toc525898855"/>
      <w:r w:rsidRPr="00A91F99">
        <w:rPr>
          <w:szCs w:val="24"/>
        </w:rPr>
        <w:lastRenderedPageBreak/>
        <w:t>Инструкции по заполнению</w:t>
      </w:r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</w:p>
    <w:p w:rsidR="004F4D80" w:rsidRPr="00A91F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Участник</w:t>
      </w:r>
      <w:r w:rsidR="004F4D80" w:rsidRPr="00A91F9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A91F99">
        <w:rPr>
          <w:sz w:val="24"/>
          <w:szCs w:val="24"/>
        </w:rPr>
        <w:t xml:space="preserve"> (подраздел </w:t>
      </w:r>
      <w:r w:rsidR="007F30BA" w:rsidRPr="00A91F99">
        <w:rPr>
          <w:sz w:val="24"/>
          <w:szCs w:val="24"/>
        </w:rPr>
        <w:fldChar w:fldCharType="begin"/>
      </w:r>
      <w:r w:rsidR="00D90031" w:rsidRPr="00A91F99">
        <w:rPr>
          <w:sz w:val="24"/>
          <w:szCs w:val="24"/>
        </w:rPr>
        <w:instrText xml:space="preserve"> REF _Ref55336310 \r \h </w:instrText>
      </w:r>
      <w:r w:rsidR="00A91F99" w:rsidRPr="00A91F99">
        <w:rPr>
          <w:sz w:val="24"/>
          <w:szCs w:val="24"/>
        </w:rPr>
        <w:instrText xml:space="preserve"> \* MERGEFORMAT </w:instrText>
      </w:r>
      <w:r w:rsidR="007F30BA" w:rsidRPr="00A91F99">
        <w:rPr>
          <w:sz w:val="24"/>
          <w:szCs w:val="24"/>
        </w:rPr>
      </w:r>
      <w:r w:rsidR="007F30BA" w:rsidRPr="00A91F99">
        <w:rPr>
          <w:sz w:val="24"/>
          <w:szCs w:val="24"/>
        </w:rPr>
        <w:fldChar w:fldCharType="separate"/>
      </w:r>
      <w:r w:rsidR="003C31A6" w:rsidRPr="00A91F99">
        <w:rPr>
          <w:sz w:val="24"/>
          <w:szCs w:val="24"/>
        </w:rPr>
        <w:t>5.1</w:t>
      </w:r>
      <w:r w:rsidR="007F30BA" w:rsidRPr="00A91F99">
        <w:rPr>
          <w:sz w:val="24"/>
          <w:szCs w:val="24"/>
        </w:rPr>
        <w:fldChar w:fldCharType="end"/>
      </w:r>
      <w:r w:rsidR="00D90031" w:rsidRPr="00A91F99">
        <w:rPr>
          <w:sz w:val="24"/>
          <w:szCs w:val="24"/>
        </w:rPr>
        <w:t>)</w:t>
      </w:r>
      <w:r w:rsidR="004F4D80" w:rsidRPr="00A91F99">
        <w:rPr>
          <w:sz w:val="24"/>
          <w:szCs w:val="24"/>
        </w:rPr>
        <w:t>.</w:t>
      </w:r>
    </w:p>
    <w:p w:rsidR="004F4D80" w:rsidRPr="00A91F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Участник</w:t>
      </w:r>
      <w:r w:rsidR="004F4D80" w:rsidRPr="00A91F99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91F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В этой форме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 w:rsidRPr="00A91F99">
        <w:rPr>
          <w:sz w:val="24"/>
          <w:szCs w:val="24"/>
        </w:rPr>
        <w:t>оказан</w:t>
      </w:r>
      <w:r w:rsidRPr="00A91F99">
        <w:rPr>
          <w:sz w:val="24"/>
          <w:szCs w:val="24"/>
        </w:rPr>
        <w:t xml:space="preserve">ия и прочим требованиям раздела </w:t>
      </w:r>
      <w:r w:rsidR="007F30BA" w:rsidRPr="00A91F99">
        <w:rPr>
          <w:sz w:val="24"/>
          <w:szCs w:val="24"/>
        </w:rPr>
        <w:fldChar w:fldCharType="begin"/>
      </w:r>
      <w:r w:rsidR="00D90031" w:rsidRPr="00A91F99">
        <w:rPr>
          <w:sz w:val="24"/>
          <w:szCs w:val="24"/>
        </w:rPr>
        <w:instrText xml:space="preserve"> REF _Ref440274159 \r \h </w:instrText>
      </w:r>
      <w:r w:rsidR="00A91F99" w:rsidRPr="00A91F99">
        <w:rPr>
          <w:sz w:val="24"/>
          <w:szCs w:val="24"/>
        </w:rPr>
        <w:instrText xml:space="preserve"> \* MERGEFORMAT </w:instrText>
      </w:r>
      <w:r w:rsidR="007F30BA" w:rsidRPr="00A91F99">
        <w:rPr>
          <w:sz w:val="24"/>
          <w:szCs w:val="24"/>
        </w:rPr>
      </w:r>
      <w:r w:rsidR="007F30BA" w:rsidRPr="00A91F99">
        <w:rPr>
          <w:sz w:val="24"/>
          <w:szCs w:val="24"/>
        </w:rPr>
        <w:fldChar w:fldCharType="separate"/>
      </w:r>
      <w:r w:rsidR="003C31A6" w:rsidRPr="00A91F99">
        <w:rPr>
          <w:sz w:val="24"/>
          <w:szCs w:val="24"/>
        </w:rPr>
        <w:t>4</w:t>
      </w:r>
      <w:r w:rsidR="007F30BA" w:rsidRPr="00A91F99">
        <w:rPr>
          <w:sz w:val="24"/>
          <w:szCs w:val="24"/>
        </w:rPr>
        <w:fldChar w:fldCharType="end"/>
      </w:r>
      <w:r w:rsidRPr="00A91F99">
        <w:rPr>
          <w:sz w:val="24"/>
          <w:szCs w:val="24"/>
        </w:rPr>
        <w:t>.</w:t>
      </w:r>
    </w:p>
    <w:p w:rsidR="004F4D80" w:rsidRPr="00A91F99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A91F99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A91F99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A91F99">
        <w:rPr>
          <w:sz w:val="24"/>
          <w:szCs w:val="24"/>
        </w:rPr>
        <w:t>.</w:t>
      </w:r>
    </w:p>
    <w:p w:rsidR="004F4D80" w:rsidRPr="00A91F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Участник</w:t>
      </w:r>
      <w:r w:rsidR="004F4D80" w:rsidRPr="00A91F99">
        <w:rPr>
          <w:sz w:val="24"/>
          <w:szCs w:val="24"/>
        </w:rPr>
        <w:t xml:space="preserve"> может включать и незавершенные договоры, обязательно отмечая данный факт.</w:t>
      </w:r>
    </w:p>
    <w:p w:rsidR="004F4D80" w:rsidRPr="00A91F9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78" w:name="_Ref55336389"/>
      <w:bookmarkStart w:id="1079" w:name="_Toc57314677"/>
      <w:bookmarkStart w:id="1080" w:name="_Toc69728991"/>
      <w:bookmarkStart w:id="1081" w:name="_Toc98253945"/>
      <w:bookmarkStart w:id="1082" w:name="_Toc165173871"/>
      <w:bookmarkStart w:id="1083" w:name="_Toc423423675"/>
      <w:bookmarkStart w:id="1084" w:name="_Toc525898856"/>
      <w:r w:rsidRPr="00A91F99">
        <w:lastRenderedPageBreak/>
        <w:t xml:space="preserve">Справка о материально-технических ресурсах (форма </w:t>
      </w:r>
      <w:r w:rsidR="00B8118F" w:rsidRPr="00A91F99">
        <w:t>9</w:t>
      </w:r>
      <w:r w:rsidRPr="00A91F99">
        <w:t>)</w:t>
      </w:r>
      <w:bookmarkEnd w:id="1078"/>
      <w:bookmarkEnd w:id="1079"/>
      <w:bookmarkEnd w:id="1080"/>
      <w:bookmarkEnd w:id="1081"/>
      <w:bookmarkEnd w:id="1082"/>
      <w:bookmarkEnd w:id="1083"/>
      <w:bookmarkEnd w:id="1084"/>
    </w:p>
    <w:p w:rsidR="004F4D80" w:rsidRPr="00A91F99" w:rsidRDefault="004F4D80" w:rsidP="004F4D80">
      <w:pPr>
        <w:pStyle w:val="3"/>
        <w:rPr>
          <w:szCs w:val="24"/>
        </w:rPr>
      </w:pPr>
      <w:bookmarkStart w:id="1085" w:name="_Toc98253946"/>
      <w:bookmarkStart w:id="1086" w:name="_Toc157248198"/>
      <w:bookmarkStart w:id="1087" w:name="_Toc157496567"/>
      <w:bookmarkStart w:id="1088" w:name="_Toc158206106"/>
      <w:bookmarkStart w:id="1089" w:name="_Toc164057791"/>
      <w:bookmarkStart w:id="1090" w:name="_Toc164137141"/>
      <w:bookmarkStart w:id="1091" w:name="_Toc164161301"/>
      <w:bookmarkStart w:id="1092" w:name="_Toc165173872"/>
      <w:bookmarkStart w:id="1093" w:name="_Toc439170696"/>
      <w:bookmarkStart w:id="1094" w:name="_Toc439172798"/>
      <w:bookmarkStart w:id="1095" w:name="_Toc439173242"/>
      <w:bookmarkStart w:id="1096" w:name="_Toc439238238"/>
      <w:bookmarkStart w:id="1097" w:name="_Toc439252785"/>
      <w:bookmarkStart w:id="1098" w:name="_Toc439323759"/>
      <w:bookmarkStart w:id="1099" w:name="_Toc440361396"/>
      <w:bookmarkStart w:id="1100" w:name="_Toc440376278"/>
      <w:bookmarkStart w:id="1101" w:name="_Toc440382536"/>
      <w:bookmarkStart w:id="1102" w:name="_Toc440447206"/>
      <w:bookmarkStart w:id="1103" w:name="_Toc440632367"/>
      <w:bookmarkStart w:id="1104" w:name="_Toc440875139"/>
      <w:bookmarkStart w:id="1105" w:name="_Toc441131126"/>
      <w:bookmarkStart w:id="1106" w:name="_Toc465774649"/>
      <w:bookmarkStart w:id="1107" w:name="_Toc465848878"/>
      <w:bookmarkStart w:id="1108" w:name="_Toc468875381"/>
      <w:bookmarkStart w:id="1109" w:name="_Toc469488433"/>
      <w:bookmarkStart w:id="1110" w:name="_Toc471894955"/>
      <w:bookmarkStart w:id="1111" w:name="_Toc498590380"/>
      <w:bookmarkStart w:id="1112" w:name="_Toc525898857"/>
      <w:r w:rsidRPr="00A91F99">
        <w:rPr>
          <w:szCs w:val="24"/>
        </w:rPr>
        <w:t>Форма Справки о материально-технических ресурсах</w:t>
      </w:r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</w:p>
    <w:p w:rsidR="004F4D80" w:rsidRPr="00A91F9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91F99">
        <w:rPr>
          <w:b/>
          <w:spacing w:val="36"/>
          <w:sz w:val="24"/>
          <w:szCs w:val="24"/>
        </w:rPr>
        <w:t>начало формы</w:t>
      </w:r>
    </w:p>
    <w:p w:rsidR="004F4D80" w:rsidRPr="00A91F9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91F99">
        <w:rPr>
          <w:sz w:val="24"/>
          <w:szCs w:val="24"/>
        </w:rPr>
        <w:t xml:space="preserve">Приложение </w:t>
      </w:r>
      <w:r w:rsidR="00B8118F" w:rsidRPr="00A91F99">
        <w:rPr>
          <w:sz w:val="24"/>
          <w:szCs w:val="24"/>
        </w:rPr>
        <w:t>9</w:t>
      </w:r>
      <w:r w:rsidRPr="00A91F99">
        <w:rPr>
          <w:sz w:val="24"/>
          <w:szCs w:val="24"/>
        </w:rPr>
        <w:t xml:space="preserve"> к письму о подаче оферты</w:t>
      </w:r>
      <w:r w:rsidRPr="00A91F99">
        <w:rPr>
          <w:sz w:val="24"/>
          <w:szCs w:val="24"/>
        </w:rPr>
        <w:br/>
        <w:t>от «____»_____________ г. №__________</w:t>
      </w:r>
    </w:p>
    <w:p w:rsidR="004F4D80" w:rsidRPr="00A91F99" w:rsidRDefault="004F4D80" w:rsidP="004F4D80">
      <w:pPr>
        <w:rPr>
          <w:sz w:val="24"/>
          <w:szCs w:val="24"/>
        </w:rPr>
      </w:pPr>
    </w:p>
    <w:p w:rsidR="004F4D80" w:rsidRPr="00A91F99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91F99">
        <w:rPr>
          <w:b/>
          <w:sz w:val="24"/>
          <w:szCs w:val="24"/>
        </w:rPr>
        <w:t>Справка о материально-технических ресурсах</w:t>
      </w:r>
    </w:p>
    <w:p w:rsidR="004F4D80" w:rsidRPr="00A91F99" w:rsidRDefault="004F4D80" w:rsidP="004F4D80">
      <w:pPr>
        <w:rPr>
          <w:sz w:val="24"/>
          <w:szCs w:val="24"/>
        </w:rPr>
      </w:pPr>
    </w:p>
    <w:p w:rsidR="004F4D80" w:rsidRPr="00A91F99" w:rsidRDefault="004F4D80" w:rsidP="004F4D80">
      <w:pPr>
        <w:ind w:firstLine="0"/>
        <w:rPr>
          <w:sz w:val="24"/>
          <w:szCs w:val="24"/>
        </w:rPr>
      </w:pPr>
      <w:r w:rsidRPr="00A91F99">
        <w:rPr>
          <w:sz w:val="24"/>
          <w:szCs w:val="24"/>
        </w:rPr>
        <w:t xml:space="preserve">Наименование и адрес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а: _________________________________</w:t>
      </w:r>
    </w:p>
    <w:p w:rsidR="004F4D80" w:rsidRPr="00A91F99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A91F99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A91F99" w:rsidRDefault="004F4D80" w:rsidP="004F4D80">
            <w:pPr>
              <w:spacing w:line="240" w:lineRule="auto"/>
              <w:ind w:firstLine="0"/>
              <w:jc w:val="center"/>
            </w:pPr>
            <w:r w:rsidRPr="00A91F99">
              <w:t>№</w:t>
            </w:r>
          </w:p>
          <w:p w:rsidR="004F4D80" w:rsidRPr="00A91F99" w:rsidRDefault="004F4D80" w:rsidP="004F4D80">
            <w:pPr>
              <w:spacing w:line="240" w:lineRule="auto"/>
              <w:ind w:firstLine="0"/>
              <w:jc w:val="center"/>
            </w:pPr>
            <w:r w:rsidRPr="00A91F99">
              <w:t>п/п</w:t>
            </w:r>
          </w:p>
        </w:tc>
        <w:tc>
          <w:tcPr>
            <w:tcW w:w="1590" w:type="dxa"/>
            <w:vAlign w:val="center"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F99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F99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F99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F99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F99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F99">
              <w:t>Примечания</w:t>
            </w:r>
          </w:p>
        </w:tc>
      </w:tr>
      <w:tr w:rsidR="004F4D80" w:rsidRPr="00A91F99" w:rsidTr="004F4D80">
        <w:trPr>
          <w:cantSplit/>
        </w:trPr>
        <w:tc>
          <w:tcPr>
            <w:tcW w:w="720" w:type="dxa"/>
            <w:vAlign w:val="center"/>
          </w:tcPr>
          <w:p w:rsidR="004F4D80" w:rsidRPr="00A91F99" w:rsidRDefault="004F4D80" w:rsidP="007A50C6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720" w:type="dxa"/>
            <w:vAlign w:val="center"/>
          </w:tcPr>
          <w:p w:rsidR="004F4D80" w:rsidRPr="00A91F99" w:rsidRDefault="004F4D80" w:rsidP="007A50C6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720" w:type="dxa"/>
            <w:vAlign w:val="center"/>
          </w:tcPr>
          <w:p w:rsidR="004F4D80" w:rsidRPr="00A91F99" w:rsidRDefault="004F4D80" w:rsidP="007A50C6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720" w:type="dxa"/>
            <w:vAlign w:val="center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91F99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91F99" w:rsidRDefault="004F4D80" w:rsidP="004F4D80">
      <w:pPr>
        <w:rPr>
          <w:sz w:val="24"/>
          <w:szCs w:val="24"/>
        </w:rPr>
      </w:pP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____________________________________</w:t>
      </w:r>
    </w:p>
    <w:p w:rsidR="004F4D80" w:rsidRPr="00A91F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F99">
        <w:rPr>
          <w:sz w:val="24"/>
          <w:szCs w:val="24"/>
          <w:vertAlign w:val="superscript"/>
        </w:rPr>
        <w:t>(подпись, М.П.)</w:t>
      </w: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____________________________________</w:t>
      </w:r>
    </w:p>
    <w:p w:rsidR="004F4D80" w:rsidRPr="00A91F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F9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91F99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91F99">
        <w:rPr>
          <w:b/>
          <w:spacing w:val="36"/>
          <w:sz w:val="24"/>
          <w:szCs w:val="24"/>
        </w:rPr>
        <w:t>конец формы</w:t>
      </w:r>
    </w:p>
    <w:p w:rsidR="004F4D80" w:rsidRPr="00A91F99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113" w:name="_Toc98253947"/>
      <w:bookmarkStart w:id="1114" w:name="_Toc157248199"/>
      <w:bookmarkStart w:id="1115" w:name="_Toc157496568"/>
      <w:bookmarkStart w:id="1116" w:name="_Toc158206107"/>
      <w:bookmarkStart w:id="1117" w:name="_Toc164057792"/>
      <w:bookmarkStart w:id="1118" w:name="_Toc164137142"/>
      <w:bookmarkStart w:id="1119" w:name="_Toc164161302"/>
      <w:bookmarkStart w:id="1120" w:name="_Toc165173873"/>
    </w:p>
    <w:p w:rsidR="00D904EF" w:rsidRPr="00A91F99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A91F99">
        <w:rPr>
          <w:b/>
          <w:szCs w:val="24"/>
        </w:rPr>
        <w:br w:type="page"/>
      </w:r>
    </w:p>
    <w:p w:rsidR="004F4D80" w:rsidRPr="00A91F99" w:rsidRDefault="004F4D80" w:rsidP="004F4D80">
      <w:pPr>
        <w:pStyle w:val="3"/>
        <w:rPr>
          <w:szCs w:val="24"/>
        </w:rPr>
      </w:pPr>
      <w:bookmarkStart w:id="1121" w:name="_Toc439170697"/>
      <w:bookmarkStart w:id="1122" w:name="_Toc439172799"/>
      <w:bookmarkStart w:id="1123" w:name="_Toc439173243"/>
      <w:bookmarkStart w:id="1124" w:name="_Toc439238239"/>
      <w:bookmarkStart w:id="1125" w:name="_Toc439252786"/>
      <w:bookmarkStart w:id="1126" w:name="_Toc439323760"/>
      <w:bookmarkStart w:id="1127" w:name="_Toc440361397"/>
      <w:bookmarkStart w:id="1128" w:name="_Toc440376279"/>
      <w:bookmarkStart w:id="1129" w:name="_Toc440382537"/>
      <w:bookmarkStart w:id="1130" w:name="_Toc440447207"/>
      <w:bookmarkStart w:id="1131" w:name="_Toc440632368"/>
      <w:bookmarkStart w:id="1132" w:name="_Toc440875140"/>
      <w:bookmarkStart w:id="1133" w:name="_Toc441131127"/>
      <w:bookmarkStart w:id="1134" w:name="_Toc465774650"/>
      <w:bookmarkStart w:id="1135" w:name="_Toc465848879"/>
      <w:bookmarkStart w:id="1136" w:name="_Toc468875382"/>
      <w:bookmarkStart w:id="1137" w:name="_Toc469488434"/>
      <w:bookmarkStart w:id="1138" w:name="_Toc471894956"/>
      <w:bookmarkStart w:id="1139" w:name="_Toc498590381"/>
      <w:bookmarkStart w:id="1140" w:name="_Toc525898858"/>
      <w:r w:rsidRPr="00A91F99">
        <w:rPr>
          <w:szCs w:val="24"/>
        </w:rPr>
        <w:lastRenderedPageBreak/>
        <w:t>Инструкции по заполнению</w:t>
      </w:r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</w:p>
    <w:p w:rsidR="004F4D80" w:rsidRPr="00A91F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Участник</w:t>
      </w:r>
      <w:r w:rsidR="004F4D80" w:rsidRPr="00A91F9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A91F99">
        <w:rPr>
          <w:sz w:val="24"/>
          <w:szCs w:val="24"/>
        </w:rPr>
        <w:t xml:space="preserve"> (подраздел </w:t>
      </w:r>
      <w:r w:rsidR="007F30BA" w:rsidRPr="00A91F99">
        <w:rPr>
          <w:sz w:val="24"/>
          <w:szCs w:val="24"/>
        </w:rPr>
        <w:fldChar w:fldCharType="begin"/>
      </w:r>
      <w:r w:rsidR="00D90031" w:rsidRPr="00A91F99">
        <w:rPr>
          <w:sz w:val="24"/>
          <w:szCs w:val="24"/>
        </w:rPr>
        <w:instrText xml:space="preserve"> REF _Ref55336310 \r \h </w:instrText>
      </w:r>
      <w:r w:rsidR="00A91F99" w:rsidRPr="00A91F99">
        <w:rPr>
          <w:sz w:val="24"/>
          <w:szCs w:val="24"/>
        </w:rPr>
        <w:instrText xml:space="preserve"> \* MERGEFORMAT </w:instrText>
      </w:r>
      <w:r w:rsidR="007F30BA" w:rsidRPr="00A91F99">
        <w:rPr>
          <w:sz w:val="24"/>
          <w:szCs w:val="24"/>
        </w:rPr>
      </w:r>
      <w:r w:rsidR="007F30BA" w:rsidRPr="00A91F99">
        <w:rPr>
          <w:sz w:val="24"/>
          <w:szCs w:val="24"/>
        </w:rPr>
        <w:fldChar w:fldCharType="separate"/>
      </w:r>
      <w:r w:rsidR="003C31A6" w:rsidRPr="00A91F99">
        <w:rPr>
          <w:sz w:val="24"/>
          <w:szCs w:val="24"/>
        </w:rPr>
        <w:t>5.1</w:t>
      </w:r>
      <w:r w:rsidR="007F30BA" w:rsidRPr="00A91F99">
        <w:rPr>
          <w:sz w:val="24"/>
          <w:szCs w:val="24"/>
        </w:rPr>
        <w:fldChar w:fldCharType="end"/>
      </w:r>
      <w:r w:rsidR="00D90031" w:rsidRPr="00A91F99">
        <w:rPr>
          <w:sz w:val="24"/>
          <w:szCs w:val="24"/>
        </w:rPr>
        <w:t>)</w:t>
      </w:r>
      <w:r w:rsidR="004F4D80" w:rsidRPr="00A91F99">
        <w:rPr>
          <w:sz w:val="24"/>
          <w:szCs w:val="24"/>
        </w:rPr>
        <w:t>.</w:t>
      </w:r>
    </w:p>
    <w:p w:rsidR="004F4D80" w:rsidRPr="00A91F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Участник</w:t>
      </w:r>
      <w:r w:rsidR="004F4D80" w:rsidRPr="00A91F99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91F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В данной справке перечисляются материально-технические ресурсы, которые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A91F99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A91F99">
        <w:rPr>
          <w:sz w:val="24"/>
          <w:szCs w:val="24"/>
        </w:rPr>
        <w:t>.</w:t>
      </w:r>
    </w:p>
    <w:p w:rsidR="004F4D80" w:rsidRPr="00A91F9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41" w:name="_Ref55336398"/>
      <w:bookmarkStart w:id="1142" w:name="_Toc57314678"/>
      <w:bookmarkStart w:id="1143" w:name="_Toc69728992"/>
      <w:bookmarkStart w:id="1144" w:name="_Toc98253948"/>
      <w:bookmarkStart w:id="1145" w:name="_Toc165173874"/>
      <w:bookmarkStart w:id="1146" w:name="_Toc423423676"/>
      <w:bookmarkStart w:id="1147" w:name="_Toc525898859"/>
      <w:r w:rsidRPr="00A91F99">
        <w:lastRenderedPageBreak/>
        <w:t xml:space="preserve">Справка о кадровых ресурсах (форма </w:t>
      </w:r>
      <w:r w:rsidR="00B8118F" w:rsidRPr="00A91F99">
        <w:t>10</w:t>
      </w:r>
      <w:r w:rsidRPr="00A91F99">
        <w:t>)</w:t>
      </w:r>
      <w:bookmarkEnd w:id="1141"/>
      <w:bookmarkEnd w:id="1142"/>
      <w:bookmarkEnd w:id="1143"/>
      <w:bookmarkEnd w:id="1144"/>
      <w:bookmarkEnd w:id="1145"/>
      <w:bookmarkEnd w:id="1146"/>
      <w:bookmarkEnd w:id="1147"/>
    </w:p>
    <w:p w:rsidR="004F4D80" w:rsidRPr="00A91F99" w:rsidRDefault="004F4D80" w:rsidP="004F4D80">
      <w:pPr>
        <w:pStyle w:val="3"/>
        <w:rPr>
          <w:szCs w:val="24"/>
        </w:rPr>
      </w:pPr>
      <w:bookmarkStart w:id="1148" w:name="_Toc98253949"/>
      <w:bookmarkStart w:id="1149" w:name="_Toc157248201"/>
      <w:bookmarkStart w:id="1150" w:name="_Toc157496570"/>
      <w:bookmarkStart w:id="1151" w:name="_Toc158206109"/>
      <w:bookmarkStart w:id="1152" w:name="_Toc164057794"/>
      <w:bookmarkStart w:id="1153" w:name="_Toc164137144"/>
      <w:bookmarkStart w:id="1154" w:name="_Toc164161304"/>
      <w:bookmarkStart w:id="1155" w:name="_Toc165173875"/>
      <w:bookmarkStart w:id="1156" w:name="_Toc439170699"/>
      <w:bookmarkStart w:id="1157" w:name="_Toc439172801"/>
      <w:bookmarkStart w:id="1158" w:name="_Toc439173245"/>
      <w:bookmarkStart w:id="1159" w:name="_Toc439238241"/>
      <w:bookmarkStart w:id="1160" w:name="_Toc439252788"/>
      <w:bookmarkStart w:id="1161" w:name="_Toc439323762"/>
      <w:bookmarkStart w:id="1162" w:name="_Toc440361399"/>
      <w:bookmarkStart w:id="1163" w:name="_Toc440376281"/>
      <w:bookmarkStart w:id="1164" w:name="_Toc440382539"/>
      <w:bookmarkStart w:id="1165" w:name="_Toc440447209"/>
      <w:bookmarkStart w:id="1166" w:name="_Toc440632370"/>
      <w:bookmarkStart w:id="1167" w:name="_Toc440875142"/>
      <w:bookmarkStart w:id="1168" w:name="_Toc441131129"/>
      <w:bookmarkStart w:id="1169" w:name="_Toc465774652"/>
      <w:bookmarkStart w:id="1170" w:name="_Toc465848881"/>
      <w:bookmarkStart w:id="1171" w:name="_Toc468875384"/>
      <w:bookmarkStart w:id="1172" w:name="_Toc469488436"/>
      <w:bookmarkStart w:id="1173" w:name="_Toc471894958"/>
      <w:bookmarkStart w:id="1174" w:name="_Toc498590383"/>
      <w:bookmarkStart w:id="1175" w:name="_Toc525898860"/>
      <w:r w:rsidRPr="00A91F99">
        <w:rPr>
          <w:szCs w:val="24"/>
        </w:rPr>
        <w:t>Форма Справки о кадровых ресурсах</w:t>
      </w:r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</w:p>
    <w:p w:rsidR="004F4D80" w:rsidRPr="00A91F99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91F99">
        <w:rPr>
          <w:b/>
          <w:spacing w:val="36"/>
          <w:sz w:val="24"/>
          <w:szCs w:val="24"/>
        </w:rPr>
        <w:t>начало формы</w:t>
      </w:r>
    </w:p>
    <w:p w:rsidR="004F4D80" w:rsidRPr="00A91F9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91F99">
        <w:rPr>
          <w:sz w:val="24"/>
          <w:szCs w:val="24"/>
        </w:rPr>
        <w:t xml:space="preserve">Приложение </w:t>
      </w:r>
      <w:r w:rsidR="00B8118F" w:rsidRPr="00A91F99">
        <w:rPr>
          <w:sz w:val="24"/>
          <w:szCs w:val="24"/>
        </w:rPr>
        <w:t>10</w:t>
      </w:r>
      <w:r w:rsidRPr="00A91F99">
        <w:rPr>
          <w:sz w:val="24"/>
          <w:szCs w:val="24"/>
        </w:rPr>
        <w:t xml:space="preserve"> к письму о подаче оферты</w:t>
      </w:r>
      <w:r w:rsidRPr="00A91F99">
        <w:rPr>
          <w:sz w:val="24"/>
          <w:szCs w:val="24"/>
        </w:rPr>
        <w:br/>
        <w:t>от «____»_____________ г. №__________</w:t>
      </w: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</w:p>
    <w:p w:rsidR="004F4D80" w:rsidRPr="00A91F99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91F99">
        <w:rPr>
          <w:b/>
          <w:sz w:val="24"/>
          <w:szCs w:val="24"/>
        </w:rPr>
        <w:t>Справка о кадровых ресурсах</w:t>
      </w: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</w:p>
    <w:p w:rsidR="004F4D80" w:rsidRPr="00A91F99" w:rsidRDefault="004F4D80" w:rsidP="004F4D80">
      <w:pPr>
        <w:spacing w:line="240" w:lineRule="auto"/>
        <w:ind w:firstLine="0"/>
        <w:rPr>
          <w:sz w:val="24"/>
          <w:szCs w:val="24"/>
        </w:rPr>
      </w:pPr>
      <w:r w:rsidRPr="00A91F99">
        <w:rPr>
          <w:sz w:val="24"/>
          <w:szCs w:val="24"/>
        </w:rPr>
        <w:t xml:space="preserve">Наименование и адрес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а: _________________________________</w:t>
      </w:r>
    </w:p>
    <w:p w:rsidR="004F4D80" w:rsidRPr="00A91F99" w:rsidRDefault="004F4D80" w:rsidP="004F4D80">
      <w:pPr>
        <w:spacing w:line="240" w:lineRule="auto"/>
        <w:ind w:firstLine="0"/>
        <w:rPr>
          <w:sz w:val="24"/>
          <w:szCs w:val="24"/>
        </w:rPr>
      </w:pPr>
    </w:p>
    <w:p w:rsidR="004F4D80" w:rsidRPr="00A91F99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A91F99">
        <w:rPr>
          <w:b/>
          <w:sz w:val="24"/>
          <w:szCs w:val="24"/>
        </w:rPr>
        <w:t>Таблица-1. Основные кадровые ресурсы</w:t>
      </w:r>
    </w:p>
    <w:p w:rsidR="004F4D80" w:rsidRPr="00A91F99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A91F99" w:rsidTr="004F4D80">
        <w:trPr>
          <w:trHeight w:val="551"/>
        </w:trPr>
        <w:tc>
          <w:tcPr>
            <w:tcW w:w="695" w:type="dxa"/>
            <w:vAlign w:val="center"/>
          </w:tcPr>
          <w:p w:rsidR="004F4D80" w:rsidRPr="00A91F99" w:rsidRDefault="004F4D80" w:rsidP="004F4D80">
            <w:pPr>
              <w:spacing w:line="240" w:lineRule="auto"/>
              <w:ind w:firstLine="0"/>
              <w:jc w:val="center"/>
            </w:pPr>
            <w:r w:rsidRPr="00A91F99">
              <w:t>№</w:t>
            </w:r>
            <w:r w:rsidRPr="00A91F99">
              <w:br/>
              <w:t>п/п</w:t>
            </w:r>
          </w:p>
        </w:tc>
        <w:tc>
          <w:tcPr>
            <w:tcW w:w="2268" w:type="dxa"/>
            <w:vAlign w:val="center"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F99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F99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F99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A91F99">
              <w:t>Стаж работы в данной или аналогичной должности, лет</w:t>
            </w:r>
          </w:p>
        </w:tc>
      </w:tr>
      <w:tr w:rsidR="004F4D80" w:rsidRPr="00A91F99" w:rsidTr="004F4D80">
        <w:trPr>
          <w:cantSplit/>
        </w:trPr>
        <w:tc>
          <w:tcPr>
            <w:tcW w:w="10246" w:type="dxa"/>
            <w:gridSpan w:val="5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91F99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A91F99" w:rsidTr="004F4D80">
        <w:tc>
          <w:tcPr>
            <w:tcW w:w="695" w:type="dxa"/>
          </w:tcPr>
          <w:p w:rsidR="004F4D80" w:rsidRPr="00A91F99" w:rsidRDefault="004F4D80" w:rsidP="007A50C6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c>
          <w:tcPr>
            <w:tcW w:w="695" w:type="dxa"/>
          </w:tcPr>
          <w:p w:rsidR="004F4D80" w:rsidRPr="00A91F99" w:rsidRDefault="004F4D80" w:rsidP="007A50C6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c>
          <w:tcPr>
            <w:tcW w:w="695" w:type="dxa"/>
          </w:tcPr>
          <w:p w:rsidR="004F4D80" w:rsidRPr="00A91F99" w:rsidRDefault="004F4D80" w:rsidP="007A50C6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c>
          <w:tcPr>
            <w:tcW w:w="695" w:type="dxa"/>
          </w:tcPr>
          <w:p w:rsidR="004F4D80" w:rsidRPr="00A91F99" w:rsidRDefault="004F4D80" w:rsidP="004F4D80">
            <w:pPr>
              <w:spacing w:line="240" w:lineRule="auto"/>
              <w:ind w:firstLine="0"/>
            </w:pPr>
            <w:r w:rsidRPr="00A91F99">
              <w:t>…</w:t>
            </w:r>
          </w:p>
        </w:tc>
        <w:tc>
          <w:tcPr>
            <w:tcW w:w="2268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10246" w:type="dxa"/>
            <w:gridSpan w:val="5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91F99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A91F99" w:rsidTr="004F4D80">
        <w:tc>
          <w:tcPr>
            <w:tcW w:w="695" w:type="dxa"/>
          </w:tcPr>
          <w:p w:rsidR="004F4D80" w:rsidRPr="00A91F99" w:rsidRDefault="004F4D80" w:rsidP="007A50C6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c>
          <w:tcPr>
            <w:tcW w:w="695" w:type="dxa"/>
          </w:tcPr>
          <w:p w:rsidR="004F4D80" w:rsidRPr="00A91F99" w:rsidRDefault="004F4D80" w:rsidP="007A50C6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c>
          <w:tcPr>
            <w:tcW w:w="695" w:type="dxa"/>
          </w:tcPr>
          <w:p w:rsidR="004F4D80" w:rsidRPr="00A91F99" w:rsidRDefault="004F4D80" w:rsidP="007A50C6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c>
          <w:tcPr>
            <w:tcW w:w="695" w:type="dxa"/>
          </w:tcPr>
          <w:p w:rsidR="004F4D80" w:rsidRPr="00A91F99" w:rsidRDefault="004F4D80" w:rsidP="004F4D80">
            <w:pPr>
              <w:spacing w:line="240" w:lineRule="auto"/>
              <w:ind w:firstLine="0"/>
            </w:pPr>
            <w:r w:rsidRPr="00A91F99">
              <w:t>…</w:t>
            </w:r>
          </w:p>
        </w:tc>
        <w:tc>
          <w:tcPr>
            <w:tcW w:w="2268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rPr>
          <w:cantSplit/>
        </w:trPr>
        <w:tc>
          <w:tcPr>
            <w:tcW w:w="10246" w:type="dxa"/>
            <w:gridSpan w:val="5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91F99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A91F99" w:rsidTr="004F4D80">
        <w:tc>
          <w:tcPr>
            <w:tcW w:w="695" w:type="dxa"/>
          </w:tcPr>
          <w:p w:rsidR="004F4D80" w:rsidRPr="00A91F99" w:rsidRDefault="004F4D80" w:rsidP="007A50C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A91F99" w:rsidTr="004F4D80">
        <w:tc>
          <w:tcPr>
            <w:tcW w:w="695" w:type="dxa"/>
          </w:tcPr>
          <w:p w:rsidR="004F4D80" w:rsidRPr="00A91F99" w:rsidRDefault="004F4D80" w:rsidP="007A50C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A91F99" w:rsidTr="004F4D80">
        <w:tc>
          <w:tcPr>
            <w:tcW w:w="695" w:type="dxa"/>
          </w:tcPr>
          <w:p w:rsidR="004F4D80" w:rsidRPr="00A91F99" w:rsidRDefault="004F4D80" w:rsidP="007A50C6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A91F99" w:rsidTr="004F4D80">
        <w:tc>
          <w:tcPr>
            <w:tcW w:w="695" w:type="dxa"/>
          </w:tcPr>
          <w:p w:rsidR="004F4D80" w:rsidRPr="00A91F99" w:rsidRDefault="004F4D80" w:rsidP="004F4D80">
            <w:pPr>
              <w:spacing w:line="240" w:lineRule="auto"/>
              <w:ind w:firstLine="0"/>
            </w:pPr>
            <w:r w:rsidRPr="00A91F99">
              <w:t>…</w:t>
            </w:r>
          </w:p>
        </w:tc>
        <w:tc>
          <w:tcPr>
            <w:tcW w:w="2268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A91F99" w:rsidRDefault="004F4D80" w:rsidP="004F4D80">
      <w:pPr>
        <w:spacing w:line="240" w:lineRule="auto"/>
      </w:pPr>
    </w:p>
    <w:p w:rsidR="004F4D80" w:rsidRPr="00A91F99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A91F99">
        <w:rPr>
          <w:b/>
        </w:rPr>
        <w:t>Таблица-2. Прочий персонал</w:t>
      </w:r>
    </w:p>
    <w:p w:rsidR="004F4D80" w:rsidRPr="00A91F99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A91F99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91F99">
              <w:rPr>
                <w:b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A91F99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91F99">
              <w:rPr>
                <w:b/>
              </w:rPr>
              <w:t>Штатная численность, чел.</w:t>
            </w:r>
          </w:p>
        </w:tc>
      </w:tr>
      <w:tr w:rsidR="004F4D80" w:rsidRPr="00A91F99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91F99">
              <w:rPr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91F99">
              <w:rPr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A91F99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A91F99">
              <w:rPr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A91F99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A91F99" w:rsidRDefault="004F4D80" w:rsidP="004F4D80">
      <w:pPr>
        <w:spacing w:line="240" w:lineRule="auto"/>
        <w:rPr>
          <w:sz w:val="24"/>
          <w:szCs w:val="24"/>
        </w:rPr>
      </w:pP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____________________________________</w:t>
      </w:r>
    </w:p>
    <w:p w:rsidR="004F4D80" w:rsidRPr="00A91F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F99">
        <w:rPr>
          <w:sz w:val="24"/>
          <w:szCs w:val="24"/>
          <w:vertAlign w:val="superscript"/>
        </w:rPr>
        <w:t>(подпись, М.П.)</w:t>
      </w: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____________________________________</w:t>
      </w:r>
    </w:p>
    <w:p w:rsidR="004F4D80" w:rsidRPr="00A91F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F9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91F99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  <w:sz w:val="24"/>
          <w:szCs w:val="24"/>
        </w:rPr>
      </w:pPr>
      <w:r w:rsidRPr="00A91F99">
        <w:rPr>
          <w:b/>
          <w:spacing w:val="36"/>
          <w:sz w:val="24"/>
          <w:szCs w:val="24"/>
        </w:rPr>
        <w:t>конец формы</w:t>
      </w:r>
    </w:p>
    <w:p w:rsidR="00D904EF" w:rsidRPr="00A91F99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176" w:name="_Toc98253950"/>
      <w:bookmarkStart w:id="1177" w:name="_Toc157248202"/>
      <w:bookmarkStart w:id="1178" w:name="_Toc157496571"/>
      <w:bookmarkStart w:id="1179" w:name="_Toc158206110"/>
      <w:bookmarkStart w:id="1180" w:name="_Toc164057795"/>
      <w:bookmarkStart w:id="1181" w:name="_Toc164137145"/>
      <w:bookmarkStart w:id="1182" w:name="_Toc164161305"/>
      <w:bookmarkStart w:id="1183" w:name="_Toc165173876"/>
      <w:r w:rsidRPr="00A91F99">
        <w:rPr>
          <w:b/>
          <w:szCs w:val="24"/>
        </w:rPr>
        <w:br w:type="page"/>
      </w:r>
    </w:p>
    <w:p w:rsidR="004F4D80" w:rsidRPr="00A91F99" w:rsidRDefault="004F4D80" w:rsidP="004F4D80">
      <w:pPr>
        <w:pStyle w:val="3"/>
        <w:rPr>
          <w:szCs w:val="24"/>
        </w:rPr>
      </w:pPr>
      <w:bookmarkStart w:id="1184" w:name="_Toc439170700"/>
      <w:bookmarkStart w:id="1185" w:name="_Toc439172802"/>
      <w:bookmarkStart w:id="1186" w:name="_Toc439173246"/>
      <w:bookmarkStart w:id="1187" w:name="_Toc439238242"/>
      <w:bookmarkStart w:id="1188" w:name="_Toc439252789"/>
      <w:bookmarkStart w:id="1189" w:name="_Toc439323763"/>
      <w:bookmarkStart w:id="1190" w:name="_Toc440361400"/>
      <w:bookmarkStart w:id="1191" w:name="_Toc440376282"/>
      <w:bookmarkStart w:id="1192" w:name="_Toc440382540"/>
      <w:bookmarkStart w:id="1193" w:name="_Toc440447210"/>
      <w:bookmarkStart w:id="1194" w:name="_Toc440632371"/>
      <w:bookmarkStart w:id="1195" w:name="_Toc440875143"/>
      <w:bookmarkStart w:id="1196" w:name="_Toc441131130"/>
      <w:bookmarkStart w:id="1197" w:name="_Toc465774653"/>
      <w:bookmarkStart w:id="1198" w:name="_Toc465848882"/>
      <w:bookmarkStart w:id="1199" w:name="_Toc468875385"/>
      <w:bookmarkStart w:id="1200" w:name="_Toc469488437"/>
      <w:bookmarkStart w:id="1201" w:name="_Toc471894959"/>
      <w:bookmarkStart w:id="1202" w:name="_Toc498590384"/>
      <w:bookmarkStart w:id="1203" w:name="_Toc525898861"/>
      <w:r w:rsidRPr="00A91F99">
        <w:rPr>
          <w:szCs w:val="24"/>
        </w:rPr>
        <w:lastRenderedPageBreak/>
        <w:t>Инструкции по заполнению</w:t>
      </w:r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</w:p>
    <w:p w:rsidR="004F4D80" w:rsidRPr="00A91F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Участник</w:t>
      </w:r>
      <w:r w:rsidR="004F4D80" w:rsidRPr="00A91F9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 w:rsidRPr="00A91F99">
        <w:rPr>
          <w:sz w:val="24"/>
          <w:szCs w:val="24"/>
        </w:rPr>
        <w:t xml:space="preserve"> (подраздел </w:t>
      </w:r>
      <w:r w:rsidR="007F30BA" w:rsidRPr="00A91F99">
        <w:rPr>
          <w:sz w:val="24"/>
          <w:szCs w:val="24"/>
        </w:rPr>
        <w:fldChar w:fldCharType="begin"/>
      </w:r>
      <w:r w:rsidR="00D90031" w:rsidRPr="00A91F99">
        <w:rPr>
          <w:sz w:val="24"/>
          <w:szCs w:val="24"/>
        </w:rPr>
        <w:instrText xml:space="preserve"> REF _Ref55336310 \r \h </w:instrText>
      </w:r>
      <w:r w:rsidR="00A91F99" w:rsidRPr="00A91F99">
        <w:rPr>
          <w:sz w:val="24"/>
          <w:szCs w:val="24"/>
        </w:rPr>
        <w:instrText xml:space="preserve"> \* MERGEFORMAT </w:instrText>
      </w:r>
      <w:r w:rsidR="007F30BA" w:rsidRPr="00A91F99">
        <w:rPr>
          <w:sz w:val="24"/>
          <w:szCs w:val="24"/>
        </w:rPr>
      </w:r>
      <w:r w:rsidR="007F30BA" w:rsidRPr="00A91F99">
        <w:rPr>
          <w:sz w:val="24"/>
          <w:szCs w:val="24"/>
        </w:rPr>
        <w:fldChar w:fldCharType="separate"/>
      </w:r>
      <w:r w:rsidR="003C31A6" w:rsidRPr="00A91F99">
        <w:rPr>
          <w:sz w:val="24"/>
          <w:szCs w:val="24"/>
        </w:rPr>
        <w:t>5.1</w:t>
      </w:r>
      <w:r w:rsidR="007F30BA" w:rsidRPr="00A91F99">
        <w:rPr>
          <w:sz w:val="24"/>
          <w:szCs w:val="24"/>
        </w:rPr>
        <w:fldChar w:fldCharType="end"/>
      </w:r>
      <w:r w:rsidR="00D90031" w:rsidRPr="00A91F99">
        <w:rPr>
          <w:sz w:val="24"/>
          <w:szCs w:val="24"/>
        </w:rPr>
        <w:t>)</w:t>
      </w:r>
      <w:r w:rsidR="004F4D80" w:rsidRPr="00A91F99">
        <w:rPr>
          <w:sz w:val="24"/>
          <w:szCs w:val="24"/>
        </w:rPr>
        <w:t>.</w:t>
      </w:r>
    </w:p>
    <w:p w:rsidR="004F4D80" w:rsidRPr="00A91F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Участник</w:t>
      </w:r>
      <w:r w:rsidR="004F4D80" w:rsidRPr="00A91F99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91F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ом в ходе выполнения Договора.</w:t>
      </w:r>
    </w:p>
    <w:p w:rsidR="004F4D80" w:rsidRPr="00A91F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В таблице-2 данной справки указывается в общем штатная численность всех специалистов, находящихся в штате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а.</w:t>
      </w:r>
    </w:p>
    <w:p w:rsidR="004F4D80" w:rsidRPr="00A91F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A91F9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04" w:name="_Toc165173881"/>
      <w:bookmarkStart w:id="1205" w:name="_Ref194749267"/>
      <w:bookmarkStart w:id="1206" w:name="_Toc423423677"/>
      <w:bookmarkStart w:id="1207" w:name="_Ref440271993"/>
      <w:bookmarkStart w:id="1208" w:name="_Ref440274659"/>
      <w:bookmarkStart w:id="1209" w:name="_Toc525898862"/>
      <w:bookmarkStart w:id="1210" w:name="_Ref90381523"/>
      <w:bookmarkStart w:id="1211" w:name="_Toc90385124"/>
      <w:bookmarkStart w:id="1212" w:name="_Ref96861029"/>
      <w:bookmarkStart w:id="1213" w:name="_Toc97651410"/>
      <w:bookmarkStart w:id="1214" w:name="_Toc98253955"/>
      <w:r w:rsidRPr="00A91F99">
        <w:lastRenderedPageBreak/>
        <w:t xml:space="preserve">Информационное письмо о наличии у </w:t>
      </w:r>
      <w:r w:rsidR="00C236C0" w:rsidRPr="00A91F99">
        <w:t>Участник</w:t>
      </w:r>
      <w:r w:rsidRPr="00A91F99">
        <w:t xml:space="preserve">а </w:t>
      </w:r>
      <w:r w:rsidR="00A600E3" w:rsidRPr="00A91F99">
        <w:t xml:space="preserve">конфликта интересов и/или </w:t>
      </w:r>
      <w:r w:rsidRPr="00A91F99">
        <w:t>связей, носящих характер аффилированности с сотрудниками Заказчика или Организатора (форма 1</w:t>
      </w:r>
      <w:r w:rsidR="00B8118F" w:rsidRPr="00A91F99">
        <w:t>1</w:t>
      </w:r>
      <w:r w:rsidRPr="00A91F99">
        <w:t>)</w:t>
      </w:r>
      <w:bookmarkEnd w:id="1204"/>
      <w:bookmarkEnd w:id="1205"/>
      <w:bookmarkEnd w:id="1206"/>
      <w:bookmarkEnd w:id="1207"/>
      <w:bookmarkEnd w:id="1208"/>
      <w:bookmarkEnd w:id="1209"/>
    </w:p>
    <w:p w:rsidR="004F4D80" w:rsidRPr="00A91F99" w:rsidRDefault="004F4D80" w:rsidP="004F4D80">
      <w:pPr>
        <w:pStyle w:val="3"/>
        <w:rPr>
          <w:szCs w:val="24"/>
        </w:rPr>
      </w:pPr>
      <w:bookmarkStart w:id="1215" w:name="_Toc97651411"/>
      <w:bookmarkStart w:id="1216" w:name="_Toc98253956"/>
      <w:bookmarkStart w:id="1217" w:name="_Toc157248208"/>
      <w:bookmarkStart w:id="1218" w:name="_Toc157496577"/>
      <w:bookmarkStart w:id="1219" w:name="_Toc158206116"/>
      <w:bookmarkStart w:id="1220" w:name="_Toc164057801"/>
      <w:bookmarkStart w:id="1221" w:name="_Toc164137151"/>
      <w:bookmarkStart w:id="1222" w:name="_Toc164161311"/>
      <w:bookmarkStart w:id="1223" w:name="_Toc165173882"/>
      <w:bookmarkStart w:id="1224" w:name="_Toc439170702"/>
      <w:bookmarkStart w:id="1225" w:name="_Toc439172804"/>
      <w:bookmarkStart w:id="1226" w:name="_Toc439173248"/>
      <w:bookmarkStart w:id="1227" w:name="_Toc439238244"/>
      <w:bookmarkStart w:id="1228" w:name="_Toc439252791"/>
      <w:bookmarkStart w:id="1229" w:name="_Toc439323765"/>
      <w:bookmarkStart w:id="1230" w:name="_Toc440361402"/>
      <w:bookmarkStart w:id="1231" w:name="_Toc440376284"/>
      <w:bookmarkStart w:id="1232" w:name="_Toc440382542"/>
      <w:bookmarkStart w:id="1233" w:name="_Toc440447212"/>
      <w:bookmarkStart w:id="1234" w:name="_Toc440632373"/>
      <w:bookmarkStart w:id="1235" w:name="_Toc440875145"/>
      <w:bookmarkStart w:id="1236" w:name="_Toc441131132"/>
      <w:bookmarkStart w:id="1237" w:name="_Toc465774655"/>
      <w:bookmarkStart w:id="1238" w:name="_Toc465848884"/>
      <w:bookmarkStart w:id="1239" w:name="_Toc468875387"/>
      <w:bookmarkStart w:id="1240" w:name="_Toc469488439"/>
      <w:bookmarkStart w:id="1241" w:name="_Toc471894961"/>
      <w:bookmarkStart w:id="1242" w:name="_Toc498590386"/>
      <w:bookmarkStart w:id="1243" w:name="_Toc525898863"/>
      <w:r w:rsidRPr="00A91F99">
        <w:rPr>
          <w:szCs w:val="24"/>
        </w:rPr>
        <w:t xml:space="preserve">Форма письма о наличии у </w:t>
      </w:r>
      <w:r w:rsidR="00C236C0" w:rsidRPr="00A91F99">
        <w:rPr>
          <w:szCs w:val="24"/>
        </w:rPr>
        <w:t>Участник</w:t>
      </w:r>
      <w:r w:rsidRPr="00A91F99">
        <w:rPr>
          <w:szCs w:val="24"/>
        </w:rPr>
        <w:t xml:space="preserve">а </w:t>
      </w:r>
      <w:r w:rsidR="00A600E3" w:rsidRPr="00A91F99">
        <w:rPr>
          <w:szCs w:val="24"/>
        </w:rPr>
        <w:t xml:space="preserve">конфликта интересов и/или </w:t>
      </w:r>
      <w:r w:rsidRPr="00A91F99">
        <w:rPr>
          <w:szCs w:val="24"/>
        </w:rPr>
        <w:t>связей, носящих характер аффилированности с сотрудниками Заказчика или Организатора</w:t>
      </w:r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</w:p>
    <w:p w:rsidR="004F4D80" w:rsidRPr="00A91F99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91F99">
        <w:rPr>
          <w:b/>
          <w:spacing w:val="36"/>
          <w:sz w:val="24"/>
          <w:szCs w:val="24"/>
        </w:rPr>
        <w:t>начало формы</w:t>
      </w:r>
    </w:p>
    <w:p w:rsidR="004F4D80" w:rsidRPr="00A91F99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A91F99">
        <w:rPr>
          <w:sz w:val="24"/>
          <w:szCs w:val="24"/>
        </w:rPr>
        <w:t xml:space="preserve">Приложение </w:t>
      </w:r>
      <w:r w:rsidR="00553A57" w:rsidRPr="00A91F99">
        <w:rPr>
          <w:sz w:val="24"/>
          <w:szCs w:val="24"/>
        </w:rPr>
        <w:t>1</w:t>
      </w:r>
      <w:r w:rsidR="00B8118F" w:rsidRPr="00A91F99">
        <w:rPr>
          <w:sz w:val="24"/>
          <w:szCs w:val="24"/>
        </w:rPr>
        <w:t>1</w:t>
      </w:r>
      <w:r w:rsidRPr="00A91F99">
        <w:rPr>
          <w:sz w:val="24"/>
          <w:szCs w:val="24"/>
        </w:rPr>
        <w:t xml:space="preserve"> к письму о подаче оферты</w:t>
      </w:r>
      <w:r w:rsidRPr="00A91F99">
        <w:rPr>
          <w:sz w:val="24"/>
          <w:szCs w:val="24"/>
        </w:rPr>
        <w:br/>
        <w:t>от «____»_____________ г. №__________</w:t>
      </w:r>
    </w:p>
    <w:p w:rsidR="004F4D80" w:rsidRPr="00A91F99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</w:p>
    <w:p w:rsidR="004F4D80" w:rsidRPr="00A91F99" w:rsidRDefault="004F4D80" w:rsidP="004F4D80">
      <w:pPr>
        <w:spacing w:line="240" w:lineRule="auto"/>
        <w:jc w:val="center"/>
        <w:rPr>
          <w:sz w:val="24"/>
          <w:szCs w:val="24"/>
        </w:rPr>
      </w:pPr>
      <w:r w:rsidRPr="00A91F99">
        <w:rPr>
          <w:sz w:val="24"/>
          <w:szCs w:val="24"/>
        </w:rPr>
        <w:t>Уважаемые господа!</w:t>
      </w: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</w:p>
    <w:p w:rsidR="004F4D80" w:rsidRPr="00A91F99" w:rsidRDefault="004F4D80" w:rsidP="004F4D80">
      <w:pPr>
        <w:spacing w:line="240" w:lineRule="auto"/>
        <w:rPr>
          <w:b/>
          <w:sz w:val="24"/>
          <w:szCs w:val="24"/>
        </w:rPr>
      </w:pPr>
      <w:r w:rsidRPr="00A91F99">
        <w:rPr>
          <w:sz w:val="24"/>
          <w:szCs w:val="24"/>
        </w:rPr>
        <w:t xml:space="preserve">При рассмотрении нашей </w:t>
      </w:r>
      <w:r w:rsidR="00D904EF" w:rsidRPr="00A91F99">
        <w:rPr>
          <w:sz w:val="24"/>
          <w:szCs w:val="24"/>
        </w:rPr>
        <w:t>Заявки</w:t>
      </w:r>
      <w:r w:rsidRPr="00A91F99">
        <w:rPr>
          <w:sz w:val="24"/>
          <w:szCs w:val="24"/>
        </w:rPr>
        <w:t xml:space="preserve"> просим учесть следующие сведения о наличии у </w:t>
      </w:r>
      <w:r w:rsidRPr="00A91F99">
        <w:rPr>
          <w:b/>
          <w:i/>
          <w:sz w:val="24"/>
          <w:szCs w:val="24"/>
        </w:rPr>
        <w:t xml:space="preserve">{указывается наименование </w:t>
      </w:r>
      <w:r w:rsidR="00C236C0" w:rsidRPr="00A91F99">
        <w:rPr>
          <w:b/>
          <w:i/>
          <w:sz w:val="24"/>
          <w:szCs w:val="24"/>
        </w:rPr>
        <w:t>Участник</w:t>
      </w:r>
      <w:r w:rsidRPr="00A91F99">
        <w:rPr>
          <w:b/>
          <w:i/>
          <w:sz w:val="24"/>
          <w:szCs w:val="24"/>
        </w:rPr>
        <w:t>а}</w:t>
      </w:r>
      <w:r w:rsidRPr="00A91F99">
        <w:rPr>
          <w:i/>
          <w:sz w:val="24"/>
          <w:szCs w:val="24"/>
        </w:rPr>
        <w:t xml:space="preserve"> </w:t>
      </w:r>
      <w:r w:rsidR="007C47E3" w:rsidRPr="00A91F99">
        <w:rPr>
          <w:snapToGrid w:val="0"/>
          <w:sz w:val="24"/>
          <w:szCs w:val="24"/>
        </w:rPr>
        <w:t>конфликта интересов и/или связей</w:t>
      </w:r>
      <w:r w:rsidRPr="00A91F99">
        <w:rPr>
          <w:sz w:val="24"/>
          <w:szCs w:val="24"/>
        </w:rPr>
        <w:t xml:space="preserve">, носящих характер аффилированности с лицами, являющимися </w:t>
      </w:r>
      <w:r w:rsidRPr="00A91F99">
        <w:rPr>
          <w:b/>
          <w:i/>
          <w:sz w:val="24"/>
          <w:szCs w:val="24"/>
        </w:rPr>
        <w:t>{указывается кем являются эти лица, пример: учредители, сотрудники, и т.д.}</w:t>
      </w:r>
      <w:r w:rsidRPr="00A91F99">
        <w:rPr>
          <w:i/>
          <w:sz w:val="24"/>
          <w:szCs w:val="24"/>
        </w:rPr>
        <w:t xml:space="preserve"> </w:t>
      </w:r>
      <w:r w:rsidRPr="00A91F99">
        <w:rPr>
          <w:sz w:val="24"/>
          <w:szCs w:val="24"/>
        </w:rPr>
        <w:t xml:space="preserve">Заказчика </w:t>
      </w:r>
      <w:r w:rsidRPr="00A91F99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91F99">
        <w:rPr>
          <w:b/>
          <w:i/>
          <w:sz w:val="24"/>
          <w:szCs w:val="24"/>
        </w:rPr>
        <w:t>запроса предложений</w:t>
      </w:r>
      <w:r w:rsidRPr="00A91F99">
        <w:rPr>
          <w:b/>
          <w:i/>
          <w:sz w:val="24"/>
          <w:szCs w:val="24"/>
        </w:rPr>
        <w:t>}</w:t>
      </w:r>
      <w:r w:rsidRPr="00A91F99">
        <w:rPr>
          <w:i/>
          <w:sz w:val="24"/>
          <w:szCs w:val="24"/>
        </w:rPr>
        <w:t xml:space="preserve"> </w:t>
      </w:r>
      <w:r w:rsidRPr="00A91F99">
        <w:rPr>
          <w:sz w:val="24"/>
          <w:szCs w:val="24"/>
        </w:rPr>
        <w:t xml:space="preserve"> а именно:</w:t>
      </w:r>
    </w:p>
    <w:p w:rsidR="004F4D80" w:rsidRPr="00A91F99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91F99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91F99">
        <w:rPr>
          <w:b/>
          <w:i/>
          <w:sz w:val="24"/>
          <w:szCs w:val="24"/>
        </w:rPr>
        <w:t>Участник</w:t>
      </w:r>
      <w:r w:rsidRPr="00A91F99">
        <w:rPr>
          <w:b/>
          <w:i/>
          <w:sz w:val="24"/>
          <w:szCs w:val="24"/>
        </w:rPr>
        <w:t xml:space="preserve">ом могут быть расценены </w:t>
      </w:r>
      <w:r w:rsidR="007C47E3" w:rsidRPr="00A91F99">
        <w:rPr>
          <w:b/>
          <w:i/>
          <w:sz w:val="24"/>
          <w:szCs w:val="24"/>
        </w:rPr>
        <w:t xml:space="preserve">как </w:t>
      </w:r>
      <w:r w:rsidR="007C47E3" w:rsidRPr="00A91F99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91F99">
        <w:rPr>
          <w:b/>
          <w:i/>
          <w:sz w:val="24"/>
          <w:szCs w:val="24"/>
        </w:rPr>
        <w:t>аффилированность };</w:t>
      </w:r>
    </w:p>
    <w:p w:rsidR="004F4D80" w:rsidRPr="00A91F99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91F99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91F99">
        <w:rPr>
          <w:b/>
          <w:i/>
          <w:sz w:val="24"/>
          <w:szCs w:val="24"/>
        </w:rPr>
        <w:t>Участник</w:t>
      </w:r>
      <w:r w:rsidRPr="00A91F99">
        <w:rPr>
          <w:b/>
          <w:i/>
          <w:sz w:val="24"/>
          <w:szCs w:val="24"/>
        </w:rPr>
        <w:t xml:space="preserve">ом могут быть расценены </w:t>
      </w:r>
      <w:r w:rsidR="007C47E3" w:rsidRPr="00A91F99">
        <w:rPr>
          <w:b/>
          <w:i/>
          <w:sz w:val="24"/>
          <w:szCs w:val="24"/>
        </w:rPr>
        <w:t xml:space="preserve">как </w:t>
      </w:r>
      <w:r w:rsidR="007C47E3" w:rsidRPr="00A91F99">
        <w:rPr>
          <w:b/>
          <w:i/>
          <w:snapToGrid w:val="0"/>
          <w:sz w:val="24"/>
          <w:szCs w:val="24"/>
        </w:rPr>
        <w:t xml:space="preserve">конфликт интересов и/или </w:t>
      </w:r>
      <w:r w:rsidRPr="00A91F99">
        <w:rPr>
          <w:b/>
          <w:i/>
          <w:sz w:val="24"/>
          <w:szCs w:val="24"/>
        </w:rPr>
        <w:t>аффилированность };</w:t>
      </w:r>
    </w:p>
    <w:p w:rsidR="004F4D80" w:rsidRPr="00A91F99" w:rsidRDefault="004F4D80" w:rsidP="007A50C6">
      <w:pPr>
        <w:numPr>
          <w:ilvl w:val="0"/>
          <w:numId w:val="62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91F99">
        <w:rPr>
          <w:b/>
          <w:i/>
          <w:sz w:val="24"/>
          <w:szCs w:val="24"/>
        </w:rPr>
        <w:t>……</w:t>
      </w: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____________________________________</w:t>
      </w:r>
    </w:p>
    <w:p w:rsidR="004F4D80" w:rsidRPr="00A91F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F99">
        <w:rPr>
          <w:sz w:val="24"/>
          <w:szCs w:val="24"/>
          <w:vertAlign w:val="superscript"/>
        </w:rPr>
        <w:t>(подпись, М.П.)</w:t>
      </w:r>
    </w:p>
    <w:p w:rsidR="004F4D80" w:rsidRPr="00A91F99" w:rsidRDefault="004F4D80" w:rsidP="004F4D80">
      <w:pPr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____________________________________</w:t>
      </w:r>
    </w:p>
    <w:p w:rsidR="004F4D80" w:rsidRPr="00A91F99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F9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4F4D80" w:rsidRPr="00A91F99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91F99">
        <w:rPr>
          <w:b/>
          <w:spacing w:val="36"/>
          <w:sz w:val="24"/>
          <w:szCs w:val="24"/>
        </w:rPr>
        <w:t>конец формы</w:t>
      </w:r>
    </w:p>
    <w:p w:rsidR="00D904EF" w:rsidRPr="00A91F99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244" w:name="_Toc97651412"/>
      <w:bookmarkStart w:id="1245" w:name="_Toc98253957"/>
      <w:bookmarkStart w:id="1246" w:name="_Toc157248209"/>
      <w:bookmarkStart w:id="1247" w:name="_Toc157496578"/>
      <w:bookmarkStart w:id="1248" w:name="_Toc158206117"/>
      <w:bookmarkStart w:id="1249" w:name="_Toc164057802"/>
      <w:bookmarkStart w:id="1250" w:name="_Toc164137152"/>
      <w:bookmarkStart w:id="1251" w:name="_Toc164161312"/>
      <w:bookmarkStart w:id="1252" w:name="_Toc165173883"/>
      <w:r w:rsidRPr="00A91F99">
        <w:rPr>
          <w:b/>
          <w:szCs w:val="24"/>
        </w:rPr>
        <w:br w:type="page"/>
      </w:r>
    </w:p>
    <w:p w:rsidR="004F4D80" w:rsidRPr="00A91F99" w:rsidRDefault="004F4D80" w:rsidP="004F4D80">
      <w:pPr>
        <w:pStyle w:val="3"/>
        <w:rPr>
          <w:szCs w:val="24"/>
        </w:rPr>
      </w:pPr>
      <w:bookmarkStart w:id="1253" w:name="_Toc439170703"/>
      <w:bookmarkStart w:id="1254" w:name="_Toc439172805"/>
      <w:bookmarkStart w:id="1255" w:name="_Toc439173249"/>
      <w:bookmarkStart w:id="1256" w:name="_Toc439238245"/>
      <w:bookmarkStart w:id="1257" w:name="_Toc439252792"/>
      <w:bookmarkStart w:id="1258" w:name="_Toc439323766"/>
      <w:bookmarkStart w:id="1259" w:name="_Toc440361403"/>
      <w:bookmarkStart w:id="1260" w:name="_Toc440376285"/>
      <w:bookmarkStart w:id="1261" w:name="_Toc440382543"/>
      <w:bookmarkStart w:id="1262" w:name="_Toc440447213"/>
      <w:bookmarkStart w:id="1263" w:name="_Toc440632374"/>
      <w:bookmarkStart w:id="1264" w:name="_Toc440875146"/>
      <w:bookmarkStart w:id="1265" w:name="_Toc441131133"/>
      <w:bookmarkStart w:id="1266" w:name="_Toc465774656"/>
      <w:bookmarkStart w:id="1267" w:name="_Toc465848885"/>
      <w:bookmarkStart w:id="1268" w:name="_Toc468875388"/>
      <w:bookmarkStart w:id="1269" w:name="_Toc469488440"/>
      <w:bookmarkStart w:id="1270" w:name="_Toc471894962"/>
      <w:bookmarkStart w:id="1271" w:name="_Toc498590387"/>
      <w:bookmarkStart w:id="1272" w:name="_Toc525898864"/>
      <w:r w:rsidRPr="00A91F99">
        <w:rPr>
          <w:szCs w:val="24"/>
        </w:rPr>
        <w:lastRenderedPageBreak/>
        <w:t>Инструкции по заполнению</w:t>
      </w:r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</w:p>
    <w:p w:rsidR="004F4D80" w:rsidRPr="00A91F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Участник</w:t>
      </w:r>
      <w:r w:rsidR="004F4D80" w:rsidRPr="00A91F99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Информационное письмо</w:t>
      </w:r>
      <w:r w:rsidR="00D90031" w:rsidRPr="00A91F99">
        <w:rPr>
          <w:sz w:val="24"/>
          <w:szCs w:val="24"/>
        </w:rPr>
        <w:t xml:space="preserve"> (подраздел </w:t>
      </w:r>
      <w:r w:rsidR="00805D87" w:rsidRPr="00A91F99">
        <w:fldChar w:fldCharType="begin"/>
      </w:r>
      <w:r w:rsidR="00805D87" w:rsidRPr="00A91F99">
        <w:instrText xml:space="preserve"> REF _Ref55336310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5.1</w:t>
      </w:r>
      <w:r w:rsidR="00805D87" w:rsidRPr="00A91F99">
        <w:fldChar w:fldCharType="end"/>
      </w:r>
      <w:r w:rsidR="00D90031" w:rsidRPr="00A91F99">
        <w:rPr>
          <w:sz w:val="24"/>
          <w:szCs w:val="24"/>
        </w:rPr>
        <w:t>)</w:t>
      </w:r>
      <w:r w:rsidR="004F4D80" w:rsidRPr="00A91F99">
        <w:rPr>
          <w:sz w:val="24"/>
          <w:szCs w:val="24"/>
        </w:rPr>
        <w:t>.</w:t>
      </w:r>
    </w:p>
    <w:p w:rsidR="004F4D80" w:rsidRPr="00A91F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Участник</w:t>
      </w:r>
      <w:r w:rsidR="004F4D80" w:rsidRPr="00A91F99">
        <w:rPr>
          <w:sz w:val="24"/>
          <w:szCs w:val="24"/>
        </w:rPr>
        <w:t xml:space="preserve"> указывает свое фирменное наименование (в т.ч. организационно-правовую форму) и свой адрес.</w:t>
      </w:r>
    </w:p>
    <w:p w:rsidR="004F4D80" w:rsidRPr="00A91F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Участник</w:t>
      </w:r>
      <w:r w:rsidR="004F4D80" w:rsidRPr="00A91F99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91F99">
        <w:t>(согласно ст. 4 закона РСФСР от 22.03.1991 № 948-1)</w:t>
      </w:r>
      <w:r w:rsidR="004F4D80" w:rsidRPr="00A91F99">
        <w:rPr>
          <w:sz w:val="24"/>
          <w:szCs w:val="24"/>
        </w:rPr>
        <w:t xml:space="preserve">.  В случае если, по мнению </w:t>
      </w:r>
      <w:r w:rsidRPr="00A91F99">
        <w:rPr>
          <w:sz w:val="24"/>
          <w:szCs w:val="24"/>
        </w:rPr>
        <w:t>Участник</w:t>
      </w:r>
      <w:r w:rsidR="004F4D80" w:rsidRPr="00A91F99">
        <w:rPr>
          <w:sz w:val="24"/>
          <w:szCs w:val="24"/>
        </w:rPr>
        <w:t xml:space="preserve">а таких лиц нет, то в письме пишется фраза «При рассмотрении нашей </w:t>
      </w:r>
      <w:r w:rsidR="00D904EF" w:rsidRPr="00A91F99">
        <w:rPr>
          <w:sz w:val="24"/>
          <w:szCs w:val="24"/>
        </w:rPr>
        <w:t>Заявки</w:t>
      </w:r>
      <w:r w:rsidR="004F4D80" w:rsidRPr="00A91F99">
        <w:rPr>
          <w:sz w:val="24"/>
          <w:szCs w:val="24"/>
        </w:rPr>
        <w:t xml:space="preserve"> просим учесть, что у </w:t>
      </w:r>
      <w:r w:rsidR="004F4D80" w:rsidRPr="00A91F99">
        <w:rPr>
          <w:b/>
          <w:i/>
          <w:sz w:val="24"/>
          <w:szCs w:val="24"/>
        </w:rPr>
        <w:t xml:space="preserve">{указывается наименование </w:t>
      </w:r>
      <w:r w:rsidRPr="00A91F99">
        <w:rPr>
          <w:b/>
          <w:i/>
          <w:sz w:val="24"/>
          <w:szCs w:val="24"/>
        </w:rPr>
        <w:t>Участник</w:t>
      </w:r>
      <w:r w:rsidR="004F4D80" w:rsidRPr="00A91F99">
        <w:rPr>
          <w:b/>
          <w:i/>
          <w:sz w:val="24"/>
          <w:szCs w:val="24"/>
        </w:rPr>
        <w:t xml:space="preserve">а} </w:t>
      </w:r>
      <w:r w:rsidR="007C47E3" w:rsidRPr="00A91F99">
        <w:rPr>
          <w:sz w:val="24"/>
          <w:szCs w:val="24"/>
        </w:rPr>
        <w:t>НЕТ</w:t>
      </w:r>
      <w:r w:rsidR="007C47E3" w:rsidRPr="00A91F99">
        <w:rPr>
          <w:i/>
          <w:sz w:val="24"/>
          <w:szCs w:val="24"/>
        </w:rPr>
        <w:t xml:space="preserve"> </w:t>
      </w:r>
      <w:r w:rsidR="007C47E3" w:rsidRPr="00A91F99">
        <w:rPr>
          <w:sz w:val="24"/>
          <w:szCs w:val="24"/>
        </w:rPr>
        <w:t>лиц, в отношении которых</w:t>
      </w:r>
      <w:r w:rsidR="007C47E3" w:rsidRPr="00A91F99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91F99">
        <w:rPr>
          <w:sz w:val="24"/>
          <w:szCs w:val="24"/>
        </w:rPr>
        <w:t>с лицами,</w:t>
      </w:r>
      <w:r w:rsidR="00AF12BB" w:rsidRPr="00A91F99">
        <w:rPr>
          <w:sz w:val="24"/>
          <w:szCs w:val="24"/>
        </w:rPr>
        <w:t xml:space="preserve"> т</w:t>
      </w:r>
      <w:r w:rsidR="004F4D80" w:rsidRPr="00A91F99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91F99">
        <w:rPr>
          <w:sz w:val="24"/>
          <w:szCs w:val="24"/>
        </w:rPr>
        <w:t>,</w:t>
      </w:r>
      <w:r w:rsidR="004F4D80" w:rsidRPr="00A91F99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91F99">
        <w:rPr>
          <w:sz w:val="24"/>
          <w:szCs w:val="24"/>
        </w:rPr>
        <w:t>запроса предложений</w:t>
      </w:r>
      <w:r w:rsidR="004F4D80" w:rsidRPr="00A91F99">
        <w:rPr>
          <w:sz w:val="24"/>
          <w:szCs w:val="24"/>
        </w:rPr>
        <w:t>.</w:t>
      </w:r>
    </w:p>
    <w:p w:rsidR="004F4D80" w:rsidRPr="00A91F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При составлении данного письма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91F99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 w:rsidRPr="00A91F99">
        <w:rPr>
          <w:rFonts w:eastAsia="Calibri"/>
          <w:sz w:val="24"/>
          <w:szCs w:val="24"/>
          <w:lang w:eastAsia="en-US"/>
        </w:rPr>
        <w:t>/или</w:t>
      </w:r>
      <w:r w:rsidR="00AF12BB" w:rsidRPr="00A91F99">
        <w:rPr>
          <w:rFonts w:eastAsia="Calibri"/>
          <w:sz w:val="24"/>
          <w:szCs w:val="24"/>
          <w:lang w:eastAsia="en-US"/>
        </w:rPr>
        <w:t xml:space="preserve"> </w:t>
      </w:r>
      <w:r w:rsidRPr="00A91F99">
        <w:rPr>
          <w:sz w:val="24"/>
          <w:szCs w:val="24"/>
        </w:rPr>
        <w:t xml:space="preserve">связей, носящих характер аффилированности между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91F99">
        <w:rPr>
          <w:sz w:val="24"/>
          <w:szCs w:val="24"/>
        </w:rPr>
        <w:t>,</w:t>
      </w:r>
      <w:r w:rsidRPr="00A91F99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91F99">
        <w:rPr>
          <w:sz w:val="24"/>
          <w:szCs w:val="24"/>
        </w:rPr>
        <w:t>запроса предложений</w:t>
      </w:r>
      <w:r w:rsidRPr="00A91F99">
        <w:rPr>
          <w:sz w:val="24"/>
          <w:szCs w:val="24"/>
        </w:rPr>
        <w:t xml:space="preserve"> может быть признано </w:t>
      </w:r>
      <w:r w:rsidR="00D904EF" w:rsidRPr="00A91F99">
        <w:rPr>
          <w:sz w:val="24"/>
          <w:szCs w:val="24"/>
        </w:rPr>
        <w:t>Закупочной комиссией</w:t>
      </w:r>
      <w:r w:rsidRPr="00A91F99">
        <w:rPr>
          <w:sz w:val="24"/>
          <w:szCs w:val="24"/>
        </w:rPr>
        <w:t xml:space="preserve"> существенным нарушением условий данного </w:t>
      </w:r>
      <w:r w:rsidR="00D904EF" w:rsidRPr="00A91F99">
        <w:rPr>
          <w:sz w:val="24"/>
          <w:szCs w:val="24"/>
        </w:rPr>
        <w:t>запроса предложений</w:t>
      </w:r>
      <w:r w:rsidRPr="00A91F99">
        <w:rPr>
          <w:sz w:val="24"/>
          <w:szCs w:val="24"/>
        </w:rPr>
        <w:t xml:space="preserve">, и повлечь отклонение </w:t>
      </w:r>
      <w:r w:rsidR="00D904EF" w:rsidRPr="00A91F99">
        <w:rPr>
          <w:sz w:val="24"/>
          <w:szCs w:val="24"/>
        </w:rPr>
        <w:t>Заявки</w:t>
      </w:r>
      <w:r w:rsidRPr="00A91F99">
        <w:rPr>
          <w:sz w:val="24"/>
          <w:szCs w:val="24"/>
        </w:rPr>
        <w:t xml:space="preserve"> такого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 xml:space="preserve">а. </w:t>
      </w:r>
    </w:p>
    <w:bookmarkEnd w:id="1210"/>
    <w:bookmarkEnd w:id="1211"/>
    <w:bookmarkEnd w:id="1212"/>
    <w:bookmarkEnd w:id="1213"/>
    <w:bookmarkEnd w:id="1214"/>
    <w:p w:rsidR="004F4D80" w:rsidRPr="00A91F99" w:rsidRDefault="004F4D80" w:rsidP="004F4D80"/>
    <w:p w:rsidR="004F4D80" w:rsidRPr="00A91F99" w:rsidRDefault="004F4D80" w:rsidP="004F4D80"/>
    <w:p w:rsidR="004F4D80" w:rsidRPr="00A91F99" w:rsidRDefault="004F4D80" w:rsidP="004F4D80"/>
    <w:p w:rsidR="004F4D80" w:rsidRPr="00A91F99" w:rsidRDefault="004F4D80" w:rsidP="004F4D80"/>
    <w:p w:rsidR="004F4D80" w:rsidRPr="00A91F99" w:rsidRDefault="004F4D80" w:rsidP="004F4D80"/>
    <w:p w:rsidR="004F4D80" w:rsidRPr="00A91F99" w:rsidRDefault="004F4D80" w:rsidP="004F4D80"/>
    <w:p w:rsidR="004F4D80" w:rsidRPr="00A91F99" w:rsidRDefault="004F4D80" w:rsidP="004F4D80"/>
    <w:p w:rsidR="004F4D80" w:rsidRPr="00A91F99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RPr="00A91F99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273" w:name="_Toc318208007"/>
    </w:p>
    <w:p w:rsidR="004F4D80" w:rsidRPr="00A91F99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274" w:name="_Toc423423680"/>
      <w:bookmarkStart w:id="1275" w:name="_Ref440272035"/>
      <w:bookmarkStart w:id="1276" w:name="_Ref440274733"/>
      <w:bookmarkStart w:id="1277" w:name="_Ref444181467"/>
      <w:bookmarkStart w:id="1278" w:name="_Toc525898865"/>
      <w:r w:rsidRPr="00A91F99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A91F99">
        <w:t xml:space="preserve"> (форма 1</w:t>
      </w:r>
      <w:r w:rsidR="00635719" w:rsidRPr="00A91F99">
        <w:t>2</w:t>
      </w:r>
      <w:r w:rsidR="004F4D80" w:rsidRPr="00A91F99">
        <w:t>)</w:t>
      </w:r>
      <w:bookmarkEnd w:id="1273"/>
      <w:bookmarkEnd w:id="1274"/>
      <w:bookmarkEnd w:id="1275"/>
      <w:bookmarkEnd w:id="1276"/>
      <w:bookmarkEnd w:id="1277"/>
      <w:bookmarkEnd w:id="1278"/>
    </w:p>
    <w:p w:rsidR="004F4D80" w:rsidRPr="00A91F99" w:rsidRDefault="004D25B8" w:rsidP="004D25B8">
      <w:pPr>
        <w:pStyle w:val="3"/>
        <w:rPr>
          <w:szCs w:val="24"/>
        </w:rPr>
      </w:pPr>
      <w:bookmarkStart w:id="1279" w:name="_Toc343690584"/>
      <w:bookmarkStart w:id="1280" w:name="_Toc372294428"/>
      <w:bookmarkStart w:id="1281" w:name="_Toc379288896"/>
      <w:bookmarkStart w:id="1282" w:name="_Toc384734780"/>
      <w:bookmarkStart w:id="1283" w:name="_Toc396984078"/>
      <w:bookmarkStart w:id="1284" w:name="_Toc423423681"/>
      <w:bookmarkStart w:id="1285" w:name="_Toc439170710"/>
      <w:bookmarkStart w:id="1286" w:name="_Toc439172812"/>
      <w:bookmarkStart w:id="1287" w:name="_Toc439173253"/>
      <w:bookmarkStart w:id="1288" w:name="_Toc439238249"/>
      <w:bookmarkStart w:id="1289" w:name="_Toc439252796"/>
      <w:bookmarkStart w:id="1290" w:name="_Toc439323770"/>
      <w:bookmarkStart w:id="1291" w:name="_Toc440361405"/>
      <w:bookmarkStart w:id="1292" w:name="_Toc440376287"/>
      <w:bookmarkStart w:id="1293" w:name="_Toc440382545"/>
      <w:bookmarkStart w:id="1294" w:name="_Toc440447215"/>
      <w:bookmarkStart w:id="1295" w:name="_Toc440632376"/>
      <w:bookmarkStart w:id="1296" w:name="_Toc440875148"/>
      <w:bookmarkStart w:id="1297" w:name="_Toc441131135"/>
      <w:bookmarkStart w:id="1298" w:name="_Toc441572140"/>
      <w:bookmarkStart w:id="1299" w:name="_Toc441575232"/>
      <w:bookmarkStart w:id="1300" w:name="_Toc442195898"/>
      <w:bookmarkStart w:id="1301" w:name="_Toc442251940"/>
      <w:bookmarkStart w:id="1302" w:name="_Toc442258889"/>
      <w:bookmarkStart w:id="1303" w:name="_Toc442259129"/>
      <w:bookmarkStart w:id="1304" w:name="_Toc447292892"/>
      <w:bookmarkStart w:id="1305" w:name="_Toc461808964"/>
      <w:bookmarkStart w:id="1306" w:name="_Toc463514796"/>
      <w:bookmarkStart w:id="1307" w:name="_Toc466967523"/>
      <w:bookmarkStart w:id="1308" w:name="_Toc467574715"/>
      <w:bookmarkStart w:id="1309" w:name="_Toc468441758"/>
      <w:bookmarkStart w:id="1310" w:name="_Toc469480233"/>
      <w:bookmarkStart w:id="1311" w:name="_Toc472409262"/>
      <w:bookmarkStart w:id="1312" w:name="_Toc498417409"/>
      <w:bookmarkStart w:id="1313" w:name="_Toc498590389"/>
      <w:bookmarkStart w:id="1314" w:name="_Toc525898866"/>
      <w:r w:rsidRPr="00A91F99">
        <w:rPr>
          <w:szCs w:val="24"/>
        </w:rPr>
        <w:t xml:space="preserve">Форма </w:t>
      </w:r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r w:rsidRPr="00A91F99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312"/>
      <w:bookmarkEnd w:id="1313"/>
      <w:bookmarkEnd w:id="1314"/>
    </w:p>
    <w:p w:rsidR="004F4D80" w:rsidRPr="00A91F99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A91F99">
        <w:rPr>
          <w:sz w:val="24"/>
          <w:szCs w:val="24"/>
        </w:rPr>
        <w:t>Приложение 1</w:t>
      </w:r>
      <w:r w:rsidR="00553A57" w:rsidRPr="00A91F99">
        <w:rPr>
          <w:sz w:val="24"/>
          <w:szCs w:val="24"/>
        </w:rPr>
        <w:t>2</w:t>
      </w:r>
      <w:r w:rsidRPr="00A91F99">
        <w:rPr>
          <w:sz w:val="24"/>
          <w:szCs w:val="24"/>
        </w:rPr>
        <w:t xml:space="preserve"> к письму о подаче оферты</w:t>
      </w:r>
      <w:r w:rsidRPr="00A91F99">
        <w:rPr>
          <w:sz w:val="24"/>
          <w:szCs w:val="24"/>
        </w:rPr>
        <w:br/>
        <w:t>от «____»_____________ г. №__________</w:t>
      </w:r>
    </w:p>
    <w:p w:rsidR="004F4D80" w:rsidRPr="00A91F99" w:rsidRDefault="004F4D80" w:rsidP="004D25B8">
      <w:pPr>
        <w:spacing w:line="240" w:lineRule="auto"/>
        <w:ind w:firstLine="0"/>
        <w:rPr>
          <w:sz w:val="24"/>
          <w:szCs w:val="24"/>
        </w:rPr>
      </w:pPr>
    </w:p>
    <w:p w:rsidR="004D25B8" w:rsidRPr="00A91F99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91F99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A91F99" w:rsidRDefault="004D25B8" w:rsidP="004D25B8">
      <w:pPr>
        <w:spacing w:line="240" w:lineRule="auto"/>
        <w:ind w:firstLine="0"/>
        <w:rPr>
          <w:sz w:val="24"/>
          <w:szCs w:val="24"/>
        </w:rPr>
      </w:pPr>
    </w:p>
    <w:p w:rsidR="0075170D" w:rsidRPr="00A91F99" w:rsidRDefault="0075170D" w:rsidP="0075170D">
      <w:pPr>
        <w:widowControl w:val="0"/>
        <w:suppressAutoHyphens w:val="0"/>
        <w:spacing w:line="240" w:lineRule="auto"/>
        <w:ind w:firstLine="0"/>
        <w:rPr>
          <w:bCs w:val="0"/>
          <w:sz w:val="24"/>
          <w:szCs w:val="20"/>
          <w:lang w:eastAsia="ru-RU"/>
        </w:rPr>
      </w:pPr>
      <w:r w:rsidRPr="00A91F99">
        <w:rPr>
          <w:bCs w:val="0"/>
          <w:sz w:val="24"/>
          <w:szCs w:val="20"/>
          <w:lang w:eastAsia="ru-RU"/>
        </w:rPr>
        <w:t>Наименование и адрес Участника: __________________________________________</w:t>
      </w:r>
    </w:p>
    <w:p w:rsidR="0075170D" w:rsidRPr="00A91F99" w:rsidRDefault="0075170D" w:rsidP="0075170D">
      <w:pPr>
        <w:widowControl w:val="0"/>
        <w:suppressAutoHyphens w:val="0"/>
        <w:spacing w:line="240" w:lineRule="auto"/>
        <w:ind w:firstLine="0"/>
        <w:rPr>
          <w:bCs w:val="0"/>
          <w:sz w:val="24"/>
          <w:szCs w:val="20"/>
          <w:lang w:eastAsia="ru-RU"/>
        </w:rPr>
      </w:pPr>
    </w:p>
    <w:tbl>
      <w:tblPr>
        <w:tblW w:w="15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076"/>
        <w:gridCol w:w="1418"/>
        <w:gridCol w:w="570"/>
        <w:gridCol w:w="554"/>
        <w:gridCol w:w="709"/>
        <w:gridCol w:w="1134"/>
        <w:gridCol w:w="1143"/>
        <w:gridCol w:w="1560"/>
        <w:gridCol w:w="1417"/>
        <w:gridCol w:w="1276"/>
        <w:gridCol w:w="1263"/>
      </w:tblGrid>
      <w:tr w:rsidR="0075170D" w:rsidRPr="00A91F99" w:rsidTr="009A19FD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643" w:type="dxa"/>
            <w:gridSpan w:val="6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9056" w:type="dxa"/>
            <w:gridSpan w:val="8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75170D" w:rsidRPr="00A91F99" w:rsidTr="009A19FD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bCs w:val="0"/>
                <w:sz w:val="16"/>
                <w:szCs w:val="16"/>
                <w:lang w:eastAsia="ru-RU"/>
              </w:rPr>
              <w:t>Размер доли (для участников</w:t>
            </w:r>
            <w:r w:rsidRPr="00A91F99">
              <w:rPr>
                <w:b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63" w:type="dxa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108"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75170D" w:rsidRPr="00A91F99" w:rsidTr="009A19FD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1076" w:type="dxa"/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418" w:type="dxa"/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1143" w:type="dxa"/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1263" w:type="dxa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16</w:t>
            </w:r>
          </w:p>
        </w:tc>
      </w:tr>
      <w:tr w:rsidR="0075170D" w:rsidRPr="00A91F99" w:rsidTr="009A19F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</w:tr>
      <w:tr w:rsidR="0075170D" w:rsidRPr="00A91F99" w:rsidTr="009A19F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</w:tr>
      <w:tr w:rsidR="0075170D" w:rsidRPr="00A91F99" w:rsidTr="009A19F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</w:tr>
      <w:tr w:rsidR="0075170D" w:rsidRPr="00A91F99" w:rsidTr="009A19F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</w:tr>
      <w:tr w:rsidR="0075170D" w:rsidRPr="00A91F99" w:rsidTr="009A19F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</w:tr>
      <w:tr w:rsidR="0075170D" w:rsidRPr="00A91F99" w:rsidTr="009A19F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</w:tr>
      <w:tr w:rsidR="0075170D" w:rsidRPr="00A91F99" w:rsidTr="009A19F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</w:tr>
      <w:tr w:rsidR="0075170D" w:rsidRPr="00A91F99" w:rsidTr="009A19F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</w:tr>
      <w:tr w:rsidR="0075170D" w:rsidRPr="00A91F99" w:rsidTr="009A19F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</w:tr>
      <w:tr w:rsidR="0075170D" w:rsidRPr="00A91F99" w:rsidTr="009A19F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</w:tr>
      <w:tr w:rsidR="0075170D" w:rsidRPr="00A91F99" w:rsidTr="009A19F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</w:tr>
      <w:tr w:rsidR="0075170D" w:rsidRPr="00A91F99" w:rsidTr="009A19F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</w:tr>
      <w:tr w:rsidR="0075170D" w:rsidRPr="00A91F99" w:rsidTr="009A19F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</w:tr>
      <w:tr w:rsidR="0075170D" w:rsidRPr="00A91F99" w:rsidTr="009A19F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</w:tr>
      <w:tr w:rsidR="0075170D" w:rsidRPr="00A91F99" w:rsidTr="009A19F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</w:tr>
      <w:tr w:rsidR="0075170D" w:rsidRPr="00A91F99" w:rsidTr="009A19FD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076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8" w:type="dxa"/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1263" w:type="dxa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0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</w:tr>
    </w:tbl>
    <w:p w:rsidR="004D25B8" w:rsidRPr="00A91F99" w:rsidRDefault="004D25B8" w:rsidP="004D25B8">
      <w:pPr>
        <w:spacing w:line="240" w:lineRule="auto"/>
      </w:pPr>
    </w:p>
    <w:p w:rsidR="004F4D80" w:rsidRPr="00A91F99" w:rsidRDefault="004F4D80" w:rsidP="004F4D80">
      <w:pPr>
        <w:spacing w:line="240" w:lineRule="auto"/>
      </w:pPr>
      <w:r w:rsidRPr="00A91F99">
        <w:t>____________________________________</w:t>
      </w:r>
    </w:p>
    <w:p w:rsidR="004F4D80" w:rsidRPr="00A91F99" w:rsidRDefault="004F4D80" w:rsidP="004F4D80">
      <w:pPr>
        <w:spacing w:line="240" w:lineRule="auto"/>
        <w:ind w:right="3684"/>
        <w:jc w:val="center"/>
        <w:rPr>
          <w:vertAlign w:val="superscript"/>
        </w:rPr>
      </w:pPr>
      <w:r w:rsidRPr="00A91F99">
        <w:rPr>
          <w:vertAlign w:val="superscript"/>
        </w:rPr>
        <w:t>(подпись, М.П.)</w:t>
      </w:r>
    </w:p>
    <w:p w:rsidR="004F4D80" w:rsidRPr="00A91F99" w:rsidRDefault="004F4D80" w:rsidP="004F4D80">
      <w:pPr>
        <w:spacing w:line="240" w:lineRule="auto"/>
      </w:pPr>
      <w:r w:rsidRPr="00A91F99">
        <w:t>____________________________________</w:t>
      </w:r>
    </w:p>
    <w:p w:rsidR="004F4D80" w:rsidRPr="00A91F99" w:rsidRDefault="004F4D80" w:rsidP="004D25B8">
      <w:pPr>
        <w:spacing w:line="240" w:lineRule="auto"/>
        <w:ind w:right="3684"/>
        <w:jc w:val="center"/>
      </w:pPr>
      <w:r w:rsidRPr="00A91F99">
        <w:rPr>
          <w:vertAlign w:val="superscript"/>
        </w:rPr>
        <w:t>(фамилия, имя, отчество подписавшего, должность)</w:t>
      </w:r>
    </w:p>
    <w:p w:rsidR="004F4D80" w:rsidRPr="00A91F99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spacing w:val="36"/>
        </w:rPr>
      </w:pPr>
      <w:r w:rsidRPr="00A91F99">
        <w:rPr>
          <w:b/>
          <w:spacing w:val="36"/>
        </w:rPr>
        <w:t>конец формы</w:t>
      </w:r>
    </w:p>
    <w:p w:rsidR="004F4D80" w:rsidRPr="00A91F99" w:rsidRDefault="004F4D80" w:rsidP="004F4D80">
      <w:pPr>
        <w:pStyle w:val="3"/>
        <w:rPr>
          <w:sz w:val="22"/>
        </w:rPr>
        <w:sectPr w:rsidR="004F4D80" w:rsidRPr="00A91F99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A91F99" w:rsidRDefault="004F4D80" w:rsidP="004F4D80">
      <w:pPr>
        <w:pStyle w:val="3"/>
        <w:rPr>
          <w:szCs w:val="24"/>
        </w:rPr>
      </w:pPr>
      <w:bookmarkStart w:id="1315" w:name="_Toc343690585"/>
      <w:bookmarkStart w:id="1316" w:name="_Toc372294429"/>
      <w:bookmarkStart w:id="1317" w:name="_Toc379288897"/>
      <w:bookmarkStart w:id="1318" w:name="_Toc384734781"/>
      <w:bookmarkStart w:id="1319" w:name="_Toc396984079"/>
      <w:bookmarkStart w:id="1320" w:name="_Toc423423682"/>
      <w:bookmarkStart w:id="1321" w:name="_Toc439170711"/>
      <w:bookmarkStart w:id="1322" w:name="_Toc439172813"/>
      <w:bookmarkStart w:id="1323" w:name="_Toc439173254"/>
      <w:bookmarkStart w:id="1324" w:name="_Toc439238250"/>
      <w:bookmarkStart w:id="1325" w:name="_Toc439252797"/>
      <w:bookmarkStart w:id="1326" w:name="_Toc439323771"/>
      <w:bookmarkStart w:id="1327" w:name="_Toc440361406"/>
      <w:bookmarkStart w:id="1328" w:name="_Toc440376288"/>
      <w:bookmarkStart w:id="1329" w:name="_Toc440382546"/>
      <w:bookmarkStart w:id="1330" w:name="_Toc440447216"/>
      <w:bookmarkStart w:id="1331" w:name="_Toc440632377"/>
      <w:bookmarkStart w:id="1332" w:name="_Toc440875149"/>
      <w:bookmarkStart w:id="1333" w:name="_Toc441131136"/>
      <w:bookmarkStart w:id="1334" w:name="_Toc465774659"/>
      <w:bookmarkStart w:id="1335" w:name="_Toc465848888"/>
      <w:bookmarkStart w:id="1336" w:name="_Toc468875391"/>
      <w:bookmarkStart w:id="1337" w:name="_Toc469488443"/>
      <w:bookmarkStart w:id="1338" w:name="_Toc471894965"/>
      <w:bookmarkStart w:id="1339" w:name="_Toc498590390"/>
      <w:bookmarkStart w:id="1340" w:name="_Toc525898867"/>
      <w:r w:rsidRPr="00A91F99">
        <w:rPr>
          <w:szCs w:val="24"/>
        </w:rPr>
        <w:lastRenderedPageBreak/>
        <w:t>Инструкции по заполнению</w:t>
      </w:r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</w:p>
    <w:p w:rsidR="004F4D80" w:rsidRPr="00A91F99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Участник</w:t>
      </w:r>
      <w:r w:rsidR="004F4D80" w:rsidRPr="00A91F99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A91F99">
        <w:rPr>
          <w:sz w:val="24"/>
          <w:szCs w:val="24"/>
        </w:rPr>
        <w:t xml:space="preserve">(подраздел </w:t>
      </w:r>
      <w:r w:rsidR="00805D87" w:rsidRPr="00A91F99">
        <w:fldChar w:fldCharType="begin"/>
      </w:r>
      <w:r w:rsidR="00805D87" w:rsidRPr="00A91F99">
        <w:instrText xml:space="preserve"> REF _Ref55336310 \r \h  \* MERGEFORMAT </w:instrText>
      </w:r>
      <w:r w:rsidR="00805D87" w:rsidRPr="00A91F99">
        <w:fldChar w:fldCharType="separate"/>
      </w:r>
      <w:r w:rsidR="003C31A6" w:rsidRPr="00A91F99">
        <w:rPr>
          <w:sz w:val="24"/>
          <w:szCs w:val="24"/>
        </w:rPr>
        <w:t>5.1</w:t>
      </w:r>
      <w:r w:rsidR="00805D87" w:rsidRPr="00A91F99">
        <w:fldChar w:fldCharType="end"/>
      </w:r>
      <w:r w:rsidR="00D90031" w:rsidRPr="00A91F99">
        <w:rPr>
          <w:sz w:val="24"/>
          <w:szCs w:val="24"/>
        </w:rPr>
        <w:t>)</w:t>
      </w:r>
      <w:r w:rsidR="004F4D80" w:rsidRPr="00A91F99">
        <w:rPr>
          <w:sz w:val="24"/>
          <w:szCs w:val="24"/>
        </w:rPr>
        <w:t>.</w:t>
      </w:r>
    </w:p>
    <w:p w:rsidR="004D25B8" w:rsidRPr="00A91F99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A91F99">
        <w:rPr>
          <w:sz w:val="24"/>
          <w:szCs w:val="24"/>
        </w:rPr>
        <w:t xml:space="preserve"> адрес Участника.</w:t>
      </w:r>
    </w:p>
    <w:p w:rsidR="004D25B8" w:rsidRPr="00A91F99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A91F99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A91F99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A91F99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napToGrid w:val="0"/>
          <w:sz w:val="24"/>
          <w:szCs w:val="24"/>
        </w:rPr>
        <w:t>В случае,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A91F99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A91F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а.</w:t>
      </w:r>
    </w:p>
    <w:p w:rsidR="004F4D80" w:rsidRPr="00A91F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а.</w:t>
      </w:r>
    </w:p>
    <w:p w:rsidR="004F4D80" w:rsidRPr="00A91F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A91F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A91F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A91F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A91F99">
        <w:rPr>
          <w:b/>
          <w:sz w:val="24"/>
          <w:szCs w:val="24"/>
        </w:rPr>
        <w:t xml:space="preserve"> </w:t>
      </w:r>
      <w:r w:rsidRPr="00A91F99">
        <w:rPr>
          <w:sz w:val="24"/>
          <w:szCs w:val="24"/>
        </w:rPr>
        <w:t xml:space="preserve">в формате: </w:t>
      </w:r>
      <w:r w:rsidRPr="00A91F99">
        <w:rPr>
          <w:b/>
          <w:sz w:val="24"/>
          <w:szCs w:val="24"/>
        </w:rPr>
        <w:t>ХХХХХХХХХХ</w:t>
      </w:r>
      <w:r w:rsidRPr="00A91F99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A91F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A91F99">
        <w:rPr>
          <w:b/>
          <w:sz w:val="24"/>
          <w:szCs w:val="24"/>
        </w:rPr>
        <w:t xml:space="preserve"> </w:t>
      </w:r>
      <w:r w:rsidRPr="00A91F99">
        <w:rPr>
          <w:sz w:val="24"/>
          <w:szCs w:val="24"/>
        </w:rPr>
        <w:t xml:space="preserve">в формате: </w:t>
      </w:r>
      <w:r w:rsidRPr="00A91F99">
        <w:rPr>
          <w:b/>
          <w:sz w:val="24"/>
          <w:szCs w:val="24"/>
        </w:rPr>
        <w:t>ХХХХХХХХХХ</w:t>
      </w:r>
      <w:r w:rsidRPr="00A91F99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A91F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A91F9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91F99">
        <w:rPr>
          <w:sz w:val="24"/>
          <w:szCs w:val="24"/>
        </w:rPr>
        <w:t xml:space="preserve">1. собственник </w:t>
      </w:r>
      <w:r w:rsidR="00C236C0" w:rsidRPr="00A91F99">
        <w:rPr>
          <w:sz w:val="24"/>
          <w:szCs w:val="24"/>
        </w:rPr>
        <w:t>Участник</w:t>
      </w:r>
      <w:r w:rsidRPr="00A91F99">
        <w:rPr>
          <w:sz w:val="24"/>
          <w:szCs w:val="24"/>
        </w:rPr>
        <w:t>а.</w:t>
      </w:r>
    </w:p>
    <w:p w:rsidR="004F4D80" w:rsidRPr="00A91F9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91F99">
        <w:rPr>
          <w:sz w:val="24"/>
          <w:szCs w:val="24"/>
        </w:rPr>
        <w:t>1.1. собственник собственника №1.</w:t>
      </w:r>
    </w:p>
    <w:p w:rsidR="004F4D80" w:rsidRPr="00A91F9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91F99">
        <w:rPr>
          <w:sz w:val="24"/>
          <w:szCs w:val="24"/>
        </w:rPr>
        <w:t>1.2. собственник собственника №1.</w:t>
      </w:r>
    </w:p>
    <w:p w:rsidR="004F4D80" w:rsidRPr="00A91F9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91F99">
        <w:rPr>
          <w:sz w:val="24"/>
          <w:szCs w:val="24"/>
        </w:rPr>
        <w:t>1.1.1. собственник собственника №1.1.</w:t>
      </w:r>
    </w:p>
    <w:p w:rsidR="004F4D80" w:rsidRPr="00A91F9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91F99">
        <w:rPr>
          <w:sz w:val="24"/>
          <w:szCs w:val="24"/>
        </w:rPr>
        <w:t>1.2.1. собственник собственника №1.2.</w:t>
      </w:r>
    </w:p>
    <w:p w:rsidR="004F4D80" w:rsidRPr="00A91F9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91F99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A91F99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A91F99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A91F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(выпиской из Единого государственного реестра юридических лиц, </w:t>
      </w:r>
      <w:r w:rsidRPr="00A91F99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заявок, выпиской из реестра акционеров и т.п.); для физических лиц - фамилия, имя и отчество (указываются полностью).</w:t>
      </w:r>
    </w:p>
    <w:p w:rsidR="004F4D80" w:rsidRPr="00A91F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Раздел «Адрес регистрации» (№12) – для юридических лиц указывается адрес регистрации собственника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заявок; для физического лица - адрес регистрации физического лица.</w:t>
      </w:r>
    </w:p>
    <w:p w:rsidR="004F4D80" w:rsidRPr="00A91F99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 w:rsidRPr="00A91F99">
        <w:rPr>
          <w:sz w:val="24"/>
          <w:szCs w:val="24"/>
        </w:rPr>
        <w:t>, АО</w:t>
      </w:r>
      <w:r w:rsidRPr="00A91F99">
        <w:rPr>
          <w:sz w:val="24"/>
          <w:szCs w:val="24"/>
        </w:rPr>
        <w:t xml:space="preserve"> и </w:t>
      </w:r>
      <w:r w:rsidR="000D70B6" w:rsidRPr="00A91F99">
        <w:rPr>
          <w:sz w:val="24"/>
          <w:szCs w:val="24"/>
        </w:rPr>
        <w:t>П</w:t>
      </w:r>
      <w:r w:rsidRPr="00A91F99">
        <w:rPr>
          <w:sz w:val="24"/>
          <w:szCs w:val="24"/>
        </w:rPr>
        <w:t>АО); бенефициаром (иностранные компании, по которым не известны конечные бенефициары); конечным бенефициаром (Российская Федерация, гос. учреждения РФ, физические лица, кроме руководителей).</w:t>
      </w:r>
    </w:p>
    <w:p w:rsidR="004D25B8" w:rsidRPr="00A91F99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341" w:name="_Toc329588495"/>
      <w:bookmarkStart w:id="1342" w:name="_Toc423423683"/>
      <w:bookmarkStart w:id="1343" w:name="_Ref440272051"/>
      <w:bookmarkStart w:id="1344" w:name="_Ref440274744"/>
      <w:r w:rsidRPr="00A91F99">
        <w:rPr>
          <w:sz w:val="24"/>
          <w:szCs w:val="24"/>
        </w:rPr>
        <w:t>Раздел «Информация о подтверждающих документах (наименование, реквизиты и т.д.)» (№1</w:t>
      </w:r>
      <w:r w:rsidR="008060C7" w:rsidRPr="00A91F99">
        <w:rPr>
          <w:sz w:val="24"/>
          <w:szCs w:val="24"/>
        </w:rPr>
        <w:t>6</w:t>
      </w:r>
      <w:r w:rsidRPr="00A91F99">
        <w:rPr>
          <w:sz w:val="24"/>
          <w:szCs w:val="24"/>
        </w:rPr>
        <w:t>) – указываются документы, на основании которых вносились данные в разделы №№9-13, а также документ, подтверждающий статус участника(ов) общества</w:t>
      </w:r>
      <w:r w:rsidRPr="00A91F99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A91F99">
        <w:rPr>
          <w:sz w:val="24"/>
          <w:szCs w:val="24"/>
        </w:rPr>
        <w:t>(список лиц, зарегистрированных в реестре владельцев ценных бумаг) и т.п.). Скан-копии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75170D" w:rsidRPr="00A91F99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A91F99">
        <w:rPr>
          <w:sz w:val="24"/>
          <w:szCs w:val="24"/>
        </w:rPr>
        <w:br w:type="page"/>
      </w:r>
      <w:r w:rsidRPr="00A91F99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A91F99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677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22"/>
        <w:gridCol w:w="711"/>
        <w:gridCol w:w="959"/>
        <w:gridCol w:w="707"/>
        <w:gridCol w:w="1134"/>
        <w:gridCol w:w="1386"/>
        <w:gridCol w:w="489"/>
        <w:gridCol w:w="985"/>
        <w:gridCol w:w="843"/>
        <w:gridCol w:w="1134"/>
        <w:gridCol w:w="1149"/>
        <w:gridCol w:w="1417"/>
        <w:gridCol w:w="993"/>
        <w:gridCol w:w="1198"/>
        <w:gridCol w:w="1296"/>
      </w:tblGrid>
      <w:tr w:rsidR="0075170D" w:rsidRPr="00A91F99" w:rsidTr="009A19FD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400"/>
              <w:jc w:val="left"/>
              <w:rPr>
                <w:rFonts w:ascii="Calibri" w:hAnsi="Calibri" w:cs="Calibri"/>
                <w:bCs w:val="0"/>
                <w:sz w:val="24"/>
                <w:szCs w:val="24"/>
                <w:lang w:eastAsia="ru-RU"/>
              </w:rPr>
            </w:pPr>
            <w:r w:rsidRPr="00A91F99">
              <w:rPr>
                <w:rFonts w:ascii="Calibri" w:hAnsi="Calibri" w:cs="Calibri"/>
                <w:bCs w:val="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3927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bCs w:val="0"/>
                <w:sz w:val="24"/>
                <w:szCs w:val="24"/>
                <w:lang w:eastAsia="ru-RU"/>
              </w:rPr>
            </w:pPr>
            <w:r w:rsidRPr="00A91F99">
              <w:rPr>
                <w:b/>
                <w:sz w:val="24"/>
                <w:szCs w:val="24"/>
                <w:lang w:eastAsia="ru-RU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75170D" w:rsidRPr="00A91F99" w:rsidRDefault="0075170D" w:rsidP="009A19FD">
            <w:pPr>
              <w:widowControl w:val="0"/>
              <w:suppressAutoHyphens w:val="0"/>
              <w:spacing w:before="120" w:line="240" w:lineRule="auto"/>
              <w:ind w:firstLine="0"/>
              <w:rPr>
                <w:bCs w:val="0"/>
                <w:i/>
                <w:sz w:val="24"/>
                <w:szCs w:val="24"/>
                <w:lang w:eastAsia="ru-RU"/>
              </w:rPr>
            </w:pPr>
            <w:r w:rsidRPr="00A91F99">
              <w:rPr>
                <w:bCs w:val="0"/>
                <w:sz w:val="24"/>
                <w:szCs w:val="24"/>
                <w:lang w:eastAsia="ru-RU"/>
              </w:rPr>
              <w:t xml:space="preserve">Наименование и адрес Участника: </w:t>
            </w:r>
            <w:r w:rsidRPr="00A91F99">
              <w:rPr>
                <w:b/>
                <w:bCs w:val="0"/>
                <w:sz w:val="24"/>
                <w:szCs w:val="24"/>
                <w:u w:val="single"/>
                <w:lang w:eastAsia="ru-RU"/>
              </w:rPr>
              <w:t>ООО «Организация-пример», г. Москва, ул. Гоголя, 1</w:t>
            </w:r>
          </w:p>
        </w:tc>
        <w:tc>
          <w:tcPr>
            <w:tcW w:w="1296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</w:tcPr>
          <w:p w:rsidR="0075170D" w:rsidRPr="00A91F99" w:rsidRDefault="0075170D" w:rsidP="009A19FD">
            <w:pPr>
              <w:widowControl w:val="0"/>
              <w:suppressAutoHyphens w:val="0"/>
              <w:spacing w:after="240" w:line="240" w:lineRule="auto"/>
              <w:ind w:firstLine="400"/>
              <w:jc w:val="center"/>
              <w:rPr>
                <w:b/>
                <w:sz w:val="24"/>
                <w:szCs w:val="24"/>
                <w:lang w:eastAsia="ru-RU"/>
              </w:rPr>
            </w:pPr>
          </w:p>
        </w:tc>
      </w:tr>
      <w:tr w:rsidR="0075170D" w:rsidRPr="00A91F99" w:rsidTr="009A19FD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№ п./п.</w:t>
            </w:r>
          </w:p>
        </w:tc>
        <w:tc>
          <w:tcPr>
            <w:tcW w:w="571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Информация об организации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№</w:t>
            </w:r>
          </w:p>
        </w:tc>
        <w:tc>
          <w:tcPr>
            <w:tcW w:w="77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Информация о цепочке собственников организации (включая конечных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</w:tr>
      <w:tr w:rsidR="0075170D" w:rsidRPr="00A91F99" w:rsidTr="009A19FD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Ф.И.О. руководителя</w:t>
            </w:r>
          </w:p>
        </w:tc>
        <w:tc>
          <w:tcPr>
            <w:tcW w:w="1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sz w:val="16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Наименование/ФИО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Серия и номер документа, удостоверяющего личность (для физ. лиц)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Руководитель/ участник/ акционер/ 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left="-108" w:right="-46" w:firstLine="108"/>
              <w:jc w:val="center"/>
              <w:rPr>
                <w:b/>
                <w:bCs w:val="0"/>
                <w:sz w:val="16"/>
                <w:szCs w:val="16"/>
                <w:lang w:eastAsia="ru-RU"/>
              </w:rPr>
            </w:pPr>
            <w:r w:rsidRPr="00A91F99">
              <w:rPr>
                <w:b/>
                <w:bCs w:val="0"/>
                <w:sz w:val="16"/>
                <w:szCs w:val="16"/>
                <w:lang w:eastAsia="ru-RU"/>
              </w:rPr>
              <w:t>Размер доли (для участников</w:t>
            </w:r>
            <w:r w:rsidRPr="00A91F99">
              <w:rPr>
                <w:b/>
                <w:sz w:val="16"/>
                <w:szCs w:val="16"/>
                <w:lang w:eastAsia="ru-RU"/>
              </w:rPr>
              <w:t>/ акционеров/ бенефициаров)</w:t>
            </w:r>
          </w:p>
        </w:tc>
        <w:tc>
          <w:tcPr>
            <w:tcW w:w="1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left="-108" w:right="-108" w:firstLine="108"/>
              <w:jc w:val="center"/>
              <w:rPr>
                <w:b/>
                <w:sz w:val="16"/>
                <w:szCs w:val="16"/>
                <w:lang w:eastAsia="ru-RU"/>
              </w:rPr>
            </w:pPr>
            <w:r w:rsidRPr="00A91F99">
              <w:rPr>
                <w:b/>
                <w:sz w:val="16"/>
                <w:szCs w:val="16"/>
                <w:lang w:eastAsia="ru-RU"/>
              </w:rPr>
              <w:t>Информация о подтверждающих документах (наименование, реквизиты и т.д.)</w:t>
            </w:r>
          </w:p>
        </w:tc>
      </w:tr>
      <w:tr w:rsidR="0075170D" w:rsidRPr="00A91F99" w:rsidTr="009A19F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6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7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11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13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14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Cs w:val="0"/>
                <w:sz w:val="16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16</w:t>
            </w:r>
          </w:p>
        </w:tc>
      </w:tr>
      <w:tr w:rsidR="0075170D" w:rsidRPr="00A91F99" w:rsidTr="009A19F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</w:p>
        </w:tc>
      </w:tr>
      <w:tr w:rsidR="0075170D" w:rsidRPr="00A91F99" w:rsidTr="009A19F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1.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1044567890123</w:t>
            </w: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45.хх.хх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Иванов Иван Иванович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4601 456789</w:t>
            </w: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ПАО «Пример-1»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35%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Выписка из ЕГРЮЛ от 01.01.</w:t>
            </w:r>
            <w:bookmarkStart w:id="1345" w:name="_GoBack"/>
            <w:r w:rsidRPr="00A91F99">
              <w:rPr>
                <w:sz w:val="14"/>
                <w:szCs w:val="16"/>
                <w:lang w:eastAsia="ru-RU"/>
              </w:rPr>
              <w:t>2018</w:t>
            </w:r>
            <w:bookmarkEnd w:id="1345"/>
          </w:p>
        </w:tc>
      </w:tr>
      <w:tr w:rsidR="0075170D" w:rsidRPr="00A91F99" w:rsidTr="009A19F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Петров Пётр Петрович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г. Саранск, ул. Саранская,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7777 888999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A91F99" w:rsidTr="009A19F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Сидоров Сидор Сидорович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 xml:space="preserve">г. Урюпинск, Свободный </w:t>
            </w:r>
            <w:r w:rsidRPr="00A91F99">
              <w:rPr>
                <w:sz w:val="14"/>
                <w:szCs w:val="16"/>
                <w:lang w:eastAsia="ru-RU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8888 111222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70%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75170D" w:rsidRPr="00A91F99" w:rsidTr="009A19F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1.</w:t>
            </w:r>
            <w:r w:rsidRPr="00A91F99" w:rsidDel="006B67A3">
              <w:rPr>
                <w:b/>
                <w:sz w:val="14"/>
                <w:szCs w:val="16"/>
                <w:lang w:eastAsia="ru-RU"/>
              </w:rPr>
              <w:t xml:space="preserve"> </w:t>
            </w:r>
            <w:r w:rsidRPr="00A91F99">
              <w:rPr>
                <w:b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ООО «Пример-2»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30%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Список лиц, зарегистрированных в реестре владельцев ценных бумаг ОТ 01.01.2018</w:t>
            </w:r>
          </w:p>
        </w:tc>
      </w:tr>
      <w:tr w:rsidR="0075170D" w:rsidRPr="00A91F99" w:rsidTr="009A19F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Галкин Степан Семенович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г. Саратов, ул. Светлая,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A91F99" w:rsidTr="009A19F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Сидорчук Светлана Петровна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0125 145678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90%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A91F99" w:rsidTr="009A19F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</w:p>
        </w:tc>
      </w:tr>
      <w:tr w:rsidR="0075170D" w:rsidRPr="00A91F99" w:rsidTr="009A19F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154568484</w:t>
            </w:r>
            <w:r w:rsidRPr="00A91F99">
              <w:rPr>
                <w:sz w:val="14"/>
                <w:szCs w:val="16"/>
                <w:lang w:eastAsia="ru-RU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ООО «Пример-3»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25%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A91F99" w:rsidTr="009A19F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Антонов  Максим Антонович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г. Таганрог, ул. Разная,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4545 123456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A91F99" w:rsidTr="009A19F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Задорнова Анна Львовна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г. Сочи, ул. Садовая,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2323 145678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Бенефициар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100%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Выписка из ЕГРЮЛ от 01.01.2018</w:t>
            </w:r>
          </w:p>
        </w:tc>
      </w:tr>
      <w:tr w:rsidR="0075170D" w:rsidRPr="00A91F99" w:rsidTr="009A19F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</w:p>
        </w:tc>
      </w:tr>
      <w:tr w:rsidR="0075170D" w:rsidRPr="00A91F99" w:rsidTr="009A19F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Пример Лтд. (Primer Ltd)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Кипр, Лимассол,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Участник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40%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Учредительный договор № 25 от 03.03.03</w:t>
            </w:r>
          </w:p>
        </w:tc>
      </w:tr>
      <w:tr w:rsidR="0075170D" w:rsidRPr="00A91F99" w:rsidTr="009A19FD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right="-250"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95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b/>
                <w:sz w:val="14"/>
                <w:szCs w:val="16"/>
                <w:lang w:eastAsia="ru-RU"/>
              </w:rPr>
            </w:pPr>
            <w:r w:rsidRPr="00A91F99">
              <w:rPr>
                <w:b/>
                <w:sz w:val="14"/>
                <w:szCs w:val="16"/>
                <w:lang w:eastAsia="ru-RU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Martin Fred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  <w:r w:rsidRPr="00A91F99">
              <w:rPr>
                <w:sz w:val="14"/>
                <w:szCs w:val="16"/>
                <w:lang w:eastAsia="ru-RU"/>
              </w:rPr>
              <w:t>Руководитель</w:t>
            </w:r>
          </w:p>
        </w:tc>
        <w:tc>
          <w:tcPr>
            <w:tcW w:w="1198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center"/>
              <w:rPr>
                <w:sz w:val="14"/>
                <w:szCs w:val="16"/>
                <w:lang w:eastAsia="ru-RU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</w:tcPr>
          <w:p w:rsidR="0075170D" w:rsidRPr="00A91F99" w:rsidRDefault="0075170D" w:rsidP="009A19FD">
            <w:pPr>
              <w:widowControl w:val="0"/>
              <w:suppressAutoHyphens w:val="0"/>
              <w:spacing w:line="240" w:lineRule="auto"/>
              <w:ind w:firstLine="3"/>
              <w:jc w:val="left"/>
              <w:rPr>
                <w:sz w:val="14"/>
                <w:szCs w:val="16"/>
                <w:lang w:eastAsia="ru-RU"/>
              </w:rPr>
            </w:pPr>
          </w:p>
        </w:tc>
      </w:tr>
    </w:tbl>
    <w:p w:rsidR="004D25B8" w:rsidRPr="00A91F99" w:rsidRDefault="004D25B8" w:rsidP="004D25B8">
      <w:pPr>
        <w:spacing w:line="240" w:lineRule="auto"/>
        <w:rPr>
          <w:szCs w:val="24"/>
        </w:rPr>
      </w:pPr>
      <w:r w:rsidRPr="00A91F99">
        <w:lastRenderedPageBreak/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A91F99" w:rsidRDefault="004D25B8" w:rsidP="004D25B8">
      <w:pPr>
        <w:pStyle w:val="2"/>
        <w:spacing w:line="240" w:lineRule="auto"/>
        <w:sectPr w:rsidR="004D25B8" w:rsidRPr="00A91F99" w:rsidSect="00CE0B07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A91F99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46" w:name="_Toc525898868"/>
      <w:r w:rsidRPr="00A91F99">
        <w:lastRenderedPageBreak/>
        <w:t>Согласие на обработку персональных данных</w:t>
      </w:r>
      <w:r w:rsidR="004F4D80" w:rsidRPr="00A91F99">
        <w:t xml:space="preserve"> (форма 1</w:t>
      </w:r>
      <w:r w:rsidR="00635719" w:rsidRPr="00A91F99">
        <w:t>3</w:t>
      </w:r>
      <w:r w:rsidR="004F4D80" w:rsidRPr="00A91F99">
        <w:t>)</w:t>
      </w:r>
      <w:bookmarkEnd w:id="1341"/>
      <w:bookmarkEnd w:id="1342"/>
      <w:bookmarkEnd w:id="1343"/>
      <w:bookmarkEnd w:id="1344"/>
      <w:bookmarkEnd w:id="1346"/>
    </w:p>
    <w:p w:rsidR="004F4D80" w:rsidRPr="00A91F99" w:rsidRDefault="004F4D80" w:rsidP="004F4D80">
      <w:pPr>
        <w:pStyle w:val="3"/>
        <w:rPr>
          <w:szCs w:val="24"/>
        </w:rPr>
      </w:pPr>
      <w:bookmarkStart w:id="1347" w:name="_Toc343690587"/>
      <w:bookmarkStart w:id="1348" w:name="_Toc372294431"/>
      <w:bookmarkStart w:id="1349" w:name="_Toc379288899"/>
      <w:bookmarkStart w:id="1350" w:name="_Toc384734783"/>
      <w:bookmarkStart w:id="1351" w:name="_Toc396984081"/>
      <w:bookmarkStart w:id="1352" w:name="_Toc423423684"/>
      <w:bookmarkStart w:id="1353" w:name="_Toc439170713"/>
      <w:bookmarkStart w:id="1354" w:name="_Toc439172815"/>
      <w:bookmarkStart w:id="1355" w:name="_Toc439173256"/>
      <w:bookmarkStart w:id="1356" w:name="_Toc439238252"/>
      <w:bookmarkStart w:id="1357" w:name="_Toc439252799"/>
      <w:bookmarkStart w:id="1358" w:name="_Toc439323773"/>
      <w:bookmarkStart w:id="1359" w:name="_Toc440361408"/>
      <w:bookmarkStart w:id="1360" w:name="_Toc440376290"/>
      <w:bookmarkStart w:id="1361" w:name="_Toc440382548"/>
      <w:bookmarkStart w:id="1362" w:name="_Toc440447218"/>
      <w:bookmarkStart w:id="1363" w:name="_Toc440632379"/>
      <w:bookmarkStart w:id="1364" w:name="_Toc440875151"/>
      <w:bookmarkStart w:id="1365" w:name="_Toc441131138"/>
      <w:bookmarkStart w:id="1366" w:name="_Toc465774661"/>
      <w:bookmarkStart w:id="1367" w:name="_Toc465848890"/>
      <w:bookmarkStart w:id="1368" w:name="_Toc468875393"/>
      <w:bookmarkStart w:id="1369" w:name="_Toc469488445"/>
      <w:bookmarkStart w:id="1370" w:name="_Toc471894967"/>
      <w:bookmarkStart w:id="1371" w:name="_Toc498590392"/>
      <w:bookmarkStart w:id="1372" w:name="_Toc525898869"/>
      <w:r w:rsidRPr="00A91F99">
        <w:rPr>
          <w:szCs w:val="24"/>
        </w:rPr>
        <w:t xml:space="preserve">Форма 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r w:rsidR="000D70B6" w:rsidRPr="00A91F99">
        <w:rPr>
          <w:szCs w:val="24"/>
        </w:rPr>
        <w:t>Согласия на обработку персональных данных</w:t>
      </w:r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</w:p>
    <w:p w:rsidR="004F4D80" w:rsidRPr="00A91F99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91F99">
        <w:rPr>
          <w:sz w:val="24"/>
          <w:szCs w:val="24"/>
        </w:rPr>
        <w:t>Приложение 1</w:t>
      </w:r>
      <w:r w:rsidR="00553A57" w:rsidRPr="00A91F99">
        <w:rPr>
          <w:sz w:val="24"/>
          <w:szCs w:val="24"/>
        </w:rPr>
        <w:t>3</w:t>
      </w:r>
      <w:r w:rsidRPr="00A91F99">
        <w:rPr>
          <w:sz w:val="24"/>
          <w:szCs w:val="24"/>
        </w:rPr>
        <w:t xml:space="preserve"> к письму о подаче оферты</w:t>
      </w:r>
      <w:r w:rsidRPr="00A91F99">
        <w:rPr>
          <w:sz w:val="24"/>
          <w:szCs w:val="24"/>
        </w:rPr>
        <w:br/>
        <w:t>от «____»_____________ г. №__________</w:t>
      </w:r>
    </w:p>
    <w:p w:rsidR="004F4D80" w:rsidRPr="00A91F99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91F99" w:rsidRDefault="002B5044" w:rsidP="002B5044">
      <w:pPr>
        <w:rPr>
          <w:lang w:eastAsia="ru-RU"/>
        </w:rPr>
      </w:pPr>
    </w:p>
    <w:p w:rsidR="00E57CF2" w:rsidRPr="00A91F99" w:rsidRDefault="00E57CF2" w:rsidP="00E57CF2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r w:rsidRPr="00A91F99">
        <w:rPr>
          <w:b/>
          <w:sz w:val="24"/>
          <w:szCs w:val="24"/>
        </w:rPr>
        <w:t>Согласие на обработку персональных данных*</w:t>
      </w:r>
    </w:p>
    <w:p w:rsidR="00E57CF2" w:rsidRPr="00A91F99" w:rsidRDefault="00E57CF2" w:rsidP="00E57CF2">
      <w:pPr>
        <w:tabs>
          <w:tab w:val="left" w:pos="0"/>
        </w:tabs>
        <w:jc w:val="center"/>
        <w:rPr>
          <w:b/>
          <w:snapToGrid w:val="0"/>
          <w:sz w:val="24"/>
          <w:szCs w:val="24"/>
        </w:rPr>
      </w:pPr>
      <w:r w:rsidRPr="00A91F99">
        <w:rPr>
          <w:b/>
          <w:snapToGrid w:val="0"/>
          <w:sz w:val="24"/>
          <w:szCs w:val="24"/>
        </w:rPr>
        <w:t xml:space="preserve">от «_____» ____________ 201____ г. </w:t>
      </w:r>
    </w:p>
    <w:p w:rsidR="00E57CF2" w:rsidRPr="00A91F99" w:rsidRDefault="00E57CF2" w:rsidP="00E57CF2">
      <w:pPr>
        <w:jc w:val="center"/>
        <w:rPr>
          <w:sz w:val="24"/>
          <w:szCs w:val="24"/>
        </w:rPr>
      </w:pPr>
    </w:p>
    <w:p w:rsidR="00E57CF2" w:rsidRPr="00A91F99" w:rsidRDefault="00E57CF2" w:rsidP="00E57CF2">
      <w:pPr>
        <w:jc w:val="center"/>
        <w:rPr>
          <w:sz w:val="24"/>
          <w:szCs w:val="24"/>
        </w:rPr>
      </w:pPr>
    </w:p>
    <w:p w:rsidR="00E57CF2" w:rsidRPr="00A91F99" w:rsidRDefault="00E57CF2" w:rsidP="00E57CF2">
      <w:pPr>
        <w:autoSpaceDE w:val="0"/>
        <w:autoSpaceDN w:val="0"/>
        <w:adjustRightInd w:val="0"/>
        <w:ind w:firstLine="708"/>
        <w:rPr>
          <w:snapToGrid w:val="0"/>
          <w:sz w:val="24"/>
          <w:szCs w:val="24"/>
        </w:rPr>
      </w:pPr>
      <w:r w:rsidRPr="00A91F99">
        <w:rPr>
          <w:snapToGrid w:val="0"/>
          <w:sz w:val="24"/>
          <w:szCs w:val="24"/>
        </w:rPr>
        <w:t>Настоящим, ________________________________________________________,</w:t>
      </w:r>
    </w:p>
    <w:p w:rsidR="00E57CF2" w:rsidRPr="00A91F99" w:rsidRDefault="00E57CF2" w:rsidP="00E57CF2">
      <w:pPr>
        <w:autoSpaceDE w:val="0"/>
        <w:autoSpaceDN w:val="0"/>
        <w:adjustRightInd w:val="0"/>
        <w:jc w:val="center"/>
        <w:rPr>
          <w:b/>
          <w:i/>
          <w:sz w:val="24"/>
          <w:szCs w:val="24"/>
        </w:rPr>
      </w:pPr>
      <w:r w:rsidRPr="00A91F99">
        <w:rPr>
          <w:b/>
          <w:i/>
          <w:sz w:val="24"/>
          <w:szCs w:val="24"/>
        </w:rPr>
        <w:t>(указывается</w:t>
      </w:r>
      <w:r w:rsidRPr="00A91F99">
        <w:rPr>
          <w:sz w:val="24"/>
          <w:szCs w:val="24"/>
        </w:rPr>
        <w:t xml:space="preserve"> </w:t>
      </w:r>
      <w:r w:rsidRPr="00A91F99">
        <w:rPr>
          <w:b/>
          <w:i/>
          <w:sz w:val="24"/>
          <w:szCs w:val="24"/>
        </w:rPr>
        <w:t>полное наименование участника закупочной процедуры</w:t>
      </w:r>
    </w:p>
    <w:p w:rsidR="00E57CF2" w:rsidRPr="00A91F99" w:rsidRDefault="00E57CF2" w:rsidP="00E57CF2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A91F99">
        <w:rPr>
          <w:b/>
          <w:i/>
          <w:sz w:val="24"/>
          <w:szCs w:val="24"/>
        </w:rPr>
        <w:t>____________________________________________________________________________ (потенциального контрагента), контрагента)</w:t>
      </w:r>
    </w:p>
    <w:p w:rsidR="00E57CF2" w:rsidRPr="00A91F99" w:rsidRDefault="00E57CF2" w:rsidP="00E57CF2">
      <w:pPr>
        <w:autoSpaceDE w:val="0"/>
        <w:autoSpaceDN w:val="0"/>
        <w:adjustRightInd w:val="0"/>
        <w:ind w:firstLine="709"/>
        <w:rPr>
          <w:sz w:val="24"/>
          <w:szCs w:val="24"/>
        </w:rPr>
      </w:pPr>
      <w:r w:rsidRPr="00A91F99">
        <w:rPr>
          <w:sz w:val="24"/>
          <w:szCs w:val="24"/>
        </w:rPr>
        <w:t>Адрес регистрации: _______________________________________________________,</w:t>
      </w:r>
    </w:p>
    <w:p w:rsidR="00E57CF2" w:rsidRPr="00A91F99" w:rsidRDefault="00E57CF2" w:rsidP="00E57CF2">
      <w:pPr>
        <w:autoSpaceDE w:val="0"/>
        <w:autoSpaceDN w:val="0"/>
        <w:adjustRightInd w:val="0"/>
        <w:ind w:left="708" w:firstLine="1"/>
        <w:rPr>
          <w:sz w:val="24"/>
          <w:szCs w:val="24"/>
        </w:rPr>
      </w:pPr>
      <w:r w:rsidRPr="00A91F99">
        <w:rPr>
          <w:sz w:val="24"/>
          <w:szCs w:val="24"/>
        </w:rPr>
        <w:t xml:space="preserve">Свидетельство о регистрации: _____________________________________________ </w:t>
      </w:r>
    </w:p>
    <w:p w:rsidR="00E57CF2" w:rsidRPr="00A91F99" w:rsidRDefault="00E57CF2" w:rsidP="00E57CF2">
      <w:pPr>
        <w:autoSpaceDE w:val="0"/>
        <w:autoSpaceDN w:val="0"/>
        <w:adjustRightInd w:val="0"/>
        <w:ind w:left="4248" w:firstLine="0"/>
        <w:rPr>
          <w:sz w:val="24"/>
          <w:szCs w:val="24"/>
        </w:rPr>
      </w:pPr>
      <w:r w:rsidRPr="00A91F99">
        <w:rPr>
          <w:b/>
          <w:i/>
          <w:sz w:val="24"/>
          <w:szCs w:val="24"/>
        </w:rPr>
        <w:t>(указывается серия и номер свидетельства)</w:t>
      </w:r>
    </w:p>
    <w:p w:rsidR="00E57CF2" w:rsidRPr="00A91F99" w:rsidRDefault="00E57CF2" w:rsidP="00E57CF2">
      <w:pPr>
        <w:autoSpaceDE w:val="0"/>
        <w:autoSpaceDN w:val="0"/>
        <w:adjustRightInd w:val="0"/>
        <w:ind w:left="708" w:firstLine="1"/>
        <w:rPr>
          <w:b/>
          <w:i/>
          <w:sz w:val="24"/>
          <w:szCs w:val="24"/>
        </w:rPr>
      </w:pPr>
      <w:r w:rsidRPr="00A91F99">
        <w:rPr>
          <w:b/>
          <w:i/>
          <w:sz w:val="24"/>
          <w:szCs w:val="24"/>
        </w:rPr>
        <w:t>ИНН__________________________</w:t>
      </w:r>
    </w:p>
    <w:p w:rsidR="00E57CF2" w:rsidRPr="00A91F99" w:rsidRDefault="00E57CF2" w:rsidP="00E57CF2">
      <w:pPr>
        <w:autoSpaceDE w:val="0"/>
        <w:autoSpaceDN w:val="0"/>
        <w:adjustRightInd w:val="0"/>
        <w:ind w:firstLine="709"/>
        <w:rPr>
          <w:b/>
          <w:i/>
          <w:sz w:val="24"/>
          <w:szCs w:val="24"/>
        </w:rPr>
      </w:pPr>
      <w:r w:rsidRPr="00A91F99">
        <w:rPr>
          <w:b/>
          <w:i/>
          <w:sz w:val="24"/>
          <w:szCs w:val="24"/>
        </w:rPr>
        <w:t>КПП__________________________</w:t>
      </w:r>
    </w:p>
    <w:p w:rsidR="00E57CF2" w:rsidRPr="00A91F99" w:rsidRDefault="00E57CF2" w:rsidP="00E57CF2">
      <w:pPr>
        <w:autoSpaceDE w:val="0"/>
        <w:autoSpaceDN w:val="0"/>
        <w:adjustRightInd w:val="0"/>
        <w:ind w:firstLine="708"/>
        <w:rPr>
          <w:sz w:val="24"/>
          <w:szCs w:val="24"/>
        </w:rPr>
      </w:pPr>
      <w:r w:rsidRPr="00A91F99">
        <w:rPr>
          <w:b/>
          <w:i/>
          <w:sz w:val="24"/>
          <w:szCs w:val="24"/>
        </w:rPr>
        <w:t>ОГРН_________________________</w:t>
      </w:r>
      <w:r w:rsidRPr="00A91F99">
        <w:rPr>
          <w:sz w:val="24"/>
          <w:szCs w:val="24"/>
        </w:rPr>
        <w:t>,</w:t>
      </w:r>
    </w:p>
    <w:p w:rsidR="00E57CF2" w:rsidRPr="00A91F99" w:rsidRDefault="00E57CF2" w:rsidP="00E57CF2">
      <w:pPr>
        <w:autoSpaceDE w:val="0"/>
        <w:autoSpaceDN w:val="0"/>
        <w:adjustRightInd w:val="0"/>
        <w:rPr>
          <w:b/>
          <w:i/>
          <w:sz w:val="24"/>
          <w:szCs w:val="24"/>
        </w:rPr>
      </w:pPr>
      <w:r w:rsidRPr="00A91F99">
        <w:rPr>
          <w:sz w:val="24"/>
          <w:szCs w:val="24"/>
        </w:rPr>
        <w:t>в лице уполномоченного представителя субъекта персональных данных</w:t>
      </w:r>
      <w:r w:rsidRPr="00A91F99">
        <w:rPr>
          <w:b/>
          <w:i/>
          <w:sz w:val="24"/>
          <w:szCs w:val="24"/>
        </w:rPr>
        <w:t xml:space="preserve"> _____________________________________________________________________________</w:t>
      </w:r>
    </w:p>
    <w:p w:rsidR="00E57CF2" w:rsidRPr="00A91F99" w:rsidRDefault="00E57CF2" w:rsidP="00E57CF2">
      <w:pPr>
        <w:autoSpaceDE w:val="0"/>
        <w:autoSpaceDN w:val="0"/>
        <w:adjustRightInd w:val="0"/>
        <w:ind w:firstLine="0"/>
        <w:jc w:val="center"/>
        <w:rPr>
          <w:b/>
          <w:bCs w:val="0"/>
          <w:i/>
          <w:iCs/>
          <w:sz w:val="24"/>
          <w:szCs w:val="24"/>
        </w:rPr>
      </w:pPr>
      <w:r w:rsidRPr="00A91F99">
        <w:rPr>
          <w:b/>
          <w:i/>
          <w:sz w:val="24"/>
          <w:szCs w:val="24"/>
        </w:rPr>
        <w:t>(указывается Ф.И.О.,</w:t>
      </w:r>
      <w:r w:rsidRPr="00A91F99">
        <w:rPr>
          <w:b/>
          <w:bCs w:val="0"/>
          <w:i/>
          <w:iCs/>
          <w:sz w:val="24"/>
          <w:szCs w:val="24"/>
        </w:rPr>
        <w:t xml:space="preserve"> адрес регистрации, номер основного документа, удостоверяющего его личность,</w:t>
      </w:r>
    </w:p>
    <w:p w:rsidR="00E57CF2" w:rsidRPr="00A91F99" w:rsidRDefault="00E57CF2" w:rsidP="00E57CF2">
      <w:pPr>
        <w:ind w:firstLine="0"/>
        <w:rPr>
          <w:sz w:val="24"/>
          <w:szCs w:val="24"/>
        </w:rPr>
      </w:pPr>
      <w:r w:rsidRPr="00A91F99">
        <w:rPr>
          <w:b/>
          <w:bCs w:val="0"/>
          <w:i/>
          <w:iCs/>
          <w:sz w:val="24"/>
          <w:szCs w:val="24"/>
        </w:rPr>
        <w:t>_____________________________________________________________________________,</w:t>
      </w:r>
    </w:p>
    <w:p w:rsidR="00E57CF2" w:rsidRPr="00A91F99" w:rsidRDefault="00E57CF2" w:rsidP="00E57CF2">
      <w:pPr>
        <w:autoSpaceDE w:val="0"/>
        <w:autoSpaceDN w:val="0"/>
        <w:adjustRightInd w:val="0"/>
        <w:ind w:firstLine="540"/>
        <w:jc w:val="center"/>
        <w:rPr>
          <w:b/>
          <w:bCs w:val="0"/>
          <w:i/>
          <w:iCs/>
          <w:sz w:val="24"/>
          <w:szCs w:val="24"/>
        </w:rPr>
      </w:pPr>
      <w:r w:rsidRPr="00A91F99">
        <w:rPr>
          <w:b/>
          <w:bCs w:val="0"/>
          <w:i/>
          <w:iCs/>
          <w:sz w:val="24"/>
          <w:szCs w:val="24"/>
        </w:rPr>
        <w:t>сведения о дате выдачи указанного документа и выдавшем его органе, должность и место работы)**</w:t>
      </w:r>
    </w:p>
    <w:p w:rsidR="00E57CF2" w:rsidRPr="00A91F99" w:rsidRDefault="00E57CF2" w:rsidP="00E57CF2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91F99">
        <w:rPr>
          <w:b/>
          <w:i/>
          <w:sz w:val="24"/>
          <w:szCs w:val="24"/>
        </w:rPr>
        <w:t>действующего на основании _____________________________</w:t>
      </w:r>
      <w:r w:rsidRPr="00A91F99">
        <w:rPr>
          <w:i/>
          <w:sz w:val="24"/>
          <w:szCs w:val="24"/>
        </w:rPr>
        <w:t>,</w:t>
      </w:r>
      <w:r w:rsidRPr="00A91F99">
        <w:rPr>
          <w:b/>
          <w:i/>
          <w:sz w:val="24"/>
          <w:szCs w:val="24"/>
        </w:rPr>
        <w:t xml:space="preserve"> </w:t>
      </w:r>
      <w:r w:rsidRPr="00A91F99">
        <w:rPr>
          <w:sz w:val="24"/>
          <w:szCs w:val="24"/>
        </w:rPr>
        <w:t xml:space="preserve">дает свое согласие </w:t>
      </w:r>
      <w:r w:rsidRPr="00A91F99">
        <w:rPr>
          <w:b/>
          <w:snapToGrid w:val="0"/>
          <w:sz w:val="24"/>
          <w:szCs w:val="24"/>
        </w:rPr>
        <w:t>Публичному акционерному обществу «МРСК Центра»</w:t>
      </w:r>
      <w:r w:rsidRPr="00A91F99">
        <w:rPr>
          <w:snapToGrid w:val="0"/>
          <w:sz w:val="24"/>
          <w:szCs w:val="24"/>
        </w:rPr>
        <w:t xml:space="preserve">, зарегистрированному по адресу: </w:t>
      </w:r>
      <w:r w:rsidRPr="00A91F99">
        <w:rPr>
          <w:iCs/>
          <w:sz w:val="24"/>
          <w:szCs w:val="24"/>
        </w:rPr>
        <w:t xml:space="preserve">РФ, 127018, г. Москва, ул. 2-я Ямская, 4 </w:t>
      </w:r>
      <w:r w:rsidRPr="00A91F99">
        <w:rPr>
          <w:sz w:val="24"/>
          <w:szCs w:val="24"/>
        </w:rPr>
        <w:t>и</w:t>
      </w:r>
      <w:r w:rsidRPr="00A91F99">
        <w:rPr>
          <w:i/>
          <w:sz w:val="24"/>
          <w:szCs w:val="24"/>
        </w:rPr>
        <w:t xml:space="preserve"> </w:t>
      </w:r>
      <w:r w:rsidRPr="00A91F99">
        <w:rPr>
          <w:b/>
          <w:sz w:val="24"/>
          <w:szCs w:val="24"/>
        </w:rPr>
        <w:t>Публичному акционерному обществу «Российские сети»</w:t>
      </w:r>
      <w:r w:rsidRPr="00A91F99">
        <w:rPr>
          <w:sz w:val="24"/>
          <w:szCs w:val="24"/>
        </w:rPr>
        <w:t xml:space="preserve">, </w:t>
      </w:r>
      <w:r w:rsidRPr="00A91F99">
        <w:rPr>
          <w:snapToGrid w:val="0"/>
          <w:sz w:val="24"/>
          <w:szCs w:val="24"/>
        </w:rPr>
        <w:t>зарегистрированному по адресу: г. Москва, ул. Беловежская, 4, в отношении</w:t>
      </w:r>
      <w:r w:rsidRPr="00A91F99">
        <w:rPr>
          <w:sz w:val="24"/>
          <w:szCs w:val="24"/>
        </w:rPr>
        <w:t xml:space="preserve"> следующего перечня персональных данных руководителей и собственников (участников, учредителей, акционеров), в том числе конечных бенефициаров, участника закупки (потенциального контрагента)/ контрагента/ планируемых к привлечению субконтрагентов: </w:t>
      </w:r>
      <w:r w:rsidRPr="00A91F99">
        <w:rPr>
          <w:snapToGrid w:val="0"/>
          <w:sz w:val="24"/>
          <w:szCs w:val="24"/>
        </w:rPr>
        <w:t xml:space="preserve">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</w:t>
      </w:r>
      <w:r w:rsidRPr="00A91F99">
        <w:rPr>
          <w:sz w:val="24"/>
          <w:szCs w:val="24"/>
        </w:rPr>
        <w:t xml:space="preserve">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</w:t>
      </w:r>
      <w:r w:rsidRPr="00A91F99">
        <w:rPr>
          <w:sz w:val="24"/>
          <w:szCs w:val="24"/>
        </w:rPr>
        <w:lastRenderedPageBreak/>
        <w:t>подтверждает, что получил согласие на обработку персональных данных от всех своих собственников (участников, учредителей, акционеров) и бенефициаров.***</w:t>
      </w:r>
    </w:p>
    <w:p w:rsidR="00E57CF2" w:rsidRPr="00A91F99" w:rsidRDefault="00E57CF2" w:rsidP="00E57CF2">
      <w:pPr>
        <w:spacing w:line="240" w:lineRule="auto"/>
        <w:ind w:firstLine="709"/>
        <w:rPr>
          <w:snapToGrid w:val="0"/>
          <w:sz w:val="24"/>
          <w:szCs w:val="24"/>
        </w:rPr>
      </w:pPr>
      <w:r w:rsidRPr="00A91F99">
        <w:rPr>
          <w:snapToGrid w:val="0"/>
          <w:sz w:val="24"/>
          <w:szCs w:val="24"/>
        </w:rPr>
        <w:t xml:space="preserve">Цель обработки персональных данных: </w:t>
      </w:r>
      <w:r w:rsidRPr="00A91F99">
        <w:rPr>
          <w:sz w:val="24"/>
          <w:szCs w:val="24"/>
        </w:rPr>
        <w:t xml:space="preserve">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</w:t>
      </w:r>
      <w:r w:rsidRPr="00A91F99">
        <w:rPr>
          <w:snapToGrid w:val="0"/>
          <w:sz w:val="24"/>
          <w:szCs w:val="24"/>
        </w:rPr>
        <w:t>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E57CF2" w:rsidRPr="00A91F99" w:rsidRDefault="00E57CF2" w:rsidP="00E57CF2">
      <w:pPr>
        <w:spacing w:before="120" w:line="240" w:lineRule="auto"/>
        <w:ind w:firstLine="709"/>
        <w:rPr>
          <w:snapToGrid w:val="0"/>
          <w:sz w:val="24"/>
          <w:szCs w:val="24"/>
        </w:rPr>
      </w:pPr>
      <w:r w:rsidRPr="00A91F99">
        <w:rPr>
          <w:snapToGrid w:val="0"/>
          <w:sz w:val="24"/>
          <w:szCs w:val="24"/>
        </w:rPr>
        <w:t>Срок, в течение которого действует настоящее согласие: со дня его подписания до момента фактического достижения цели обработки, либо отзыва настоящего согласия посредством письменного обращения субъекта персональных данных либо уполномоченного представителя субъекта персональных данных с требованием о прекращении обработки его персональных данных.</w:t>
      </w:r>
    </w:p>
    <w:p w:rsidR="0075170D" w:rsidRPr="00A91F99" w:rsidRDefault="0075170D" w:rsidP="0075170D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75170D" w:rsidRPr="00A91F99" w:rsidRDefault="0075170D" w:rsidP="0075170D">
      <w:pPr>
        <w:widowControl w:val="0"/>
        <w:suppressAutoHyphens w:val="0"/>
        <w:spacing w:line="240" w:lineRule="auto"/>
        <w:ind w:firstLine="400"/>
        <w:jc w:val="center"/>
        <w:rPr>
          <w:bCs w:val="0"/>
          <w:sz w:val="26"/>
          <w:szCs w:val="26"/>
          <w:lang w:eastAsia="ru-RU"/>
        </w:rPr>
      </w:pPr>
    </w:p>
    <w:p w:rsidR="0075170D" w:rsidRPr="00A91F99" w:rsidRDefault="0075170D" w:rsidP="0075170D">
      <w:pPr>
        <w:widowControl w:val="0"/>
        <w:suppressAutoHyphens w:val="0"/>
        <w:spacing w:line="240" w:lineRule="auto"/>
        <w:ind w:firstLine="709"/>
        <w:rPr>
          <w:bCs w:val="0"/>
          <w:snapToGrid w:val="0"/>
          <w:sz w:val="24"/>
          <w:szCs w:val="24"/>
          <w:lang w:eastAsia="ru-RU"/>
        </w:rPr>
      </w:pPr>
    </w:p>
    <w:p w:rsidR="0075170D" w:rsidRPr="00A91F99" w:rsidRDefault="0075170D" w:rsidP="0075170D">
      <w:pPr>
        <w:widowControl w:val="0"/>
        <w:suppressAutoHyphens w:val="0"/>
        <w:spacing w:line="240" w:lineRule="auto"/>
        <w:ind w:firstLine="0"/>
        <w:jc w:val="left"/>
        <w:rPr>
          <w:bCs w:val="0"/>
          <w:sz w:val="26"/>
          <w:szCs w:val="26"/>
          <w:lang w:eastAsia="ru-RU"/>
        </w:rPr>
      </w:pPr>
      <w:r w:rsidRPr="00A91F99">
        <w:rPr>
          <w:bCs w:val="0"/>
          <w:sz w:val="26"/>
          <w:szCs w:val="26"/>
          <w:lang w:eastAsia="ru-RU"/>
        </w:rPr>
        <w:t>_______________________                                                   ______________________</w:t>
      </w:r>
    </w:p>
    <w:p w:rsidR="0075170D" w:rsidRPr="00A91F99" w:rsidRDefault="0075170D" w:rsidP="0075170D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A91F99">
        <w:rPr>
          <w:bCs w:val="0"/>
          <w:sz w:val="20"/>
          <w:szCs w:val="20"/>
          <w:lang w:eastAsia="ru-RU"/>
        </w:rPr>
        <w:t>(Подпись субъекта персональных данных/</w:t>
      </w:r>
    </w:p>
    <w:p w:rsidR="0075170D" w:rsidRPr="00A91F99" w:rsidRDefault="0075170D" w:rsidP="0075170D">
      <w:pPr>
        <w:widowControl w:val="0"/>
        <w:suppressAutoHyphens w:val="0"/>
        <w:spacing w:line="240" w:lineRule="auto"/>
        <w:ind w:firstLine="0"/>
        <w:jc w:val="left"/>
        <w:rPr>
          <w:bCs w:val="0"/>
          <w:sz w:val="20"/>
          <w:szCs w:val="20"/>
          <w:lang w:eastAsia="ru-RU"/>
        </w:rPr>
      </w:pPr>
      <w:r w:rsidRPr="00A91F99">
        <w:rPr>
          <w:bCs w:val="0"/>
          <w:sz w:val="20"/>
          <w:szCs w:val="20"/>
          <w:lang w:eastAsia="ru-RU"/>
        </w:rPr>
        <w:t>уполномоченного представителя</w:t>
      </w:r>
      <w:r w:rsidRPr="00A91F99">
        <w:rPr>
          <w:bCs w:val="0"/>
          <w:sz w:val="26"/>
          <w:szCs w:val="26"/>
          <w:lang w:eastAsia="ru-RU"/>
        </w:rPr>
        <w:t xml:space="preserve">)                                                   </w:t>
      </w:r>
      <w:r w:rsidRPr="00A91F99">
        <w:rPr>
          <w:bCs w:val="0"/>
          <w:sz w:val="20"/>
          <w:szCs w:val="20"/>
          <w:lang w:eastAsia="ru-RU"/>
        </w:rPr>
        <w:t>(Ф.И.О. и должность подписавшего)</w:t>
      </w:r>
    </w:p>
    <w:p w:rsidR="0075170D" w:rsidRPr="00A91F99" w:rsidRDefault="0075170D" w:rsidP="0075170D">
      <w:pPr>
        <w:widowControl w:val="0"/>
        <w:suppressAutoHyphens w:val="0"/>
        <w:spacing w:line="240" w:lineRule="auto"/>
        <w:ind w:firstLine="400"/>
        <w:jc w:val="left"/>
        <w:rPr>
          <w:sz w:val="24"/>
          <w:szCs w:val="20"/>
          <w:lang w:eastAsia="ru-RU"/>
        </w:rPr>
      </w:pPr>
      <w:r w:rsidRPr="00A91F99">
        <w:rPr>
          <w:b/>
          <w:sz w:val="24"/>
          <w:szCs w:val="20"/>
          <w:lang w:eastAsia="ru-RU"/>
        </w:rPr>
        <w:t>М.П.</w:t>
      </w:r>
    </w:p>
    <w:p w:rsidR="00EA3F63" w:rsidRPr="00A91F99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91F99">
        <w:rPr>
          <w:lang w:eastAsia="ru-RU"/>
        </w:rPr>
        <w:br w:type="page"/>
      </w:r>
    </w:p>
    <w:p w:rsidR="003311F3" w:rsidRPr="00A91F99" w:rsidRDefault="003311F3" w:rsidP="003311F3">
      <w:pPr>
        <w:pStyle w:val="3"/>
        <w:rPr>
          <w:szCs w:val="24"/>
        </w:rPr>
      </w:pPr>
      <w:bookmarkStart w:id="1373" w:name="_Toc439252801"/>
      <w:bookmarkStart w:id="1374" w:name="_Toc439323774"/>
      <w:bookmarkStart w:id="1375" w:name="_Toc440361409"/>
      <w:bookmarkStart w:id="1376" w:name="_Toc440376291"/>
      <w:bookmarkStart w:id="1377" w:name="_Toc440382549"/>
      <w:bookmarkStart w:id="1378" w:name="_Toc440447219"/>
      <w:bookmarkStart w:id="1379" w:name="_Toc440632380"/>
      <w:bookmarkStart w:id="1380" w:name="_Toc440875152"/>
      <w:bookmarkStart w:id="1381" w:name="_Toc441131139"/>
      <w:bookmarkStart w:id="1382" w:name="_Toc465774662"/>
      <w:bookmarkStart w:id="1383" w:name="_Toc465848891"/>
      <w:bookmarkStart w:id="1384" w:name="_Toc468875394"/>
      <w:bookmarkStart w:id="1385" w:name="_Toc469488446"/>
      <w:bookmarkStart w:id="1386" w:name="_Toc471894968"/>
      <w:bookmarkStart w:id="1387" w:name="_Toc498590393"/>
      <w:bookmarkStart w:id="1388" w:name="_Toc525898870"/>
      <w:r w:rsidRPr="00A91F99">
        <w:rPr>
          <w:szCs w:val="24"/>
        </w:rPr>
        <w:lastRenderedPageBreak/>
        <w:t>Инструкции по заполнению</w:t>
      </w:r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</w:p>
    <w:p w:rsidR="00E57CF2" w:rsidRPr="00A91F99" w:rsidRDefault="00E57CF2" w:rsidP="00E57CF2">
      <w:pPr>
        <w:pStyle w:val="3"/>
        <w:ind w:left="1134" w:hanging="1134"/>
        <w:jc w:val="both"/>
        <w:rPr>
          <w:b w:val="0"/>
          <w:bCs w:val="0"/>
          <w:szCs w:val="24"/>
        </w:rPr>
      </w:pPr>
      <w:bookmarkStart w:id="1389" w:name="_Toc525898871"/>
      <w:r w:rsidRPr="00A91F99">
        <w:rPr>
          <w:b w:val="0"/>
          <w:bCs w:val="0"/>
          <w:szCs w:val="24"/>
        </w:rPr>
        <w:t>* Согласие на обработку персональных данных подписывается уполномоченным представителем субъектов персональных данных собственников/ бенефициаров (в том числе конечных), предоставлять (обрабатывать) свои персональные данные. Дополнительное перечисление собственников/бенефициаров в данной форме не обязательно.</w:t>
      </w:r>
      <w:bookmarkEnd w:id="1389"/>
    </w:p>
    <w:p w:rsidR="00E57CF2" w:rsidRPr="00A91F99" w:rsidRDefault="00E57CF2" w:rsidP="00E57CF2">
      <w:pPr>
        <w:pStyle w:val="3"/>
        <w:ind w:left="1134" w:hanging="1134"/>
        <w:jc w:val="both"/>
        <w:rPr>
          <w:b w:val="0"/>
          <w:bCs w:val="0"/>
          <w:szCs w:val="24"/>
        </w:rPr>
      </w:pPr>
      <w:bookmarkStart w:id="1390" w:name="_Toc525898872"/>
      <w:r w:rsidRPr="00A91F99">
        <w:rPr>
          <w:b w:val="0"/>
          <w:bCs w:val="0"/>
          <w:szCs w:val="24"/>
        </w:rPr>
        <w:t xml:space="preserve">**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</w:t>
      </w:r>
      <w:r w:rsidRPr="00A91F99">
        <w:rPr>
          <w:b w:val="0"/>
          <w:szCs w:val="24"/>
        </w:rPr>
        <w:t xml:space="preserve">регистрации, место работы и занимаемая должность </w:t>
      </w:r>
      <w:r w:rsidRPr="00A91F99">
        <w:rPr>
          <w:b w:val="0"/>
          <w:bCs w:val="0"/>
          <w:szCs w:val="24"/>
        </w:rPr>
        <w:t>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органе.</w:t>
      </w:r>
      <w:bookmarkEnd w:id="1390"/>
    </w:p>
    <w:p w:rsidR="00E57CF2" w:rsidRPr="00A91F99" w:rsidRDefault="00E57CF2" w:rsidP="00E57CF2">
      <w:pPr>
        <w:pStyle w:val="3"/>
        <w:ind w:left="1134" w:hanging="1134"/>
        <w:jc w:val="both"/>
        <w:rPr>
          <w:b w:val="0"/>
          <w:bCs w:val="0"/>
          <w:szCs w:val="24"/>
        </w:rPr>
      </w:pPr>
      <w:bookmarkStart w:id="1391" w:name="_Toc525898873"/>
      <w:r w:rsidRPr="00A91F99">
        <w:rPr>
          <w:b w:val="0"/>
          <w:bCs w:val="0"/>
          <w:szCs w:val="24"/>
        </w:rPr>
        <w:t xml:space="preserve"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«МРСК Центра»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</w:t>
      </w:r>
      <w:r w:rsidRPr="00A91F99">
        <w:rPr>
          <w:b w:val="0"/>
          <w:szCs w:val="24"/>
        </w:rPr>
        <w:t>– представитель субъектов персональных данных</w:t>
      </w:r>
      <w:r w:rsidRPr="00A91F99">
        <w:rPr>
          <w:b w:val="0"/>
          <w:bCs w:val="0"/>
          <w:szCs w:val="24"/>
        </w:rPr>
        <w:t xml:space="preserve"> – получил у руководителя, своих бенефициаров и бенефициаров своих субконтрагентов согласие на представление (обработку) </w:t>
      </w:r>
      <w:r w:rsidRPr="00A91F99">
        <w:rPr>
          <w:b w:val="0"/>
          <w:szCs w:val="24"/>
        </w:rPr>
        <w:t xml:space="preserve">указанных сведений и уполномочен должным образом на предоставление согласия на обработку персональных данных в адрес </w:t>
      </w:r>
      <w:r w:rsidRPr="00A91F99">
        <w:rPr>
          <w:b w:val="0"/>
          <w:bCs w:val="0"/>
          <w:szCs w:val="24"/>
        </w:rPr>
        <w:t>ПАО «Россети», ПАО «МРСК Центра» и в уполномоченные государственные органы указанных сведений.</w:t>
      </w:r>
      <w:bookmarkEnd w:id="1391"/>
    </w:p>
    <w:p w:rsidR="00AF12BB" w:rsidRPr="00A91F99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Pr="00A91F99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91F99">
        <w:rPr>
          <w:lang w:eastAsia="ru-RU"/>
        </w:rPr>
        <w:br w:type="page"/>
      </w:r>
    </w:p>
    <w:p w:rsidR="007857E5" w:rsidRPr="00A91F99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392" w:name="_Ref440272274"/>
      <w:bookmarkStart w:id="1393" w:name="_Ref440274756"/>
      <w:bookmarkStart w:id="1394" w:name="_Toc525898874"/>
      <w:r w:rsidRPr="00A91F99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91F99">
        <w:t xml:space="preserve"> (форма 1</w:t>
      </w:r>
      <w:r w:rsidR="00AF12BB" w:rsidRPr="00A91F99">
        <w:t>6</w:t>
      </w:r>
      <w:r w:rsidR="007857E5" w:rsidRPr="00A91F99">
        <w:t>)</w:t>
      </w:r>
      <w:bookmarkEnd w:id="1392"/>
      <w:bookmarkEnd w:id="1393"/>
      <w:bookmarkEnd w:id="1394"/>
    </w:p>
    <w:p w:rsidR="007857E5" w:rsidRPr="00A91F99" w:rsidRDefault="007857E5" w:rsidP="007857E5">
      <w:pPr>
        <w:pStyle w:val="3"/>
        <w:rPr>
          <w:szCs w:val="24"/>
        </w:rPr>
      </w:pPr>
      <w:bookmarkStart w:id="1395" w:name="_Toc439170718"/>
      <w:bookmarkStart w:id="1396" w:name="_Toc439172820"/>
      <w:bookmarkStart w:id="1397" w:name="_Toc439173262"/>
      <w:bookmarkStart w:id="1398" w:name="_Toc439238258"/>
      <w:bookmarkStart w:id="1399" w:name="_Toc439252806"/>
      <w:bookmarkStart w:id="1400" w:name="_Toc439323779"/>
      <w:bookmarkStart w:id="1401" w:name="_Toc440361414"/>
      <w:bookmarkStart w:id="1402" w:name="_Toc440376296"/>
      <w:bookmarkStart w:id="1403" w:name="_Toc440382554"/>
      <w:bookmarkStart w:id="1404" w:name="_Toc440447224"/>
      <w:bookmarkStart w:id="1405" w:name="_Toc440632385"/>
      <w:bookmarkStart w:id="1406" w:name="_Toc440875157"/>
      <w:bookmarkStart w:id="1407" w:name="_Toc441131144"/>
      <w:bookmarkStart w:id="1408" w:name="_Toc465774672"/>
      <w:bookmarkStart w:id="1409" w:name="_Toc465848901"/>
      <w:bookmarkStart w:id="1410" w:name="_Toc468875404"/>
      <w:bookmarkStart w:id="1411" w:name="_Toc469488456"/>
      <w:bookmarkStart w:id="1412" w:name="_Toc471894978"/>
      <w:bookmarkStart w:id="1413" w:name="_Toc498590403"/>
      <w:bookmarkStart w:id="1414" w:name="_Toc525898875"/>
      <w:r w:rsidRPr="00A91F99">
        <w:rPr>
          <w:szCs w:val="24"/>
        </w:rPr>
        <w:t xml:space="preserve">Форма </w:t>
      </w:r>
      <w:bookmarkEnd w:id="1395"/>
      <w:r w:rsidR="00E47073" w:rsidRPr="00A91F99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</w:p>
    <w:p w:rsidR="007857E5" w:rsidRPr="00A91F99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91F99">
        <w:rPr>
          <w:b/>
          <w:spacing w:val="36"/>
          <w:sz w:val="24"/>
          <w:szCs w:val="24"/>
        </w:rPr>
        <w:t>начало формы</w:t>
      </w:r>
    </w:p>
    <w:p w:rsidR="007857E5" w:rsidRPr="00A91F9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91F99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91F99">
        <w:rPr>
          <w:sz w:val="24"/>
          <w:szCs w:val="24"/>
        </w:rPr>
        <w:t>Приложение 1</w:t>
      </w:r>
      <w:r w:rsidR="00553A57" w:rsidRPr="00A91F99">
        <w:rPr>
          <w:sz w:val="24"/>
          <w:szCs w:val="24"/>
        </w:rPr>
        <w:t>5</w:t>
      </w:r>
      <w:r w:rsidRPr="00A91F99">
        <w:rPr>
          <w:sz w:val="24"/>
          <w:szCs w:val="24"/>
        </w:rPr>
        <w:t xml:space="preserve"> к письму о подаче оферты</w:t>
      </w:r>
      <w:r w:rsidRPr="00A91F99">
        <w:rPr>
          <w:sz w:val="24"/>
          <w:szCs w:val="24"/>
        </w:rPr>
        <w:br/>
        <w:t>от «____»_____________ г. №__________</w:t>
      </w:r>
    </w:p>
    <w:p w:rsidR="007857E5" w:rsidRPr="00A91F99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91F99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415" w:name="_Toc300142269"/>
      <w:bookmarkStart w:id="1416" w:name="_Toc309735391"/>
      <w:bookmarkStart w:id="1417" w:name="_Toc309985625"/>
      <w:r w:rsidRPr="00A91F99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415"/>
      <w:r w:rsidRPr="00A91F99">
        <w:rPr>
          <w:b/>
          <w:bCs w:val="0"/>
          <w:snapToGrid w:val="0"/>
          <w:sz w:val="24"/>
          <w:szCs w:val="24"/>
        </w:rPr>
        <w:t xml:space="preserve"> </w:t>
      </w:r>
      <w:bookmarkEnd w:id="1416"/>
      <w:bookmarkEnd w:id="1417"/>
    </w:p>
    <w:p w:rsidR="007857E5" w:rsidRPr="00A91F99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91F99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91F99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91F99" w:rsidRDefault="007857E5" w:rsidP="007857E5">
      <w:pPr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Настоящим </w:t>
      </w:r>
      <w:r w:rsidRPr="00A91F99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91F99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предпринимателей) отчётности </w:t>
      </w:r>
      <w:r w:rsidRPr="00A91F99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91F99">
        <w:rPr>
          <w:sz w:val="24"/>
          <w:szCs w:val="24"/>
        </w:rPr>
        <w:t xml:space="preserve"> за </w:t>
      </w:r>
      <w:r w:rsidRPr="00A91F99">
        <w:rPr>
          <w:sz w:val="24"/>
          <w:szCs w:val="24"/>
          <w:shd w:val="clear" w:color="auto" w:fill="FFFF99"/>
        </w:rPr>
        <w:t>{указываются налоговые периоды}</w:t>
      </w:r>
      <w:r w:rsidRPr="00A91F99">
        <w:rPr>
          <w:sz w:val="24"/>
          <w:szCs w:val="24"/>
        </w:rPr>
        <w:t xml:space="preserve"> общедоступными.</w:t>
      </w:r>
    </w:p>
    <w:p w:rsidR="007857E5" w:rsidRPr="00A91F99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91F99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91F99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91F99">
        <w:rPr>
          <w:sz w:val="24"/>
          <w:szCs w:val="24"/>
        </w:rPr>
        <w:t xml:space="preserve"> </w:t>
      </w:r>
      <w:r w:rsidR="00AF12BB" w:rsidRPr="00A91F99">
        <w:rPr>
          <w:sz w:val="24"/>
          <w:szCs w:val="24"/>
        </w:rPr>
        <w:t>в адрес ПАО «МРСК Центра» (ИНН 6901067107, ОГРН 1046900099498)</w:t>
      </w:r>
      <w:r w:rsidR="00340013" w:rsidRPr="00A91F99">
        <w:rPr>
          <w:sz w:val="24"/>
          <w:szCs w:val="24"/>
        </w:rPr>
        <w:t xml:space="preserve"> и ПАО «МРСК Центра и Приволжья (ИНН 5260200603, ОГРН 1075260020043)</w:t>
      </w:r>
      <w:r w:rsidRPr="00A91F99">
        <w:rPr>
          <w:sz w:val="24"/>
          <w:szCs w:val="24"/>
        </w:rPr>
        <w:t>.</w:t>
      </w:r>
    </w:p>
    <w:p w:rsidR="007857E5" w:rsidRPr="00A91F99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A91F99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91F99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A91F99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91F99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A91F99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A91F99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A91F99">
        <w:rPr>
          <w:b/>
          <w:snapToGrid w:val="0"/>
          <w:sz w:val="24"/>
          <w:szCs w:val="24"/>
        </w:rPr>
        <w:t>М.П.</w:t>
      </w:r>
    </w:p>
    <w:p w:rsidR="007857E5" w:rsidRPr="00A91F99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A91F99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A91F99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(</w:t>
      </w:r>
      <w:r w:rsidRPr="00A91F99">
        <w:rPr>
          <w:b/>
          <w:bCs w:val="0"/>
          <w:sz w:val="24"/>
          <w:szCs w:val="24"/>
          <w:shd w:val="clear" w:color="auto" w:fill="FFFF99"/>
        </w:rPr>
        <w:t>указывается конкретно каким).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A91F99" w:rsidTr="007857E5">
        <w:tc>
          <w:tcPr>
            <w:tcW w:w="4431" w:type="dxa"/>
          </w:tcPr>
          <w:p w:rsidR="007857E5" w:rsidRPr="00A91F9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A91F9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A91F99" w:rsidTr="007857E5">
        <w:tc>
          <w:tcPr>
            <w:tcW w:w="4431" w:type="dxa"/>
          </w:tcPr>
          <w:p w:rsidR="007857E5" w:rsidRPr="00A91F9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A91F9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A91F99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91F99">
        <w:rPr>
          <w:b/>
          <w:spacing w:val="36"/>
          <w:sz w:val="24"/>
          <w:szCs w:val="24"/>
        </w:rPr>
        <w:t>конец формы</w:t>
      </w:r>
    </w:p>
    <w:p w:rsidR="007857E5" w:rsidRPr="00A91F99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Pr="00A91F99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 w:rsidRPr="00A91F99">
        <w:rPr>
          <w:szCs w:val="24"/>
        </w:rPr>
        <w:br w:type="page"/>
      </w:r>
    </w:p>
    <w:p w:rsidR="007857E5" w:rsidRPr="00A91F99" w:rsidRDefault="007857E5" w:rsidP="007857E5">
      <w:pPr>
        <w:pStyle w:val="3"/>
        <w:rPr>
          <w:szCs w:val="24"/>
        </w:rPr>
      </w:pPr>
      <w:bookmarkStart w:id="1418" w:name="_Toc439170719"/>
      <w:bookmarkStart w:id="1419" w:name="_Toc439172821"/>
      <w:bookmarkStart w:id="1420" w:name="_Toc439173263"/>
      <w:bookmarkStart w:id="1421" w:name="_Toc439238259"/>
      <w:bookmarkStart w:id="1422" w:name="_Toc439252807"/>
      <w:bookmarkStart w:id="1423" w:name="_Toc439323780"/>
      <w:bookmarkStart w:id="1424" w:name="_Toc440361415"/>
      <w:bookmarkStart w:id="1425" w:name="_Toc440376297"/>
      <w:bookmarkStart w:id="1426" w:name="_Toc440382555"/>
      <w:bookmarkStart w:id="1427" w:name="_Toc440447225"/>
      <w:bookmarkStart w:id="1428" w:name="_Toc440632386"/>
      <w:bookmarkStart w:id="1429" w:name="_Toc440875158"/>
      <w:bookmarkStart w:id="1430" w:name="_Toc441131145"/>
      <w:bookmarkStart w:id="1431" w:name="_Toc465774673"/>
      <w:bookmarkStart w:id="1432" w:name="_Toc465848902"/>
      <w:bookmarkStart w:id="1433" w:name="_Toc468875405"/>
      <w:bookmarkStart w:id="1434" w:name="_Toc469488457"/>
      <w:bookmarkStart w:id="1435" w:name="_Toc471894979"/>
      <w:bookmarkStart w:id="1436" w:name="_Toc498590404"/>
      <w:bookmarkStart w:id="1437" w:name="_Toc525898876"/>
      <w:r w:rsidRPr="00A91F99">
        <w:rPr>
          <w:szCs w:val="24"/>
        </w:rPr>
        <w:lastRenderedPageBreak/>
        <w:t>Инструкции по заполнению</w:t>
      </w:r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</w:p>
    <w:p w:rsidR="007857E5" w:rsidRPr="00A91F9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Участник указывает дату и номер заявки в соответствии с письмом о подаче оферты </w:t>
      </w:r>
      <w:r w:rsidR="00D90031" w:rsidRPr="00A91F99">
        <w:rPr>
          <w:sz w:val="24"/>
          <w:szCs w:val="24"/>
        </w:rPr>
        <w:t xml:space="preserve">(подраздел </w:t>
      </w:r>
      <w:r w:rsidR="007F30BA" w:rsidRPr="00A91F99">
        <w:rPr>
          <w:sz w:val="24"/>
          <w:szCs w:val="24"/>
        </w:rPr>
        <w:fldChar w:fldCharType="begin"/>
      </w:r>
      <w:r w:rsidR="00D90031" w:rsidRPr="00A91F99">
        <w:rPr>
          <w:sz w:val="24"/>
          <w:szCs w:val="24"/>
        </w:rPr>
        <w:instrText xml:space="preserve"> REF _Ref55336310 \r \h </w:instrText>
      </w:r>
      <w:r w:rsidR="00A91F99" w:rsidRPr="00A91F99">
        <w:rPr>
          <w:sz w:val="24"/>
          <w:szCs w:val="24"/>
        </w:rPr>
        <w:instrText xml:space="preserve"> \* MERGEFORMAT </w:instrText>
      </w:r>
      <w:r w:rsidR="007F30BA" w:rsidRPr="00A91F99">
        <w:rPr>
          <w:sz w:val="24"/>
          <w:szCs w:val="24"/>
        </w:rPr>
      </w:r>
      <w:r w:rsidR="007F30BA" w:rsidRPr="00A91F99">
        <w:rPr>
          <w:sz w:val="24"/>
          <w:szCs w:val="24"/>
        </w:rPr>
        <w:fldChar w:fldCharType="separate"/>
      </w:r>
      <w:r w:rsidR="003C31A6" w:rsidRPr="00A91F99">
        <w:rPr>
          <w:sz w:val="24"/>
          <w:szCs w:val="24"/>
        </w:rPr>
        <w:t>5.1</w:t>
      </w:r>
      <w:r w:rsidR="007F30BA" w:rsidRPr="00A91F99">
        <w:rPr>
          <w:sz w:val="24"/>
          <w:szCs w:val="24"/>
        </w:rPr>
        <w:fldChar w:fldCharType="end"/>
      </w:r>
      <w:r w:rsidR="00D90031" w:rsidRPr="00A91F99">
        <w:rPr>
          <w:sz w:val="24"/>
          <w:szCs w:val="24"/>
        </w:rPr>
        <w:t>)</w:t>
      </w:r>
      <w:r w:rsidRPr="00A91F99">
        <w:rPr>
          <w:sz w:val="24"/>
          <w:szCs w:val="24"/>
        </w:rPr>
        <w:t>.</w:t>
      </w:r>
    </w:p>
    <w:p w:rsidR="007857E5" w:rsidRPr="00A91F9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документами.</w:t>
      </w:r>
    </w:p>
    <w:p w:rsidR="007857E5" w:rsidRPr="00A91F99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Pr="00A91F99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91F99">
        <w:rPr>
          <w:lang w:eastAsia="ru-RU"/>
        </w:rPr>
        <w:br w:type="page"/>
      </w:r>
    </w:p>
    <w:p w:rsidR="00CA1534" w:rsidRPr="00A91F99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38" w:name="_Ref440376324"/>
      <w:bookmarkStart w:id="1439" w:name="_Ref440376401"/>
      <w:bookmarkStart w:id="1440" w:name="_Toc525898877"/>
      <w:r w:rsidRPr="00A91F99">
        <w:lastRenderedPageBreak/>
        <w:t xml:space="preserve">План распределения объемов </w:t>
      </w:r>
      <w:r w:rsidR="00C718E2" w:rsidRPr="00A91F99">
        <w:t>оказания услуг</w:t>
      </w:r>
      <w:r w:rsidRPr="00A91F99">
        <w:t xml:space="preserve"> внутри коллективного Участника (форма 1</w:t>
      </w:r>
      <w:r w:rsidR="00AF12BB" w:rsidRPr="00A91F99">
        <w:t>8</w:t>
      </w:r>
      <w:r w:rsidRPr="00A91F99">
        <w:t>)</w:t>
      </w:r>
      <w:bookmarkEnd w:id="1438"/>
      <w:bookmarkEnd w:id="1439"/>
      <w:bookmarkEnd w:id="1440"/>
    </w:p>
    <w:p w:rsidR="00CA1534" w:rsidRPr="00A91F99" w:rsidRDefault="00CA1534" w:rsidP="00CA1534">
      <w:r w:rsidRPr="00A91F99">
        <w:rPr>
          <w:sz w:val="24"/>
          <w:szCs w:val="24"/>
        </w:rPr>
        <w:t>(</w:t>
      </w:r>
      <w:r w:rsidRPr="00A91F99">
        <w:rPr>
          <w:sz w:val="24"/>
          <w:szCs w:val="24"/>
          <w:shd w:val="clear" w:color="auto" w:fill="FFFF99"/>
        </w:rPr>
        <w:t>заполняется отдельно по каждому из лотов с указанием номера и названия лота</w:t>
      </w:r>
      <w:r w:rsidRPr="00A91F99">
        <w:rPr>
          <w:sz w:val="24"/>
          <w:szCs w:val="24"/>
        </w:rPr>
        <w:t>)</w:t>
      </w:r>
    </w:p>
    <w:p w:rsidR="00CA1534" w:rsidRPr="00A91F99" w:rsidRDefault="00CA1534" w:rsidP="00CA1534">
      <w:pPr>
        <w:pStyle w:val="3"/>
        <w:rPr>
          <w:szCs w:val="24"/>
        </w:rPr>
      </w:pPr>
      <w:bookmarkStart w:id="1441" w:name="_Toc440376305"/>
      <w:bookmarkStart w:id="1442" w:name="_Toc440382563"/>
      <w:bookmarkStart w:id="1443" w:name="_Toc440447233"/>
      <w:bookmarkStart w:id="1444" w:name="_Toc440632394"/>
      <w:bookmarkStart w:id="1445" w:name="_Toc440875163"/>
      <w:bookmarkStart w:id="1446" w:name="_Toc441131150"/>
      <w:bookmarkStart w:id="1447" w:name="_Toc465774678"/>
      <w:bookmarkStart w:id="1448" w:name="_Toc465848907"/>
      <w:bookmarkStart w:id="1449" w:name="_Toc468875410"/>
      <w:bookmarkStart w:id="1450" w:name="_Toc469488462"/>
      <w:bookmarkStart w:id="1451" w:name="_Toc471894984"/>
      <w:bookmarkStart w:id="1452" w:name="_Toc498590409"/>
      <w:bookmarkStart w:id="1453" w:name="_Toc525898878"/>
      <w:r w:rsidRPr="00A91F99">
        <w:rPr>
          <w:szCs w:val="24"/>
        </w:rPr>
        <w:t xml:space="preserve">Форма плана распределения объемов </w:t>
      </w:r>
      <w:r w:rsidR="00C718E2" w:rsidRPr="00A91F99">
        <w:rPr>
          <w:szCs w:val="24"/>
        </w:rPr>
        <w:t>оказания услуг</w:t>
      </w:r>
      <w:r w:rsidRPr="00A91F99">
        <w:rPr>
          <w:szCs w:val="24"/>
        </w:rPr>
        <w:t xml:space="preserve"> внутри коллективного Участника</w:t>
      </w:r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</w:p>
    <w:p w:rsidR="00CA1534" w:rsidRPr="00A91F99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91F99">
        <w:rPr>
          <w:b/>
          <w:spacing w:val="36"/>
          <w:sz w:val="24"/>
          <w:szCs w:val="24"/>
        </w:rPr>
        <w:t>начало формы</w:t>
      </w:r>
    </w:p>
    <w:p w:rsidR="00CA1534" w:rsidRPr="00A91F99" w:rsidRDefault="00CA1534" w:rsidP="00CA1534">
      <w:pPr>
        <w:spacing w:line="240" w:lineRule="auto"/>
        <w:ind w:firstLine="0"/>
        <w:jc w:val="left"/>
        <w:rPr>
          <w:sz w:val="24"/>
          <w:szCs w:val="24"/>
        </w:rPr>
      </w:pPr>
      <w:r w:rsidRPr="00A91F99">
        <w:rPr>
          <w:sz w:val="24"/>
          <w:szCs w:val="24"/>
        </w:rPr>
        <w:t xml:space="preserve">Приложение </w:t>
      </w:r>
      <w:r w:rsidRPr="00A91F99">
        <w:rPr>
          <w:noProof/>
          <w:sz w:val="24"/>
          <w:szCs w:val="24"/>
        </w:rPr>
        <w:t>1</w:t>
      </w:r>
      <w:r w:rsidR="005347FA" w:rsidRPr="00A91F99">
        <w:rPr>
          <w:noProof/>
          <w:sz w:val="24"/>
          <w:szCs w:val="24"/>
        </w:rPr>
        <w:t>7</w:t>
      </w:r>
      <w:r w:rsidRPr="00A91F99">
        <w:rPr>
          <w:sz w:val="24"/>
          <w:szCs w:val="24"/>
        </w:rPr>
        <w:t xml:space="preserve"> к письму о подаче оферты</w:t>
      </w:r>
      <w:r w:rsidRPr="00A91F99">
        <w:rPr>
          <w:sz w:val="24"/>
          <w:szCs w:val="24"/>
        </w:rPr>
        <w:br/>
        <w:t>от «____»_____________ г. №__________</w:t>
      </w:r>
    </w:p>
    <w:p w:rsidR="00CA1534" w:rsidRPr="00A91F99" w:rsidRDefault="00CA1534" w:rsidP="00CA1534">
      <w:pPr>
        <w:spacing w:line="240" w:lineRule="auto"/>
        <w:ind w:firstLine="0"/>
        <w:rPr>
          <w:sz w:val="24"/>
          <w:szCs w:val="24"/>
        </w:rPr>
      </w:pPr>
    </w:p>
    <w:p w:rsidR="00CA1534" w:rsidRPr="00A91F99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A91F99">
        <w:rPr>
          <w:b/>
          <w:sz w:val="24"/>
          <w:szCs w:val="24"/>
        </w:rPr>
        <w:t xml:space="preserve">План распределения объемов </w:t>
      </w:r>
      <w:r w:rsidR="00C718E2" w:rsidRPr="00A91F99">
        <w:rPr>
          <w:b/>
          <w:sz w:val="24"/>
          <w:szCs w:val="24"/>
        </w:rPr>
        <w:t>оказания услуг</w:t>
      </w:r>
      <w:r w:rsidRPr="00A91F99">
        <w:rPr>
          <w:b/>
          <w:sz w:val="24"/>
          <w:szCs w:val="24"/>
        </w:rPr>
        <w:t xml:space="preserve"> внутри коллективного Участника</w:t>
      </w:r>
    </w:p>
    <w:p w:rsidR="00CA1534" w:rsidRPr="00A91F99" w:rsidRDefault="00CA1534" w:rsidP="00CA1534">
      <w:pPr>
        <w:spacing w:line="240" w:lineRule="auto"/>
        <w:ind w:firstLine="0"/>
        <w:rPr>
          <w:sz w:val="24"/>
          <w:szCs w:val="24"/>
        </w:rPr>
      </w:pPr>
    </w:p>
    <w:p w:rsidR="00CA1534" w:rsidRPr="00A91F99" w:rsidRDefault="00CA1534" w:rsidP="00CA1534">
      <w:pPr>
        <w:spacing w:line="240" w:lineRule="auto"/>
        <w:ind w:firstLine="0"/>
        <w:rPr>
          <w:sz w:val="24"/>
          <w:szCs w:val="24"/>
        </w:rPr>
      </w:pPr>
      <w:r w:rsidRPr="00A91F99">
        <w:rPr>
          <w:sz w:val="24"/>
          <w:szCs w:val="24"/>
        </w:rPr>
        <w:t>Наименование и адрес лидера коллективного Участника: _______________________</w:t>
      </w:r>
    </w:p>
    <w:p w:rsidR="00CA1534" w:rsidRPr="00A91F99" w:rsidRDefault="00CA1534" w:rsidP="00CA1534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7"/>
        <w:gridCol w:w="2371"/>
        <w:gridCol w:w="3661"/>
        <w:gridCol w:w="1559"/>
        <w:gridCol w:w="1843"/>
      </w:tblGrid>
      <w:tr w:rsidR="00CC6FB2" w:rsidRPr="00A91F99" w:rsidTr="006E7B15">
        <w:trPr>
          <w:trHeight w:val="1275"/>
        </w:trPr>
        <w:tc>
          <w:tcPr>
            <w:tcW w:w="597" w:type="dxa"/>
            <w:vAlign w:val="center"/>
          </w:tcPr>
          <w:p w:rsidR="00CC6FB2" w:rsidRPr="00A91F99" w:rsidRDefault="00CC6FB2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A91F99">
              <w:rPr>
                <w:b/>
              </w:rPr>
              <w:t>№ п/п</w:t>
            </w:r>
          </w:p>
        </w:tc>
        <w:tc>
          <w:tcPr>
            <w:tcW w:w="2371" w:type="dxa"/>
            <w:vAlign w:val="center"/>
          </w:tcPr>
          <w:p w:rsidR="00CC6FB2" w:rsidRPr="00A91F99" w:rsidRDefault="00CC6FB2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91F99">
              <w:rPr>
                <w:b/>
              </w:rPr>
              <w:t>Наименование услуг</w:t>
            </w:r>
          </w:p>
        </w:tc>
        <w:tc>
          <w:tcPr>
            <w:tcW w:w="3661" w:type="dxa"/>
            <w:vAlign w:val="center"/>
          </w:tcPr>
          <w:p w:rsidR="00CC6FB2" w:rsidRPr="00A91F99" w:rsidRDefault="00CC6FB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91F99">
              <w:rPr>
                <w:b/>
              </w:rPr>
              <w:t>Наименование организации, оказывающей данный объем услуг</w:t>
            </w:r>
          </w:p>
        </w:tc>
        <w:tc>
          <w:tcPr>
            <w:tcW w:w="1559" w:type="dxa"/>
          </w:tcPr>
          <w:p w:rsidR="00CC6FB2" w:rsidRPr="00A91F99" w:rsidRDefault="00E23413" w:rsidP="00CC6FB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91F99">
              <w:rPr>
                <w:b/>
              </w:rPr>
              <w:t>Объем</w:t>
            </w:r>
            <w:r w:rsidR="00CC6FB2" w:rsidRPr="00A91F99">
              <w:rPr>
                <w:b/>
              </w:rPr>
              <w:t xml:space="preserve"> услуг в % от общего объема услуг</w:t>
            </w:r>
          </w:p>
        </w:tc>
        <w:tc>
          <w:tcPr>
            <w:tcW w:w="1843" w:type="dxa"/>
            <w:vAlign w:val="center"/>
          </w:tcPr>
          <w:p w:rsidR="00CC6FB2" w:rsidRPr="00A91F99" w:rsidRDefault="00CC6FB2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A91F99">
              <w:rPr>
                <w:b/>
              </w:rPr>
              <w:t>Сроки оказания услуг (начало и окончание)</w:t>
            </w:r>
          </w:p>
        </w:tc>
      </w:tr>
      <w:tr w:rsidR="00CC6FB2" w:rsidRPr="00A91F99" w:rsidTr="00CC6FB2">
        <w:trPr>
          <w:trHeight w:val="256"/>
        </w:trPr>
        <w:tc>
          <w:tcPr>
            <w:tcW w:w="597" w:type="dxa"/>
            <w:vAlign w:val="center"/>
          </w:tcPr>
          <w:p w:rsidR="00CC6FB2" w:rsidRPr="00A91F99" w:rsidRDefault="00CC6FB2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371" w:type="dxa"/>
            <w:vAlign w:val="center"/>
          </w:tcPr>
          <w:p w:rsidR="00CC6FB2" w:rsidRPr="00A91F99" w:rsidRDefault="00CC6FB2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661" w:type="dxa"/>
            <w:vAlign w:val="center"/>
          </w:tcPr>
          <w:p w:rsidR="00CC6FB2" w:rsidRPr="00A91F99" w:rsidRDefault="00CC6FB2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CC6FB2" w:rsidRPr="00A91F99" w:rsidRDefault="00CC6FB2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843" w:type="dxa"/>
            <w:vAlign w:val="center"/>
          </w:tcPr>
          <w:p w:rsidR="00CC6FB2" w:rsidRPr="00A91F99" w:rsidRDefault="00CC6FB2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C6FB2" w:rsidRPr="00A91F99" w:rsidTr="00CC6FB2">
        <w:trPr>
          <w:trHeight w:val="256"/>
        </w:trPr>
        <w:tc>
          <w:tcPr>
            <w:tcW w:w="597" w:type="dxa"/>
            <w:vAlign w:val="center"/>
          </w:tcPr>
          <w:p w:rsidR="00CC6FB2" w:rsidRPr="00A91F99" w:rsidRDefault="00CC6FB2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371" w:type="dxa"/>
            <w:vAlign w:val="center"/>
          </w:tcPr>
          <w:p w:rsidR="00CC6FB2" w:rsidRPr="00A91F99" w:rsidRDefault="00CC6FB2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661" w:type="dxa"/>
            <w:vAlign w:val="center"/>
          </w:tcPr>
          <w:p w:rsidR="00CC6FB2" w:rsidRPr="00A91F99" w:rsidRDefault="00CC6FB2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CC6FB2" w:rsidRPr="00A91F99" w:rsidRDefault="00CC6FB2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843" w:type="dxa"/>
            <w:vAlign w:val="center"/>
          </w:tcPr>
          <w:p w:rsidR="00CC6FB2" w:rsidRPr="00A91F99" w:rsidRDefault="00CC6FB2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C6FB2" w:rsidRPr="00A91F99" w:rsidTr="00CC6FB2">
        <w:trPr>
          <w:trHeight w:val="256"/>
        </w:trPr>
        <w:tc>
          <w:tcPr>
            <w:tcW w:w="597" w:type="dxa"/>
            <w:vAlign w:val="center"/>
          </w:tcPr>
          <w:p w:rsidR="00CC6FB2" w:rsidRPr="00A91F99" w:rsidRDefault="00CC6FB2" w:rsidP="007A50C6">
            <w:pPr>
              <w:pStyle w:val="aff1"/>
              <w:numPr>
                <w:ilvl w:val="0"/>
                <w:numId w:val="61"/>
              </w:numPr>
              <w:suppressAutoHyphens w:val="0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371" w:type="dxa"/>
            <w:vAlign w:val="center"/>
          </w:tcPr>
          <w:p w:rsidR="00CC6FB2" w:rsidRPr="00A91F99" w:rsidRDefault="00CC6FB2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661" w:type="dxa"/>
            <w:vAlign w:val="center"/>
          </w:tcPr>
          <w:p w:rsidR="00CC6FB2" w:rsidRPr="00A91F99" w:rsidRDefault="00CC6FB2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CC6FB2" w:rsidRPr="00A91F99" w:rsidRDefault="00CC6FB2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843" w:type="dxa"/>
            <w:vAlign w:val="center"/>
          </w:tcPr>
          <w:p w:rsidR="00CC6FB2" w:rsidRPr="00A91F99" w:rsidRDefault="00CC6FB2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C6FB2" w:rsidRPr="00A91F99" w:rsidTr="00CC6FB2">
        <w:trPr>
          <w:trHeight w:val="256"/>
        </w:trPr>
        <w:tc>
          <w:tcPr>
            <w:tcW w:w="597" w:type="dxa"/>
            <w:vAlign w:val="center"/>
          </w:tcPr>
          <w:p w:rsidR="00CC6FB2" w:rsidRPr="00A91F99" w:rsidRDefault="00CC6FB2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A91F99">
              <w:rPr>
                <w:sz w:val="22"/>
              </w:rPr>
              <w:t>…</w:t>
            </w:r>
          </w:p>
        </w:tc>
        <w:tc>
          <w:tcPr>
            <w:tcW w:w="2371" w:type="dxa"/>
            <w:vAlign w:val="center"/>
          </w:tcPr>
          <w:p w:rsidR="00CC6FB2" w:rsidRPr="00A91F99" w:rsidRDefault="00CC6FB2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3661" w:type="dxa"/>
            <w:vAlign w:val="center"/>
          </w:tcPr>
          <w:p w:rsidR="00CC6FB2" w:rsidRPr="00A91F99" w:rsidRDefault="00CC6FB2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559" w:type="dxa"/>
          </w:tcPr>
          <w:p w:rsidR="00CC6FB2" w:rsidRPr="00A91F99" w:rsidRDefault="00CC6FB2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843" w:type="dxa"/>
            <w:vAlign w:val="center"/>
          </w:tcPr>
          <w:p w:rsidR="00CC6FB2" w:rsidRPr="00A91F99" w:rsidRDefault="00CC6FB2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C6FB2" w:rsidRPr="00A91F99" w:rsidTr="00CC6FB2">
        <w:trPr>
          <w:trHeight w:val="269"/>
        </w:trPr>
        <w:tc>
          <w:tcPr>
            <w:tcW w:w="6629" w:type="dxa"/>
            <w:gridSpan w:val="3"/>
            <w:vAlign w:val="center"/>
          </w:tcPr>
          <w:p w:rsidR="00CC6FB2" w:rsidRPr="00A91F99" w:rsidRDefault="00CC6FB2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A91F99">
              <w:rPr>
                <w:b/>
                <w:sz w:val="22"/>
              </w:rPr>
              <w:t>ИТОГО</w:t>
            </w:r>
          </w:p>
        </w:tc>
        <w:tc>
          <w:tcPr>
            <w:tcW w:w="1559" w:type="dxa"/>
          </w:tcPr>
          <w:p w:rsidR="00CC6FB2" w:rsidRPr="00A91F99" w:rsidRDefault="00CC6FB2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91F99">
              <w:rPr>
                <w:b/>
                <w:sz w:val="22"/>
              </w:rPr>
              <w:t>100%</w:t>
            </w:r>
          </w:p>
        </w:tc>
        <w:tc>
          <w:tcPr>
            <w:tcW w:w="1843" w:type="dxa"/>
            <w:vAlign w:val="center"/>
          </w:tcPr>
          <w:p w:rsidR="00CC6FB2" w:rsidRPr="00A91F99" w:rsidRDefault="00CC6FB2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A91F99">
              <w:rPr>
                <w:b/>
                <w:sz w:val="22"/>
              </w:rPr>
              <w:t>Х</w:t>
            </w:r>
          </w:p>
        </w:tc>
      </w:tr>
    </w:tbl>
    <w:p w:rsidR="00CA1534" w:rsidRPr="00A91F99" w:rsidRDefault="00CA1534" w:rsidP="00CA1534">
      <w:pPr>
        <w:spacing w:line="240" w:lineRule="auto"/>
        <w:rPr>
          <w:sz w:val="24"/>
          <w:szCs w:val="24"/>
        </w:rPr>
      </w:pPr>
    </w:p>
    <w:p w:rsidR="00CA1534" w:rsidRPr="00A91F99" w:rsidRDefault="00CA1534" w:rsidP="00CA1534">
      <w:pPr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____________________________________</w:t>
      </w:r>
    </w:p>
    <w:p w:rsidR="00CA1534" w:rsidRPr="00A91F99" w:rsidRDefault="00CA1534" w:rsidP="00CA1534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F99">
        <w:rPr>
          <w:sz w:val="24"/>
          <w:szCs w:val="24"/>
          <w:vertAlign w:val="superscript"/>
        </w:rPr>
        <w:t>(подпись, М.П.)</w:t>
      </w:r>
    </w:p>
    <w:p w:rsidR="00CA1534" w:rsidRPr="00A91F99" w:rsidRDefault="00CA1534" w:rsidP="00CA1534">
      <w:pPr>
        <w:spacing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____________________________________</w:t>
      </w:r>
    </w:p>
    <w:p w:rsidR="00CA1534" w:rsidRPr="00A91F99" w:rsidRDefault="00CA1534" w:rsidP="00CA1534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A91F99">
        <w:rPr>
          <w:sz w:val="24"/>
          <w:szCs w:val="24"/>
          <w:vertAlign w:val="superscript"/>
        </w:rPr>
        <w:t>(фамилия, имя, отчество подписавшего, должность)</w:t>
      </w:r>
    </w:p>
    <w:p w:rsidR="00CA1534" w:rsidRPr="00A91F99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spacing w:val="36"/>
          <w:sz w:val="24"/>
          <w:szCs w:val="24"/>
        </w:rPr>
      </w:pPr>
      <w:r w:rsidRPr="00A91F99">
        <w:rPr>
          <w:b/>
          <w:spacing w:val="36"/>
          <w:sz w:val="24"/>
          <w:szCs w:val="24"/>
        </w:rPr>
        <w:t>конец формы</w:t>
      </w:r>
    </w:p>
    <w:p w:rsidR="00CA1534" w:rsidRPr="00A91F99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 w:rsidRPr="00A91F99">
        <w:rPr>
          <w:b/>
          <w:szCs w:val="24"/>
        </w:rPr>
        <w:br w:type="page"/>
      </w:r>
    </w:p>
    <w:p w:rsidR="00CA1534" w:rsidRPr="00A91F99" w:rsidRDefault="00CA1534" w:rsidP="00CA1534">
      <w:pPr>
        <w:pStyle w:val="3"/>
        <w:rPr>
          <w:szCs w:val="24"/>
        </w:rPr>
      </w:pPr>
      <w:bookmarkStart w:id="1454" w:name="_Toc440376306"/>
      <w:bookmarkStart w:id="1455" w:name="_Toc440382564"/>
      <w:bookmarkStart w:id="1456" w:name="_Toc440447234"/>
      <w:bookmarkStart w:id="1457" w:name="_Toc440632395"/>
      <w:bookmarkStart w:id="1458" w:name="_Toc440875164"/>
      <w:bookmarkStart w:id="1459" w:name="_Toc441131151"/>
      <w:bookmarkStart w:id="1460" w:name="_Toc465774679"/>
      <w:bookmarkStart w:id="1461" w:name="_Toc465848908"/>
      <w:bookmarkStart w:id="1462" w:name="_Toc468875411"/>
      <w:bookmarkStart w:id="1463" w:name="_Toc469488463"/>
      <w:bookmarkStart w:id="1464" w:name="_Toc471894985"/>
      <w:bookmarkStart w:id="1465" w:name="_Toc498590410"/>
      <w:bookmarkStart w:id="1466" w:name="_Toc525898879"/>
      <w:r w:rsidRPr="00A91F99">
        <w:rPr>
          <w:szCs w:val="24"/>
        </w:rPr>
        <w:lastRenderedPageBreak/>
        <w:t>Инструкции по заполнению</w:t>
      </w:r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</w:p>
    <w:p w:rsidR="00CA1534" w:rsidRPr="00A91F99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Данная форма заполняется только в том случае, если Заявка подается коллективным Участником (подраздел </w:t>
      </w:r>
      <w:r w:rsidR="007F30BA" w:rsidRPr="00A91F99">
        <w:rPr>
          <w:sz w:val="24"/>
          <w:szCs w:val="24"/>
        </w:rPr>
        <w:fldChar w:fldCharType="begin"/>
      </w:r>
      <w:r w:rsidR="001A63D5" w:rsidRPr="00A91F99">
        <w:rPr>
          <w:sz w:val="24"/>
          <w:szCs w:val="24"/>
        </w:rPr>
        <w:instrText xml:space="preserve"> REF _Ref440876660 \r \h </w:instrText>
      </w:r>
      <w:r w:rsidR="00A91F99" w:rsidRPr="00A91F99">
        <w:rPr>
          <w:sz w:val="24"/>
          <w:szCs w:val="24"/>
        </w:rPr>
        <w:instrText xml:space="preserve"> \* MERGEFORMAT </w:instrText>
      </w:r>
      <w:r w:rsidR="007F30BA" w:rsidRPr="00A91F99">
        <w:rPr>
          <w:sz w:val="24"/>
          <w:szCs w:val="24"/>
        </w:rPr>
      </w:r>
      <w:r w:rsidR="007F30BA" w:rsidRPr="00A91F99">
        <w:rPr>
          <w:sz w:val="24"/>
          <w:szCs w:val="24"/>
        </w:rPr>
        <w:fldChar w:fldCharType="separate"/>
      </w:r>
      <w:r w:rsidR="003C31A6" w:rsidRPr="00A91F99">
        <w:rPr>
          <w:sz w:val="24"/>
          <w:szCs w:val="24"/>
        </w:rPr>
        <w:t>3.3.10</w:t>
      </w:r>
      <w:r w:rsidR="007F30BA" w:rsidRPr="00A91F99">
        <w:rPr>
          <w:sz w:val="24"/>
          <w:szCs w:val="24"/>
        </w:rPr>
        <w:fldChar w:fldCharType="end"/>
      </w:r>
      <w:r w:rsidRPr="00A91F99">
        <w:rPr>
          <w:sz w:val="24"/>
          <w:szCs w:val="24"/>
        </w:rPr>
        <w:t>).</w:t>
      </w:r>
    </w:p>
    <w:p w:rsidR="00CA1534" w:rsidRPr="00A91F99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Участник указывает дату и номер Заявки в соответствии с письмом о подаче оферты (подраздел </w:t>
      </w:r>
      <w:r w:rsidR="007F30BA" w:rsidRPr="00A91F99">
        <w:rPr>
          <w:sz w:val="24"/>
          <w:szCs w:val="24"/>
        </w:rPr>
        <w:fldChar w:fldCharType="begin"/>
      </w:r>
      <w:r w:rsidRPr="00A91F99">
        <w:rPr>
          <w:sz w:val="24"/>
          <w:szCs w:val="24"/>
        </w:rPr>
        <w:instrText xml:space="preserve"> REF _Ref55336310 \r \h </w:instrText>
      </w:r>
      <w:r w:rsidR="00A91F99" w:rsidRPr="00A91F99">
        <w:rPr>
          <w:sz w:val="24"/>
          <w:szCs w:val="24"/>
        </w:rPr>
        <w:instrText xml:space="preserve"> \* MERGEFORMAT </w:instrText>
      </w:r>
      <w:r w:rsidR="007F30BA" w:rsidRPr="00A91F99">
        <w:rPr>
          <w:sz w:val="24"/>
          <w:szCs w:val="24"/>
        </w:rPr>
      </w:r>
      <w:r w:rsidR="007F30BA" w:rsidRPr="00A91F99">
        <w:rPr>
          <w:sz w:val="24"/>
          <w:szCs w:val="24"/>
        </w:rPr>
        <w:fldChar w:fldCharType="separate"/>
      </w:r>
      <w:r w:rsidR="003C31A6" w:rsidRPr="00A91F99">
        <w:rPr>
          <w:sz w:val="24"/>
          <w:szCs w:val="24"/>
        </w:rPr>
        <w:t>5.1</w:t>
      </w:r>
      <w:r w:rsidR="007F30BA" w:rsidRPr="00A91F99">
        <w:rPr>
          <w:sz w:val="24"/>
          <w:szCs w:val="24"/>
        </w:rPr>
        <w:fldChar w:fldCharType="end"/>
      </w:r>
      <w:r w:rsidRPr="00A91F99">
        <w:rPr>
          <w:sz w:val="24"/>
          <w:szCs w:val="24"/>
        </w:rPr>
        <w:t>).</w:t>
      </w:r>
    </w:p>
    <w:p w:rsidR="00CA1534" w:rsidRPr="00A91F99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Участник указывает свое фирменное наименование (в т.ч. организационно-правовую форму) и свой адрес.</w:t>
      </w:r>
    </w:p>
    <w:p w:rsidR="00CA1534" w:rsidRPr="00A91F99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В данной форме лидер коллективного Участника указывает:</w:t>
      </w:r>
    </w:p>
    <w:p w:rsidR="00CA1534" w:rsidRPr="00A91F99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перечень оказываемых каждым членом коллективного Участника услуг</w:t>
      </w:r>
      <w:r w:rsidR="00CA1534" w:rsidRPr="00A91F99">
        <w:rPr>
          <w:sz w:val="24"/>
          <w:szCs w:val="24"/>
        </w:rPr>
        <w:t>;</w:t>
      </w:r>
    </w:p>
    <w:p w:rsidR="00CA1534" w:rsidRPr="00A91F99" w:rsidRDefault="00E23413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>объем</w:t>
      </w:r>
      <w:r w:rsidR="00566071" w:rsidRPr="00A91F99">
        <w:rPr>
          <w:sz w:val="24"/>
          <w:szCs w:val="24"/>
        </w:rPr>
        <w:t xml:space="preserve"> услуг по каждому члену коллективного Участника в  процен</w:t>
      </w:r>
      <w:r w:rsidR="0099628E" w:rsidRPr="00A91F99">
        <w:rPr>
          <w:sz w:val="24"/>
          <w:szCs w:val="24"/>
        </w:rPr>
        <w:t>тном выражении в соответствии с Технико-коммерческим предложением</w:t>
      </w:r>
      <w:r w:rsidR="00CA1534" w:rsidRPr="00A91F99">
        <w:rPr>
          <w:sz w:val="24"/>
          <w:szCs w:val="24"/>
        </w:rPr>
        <w:t>;</w:t>
      </w:r>
    </w:p>
    <w:p w:rsidR="00CA1534" w:rsidRPr="00A91F99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91F99">
        <w:rPr>
          <w:sz w:val="24"/>
          <w:szCs w:val="24"/>
        </w:rPr>
        <w:t xml:space="preserve">сроки оказания услуг каждым членом коллективного Участника </w:t>
      </w:r>
      <w:r w:rsidR="0099628E" w:rsidRPr="00A91F99">
        <w:rPr>
          <w:sz w:val="24"/>
          <w:szCs w:val="24"/>
        </w:rPr>
        <w:t>в соответствии с Технико-коммерческим предложением</w:t>
      </w:r>
      <w:r w:rsidR="00CA1534" w:rsidRPr="00A91F99">
        <w:rPr>
          <w:sz w:val="24"/>
          <w:szCs w:val="24"/>
        </w:rPr>
        <w:t>.</w:t>
      </w:r>
    </w:p>
    <w:p w:rsidR="00CA1534" w:rsidRPr="00A91F99" w:rsidRDefault="00CA1534" w:rsidP="00CA1534">
      <w:pPr>
        <w:rPr>
          <w:sz w:val="24"/>
          <w:szCs w:val="24"/>
        </w:rPr>
      </w:pPr>
    </w:p>
    <w:sectPr w:rsidR="00CA1534" w:rsidRPr="00A91F99" w:rsidSect="00EA3F63">
      <w:headerReference w:type="even" r:id="rId50"/>
      <w:headerReference w:type="default" r:id="rId51"/>
      <w:footerReference w:type="even" r:id="rId52"/>
      <w:headerReference w:type="first" r:id="rId53"/>
      <w:footerReference w:type="first" r:id="rId54"/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1F5B" w:rsidRDefault="00E81F5B">
      <w:pPr>
        <w:spacing w:line="240" w:lineRule="auto"/>
      </w:pPr>
      <w:r>
        <w:separator/>
      </w:r>
    </w:p>
  </w:endnote>
  <w:endnote w:type="continuationSeparator" w:id="0">
    <w:p w:rsidR="00E81F5B" w:rsidRDefault="00E81F5B">
      <w:pPr>
        <w:spacing w:line="240" w:lineRule="auto"/>
      </w:pPr>
      <w:r>
        <w:continuationSeparator/>
      </w:r>
    </w:p>
  </w:endnote>
  <w:endnote w:id="1">
    <w:p w:rsidR="00E23413" w:rsidRPr="004D25B8" w:rsidRDefault="00E23413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413" w:rsidRDefault="00E23413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413" w:rsidRDefault="00E23413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413" w:rsidRPr="00FA0376" w:rsidRDefault="00E23413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1A0BFD">
      <w:rPr>
        <w:noProof/>
        <w:sz w:val="16"/>
        <w:szCs w:val="16"/>
        <w:lang w:eastAsia="ru-RU"/>
      </w:rPr>
      <w:t>70</w:t>
    </w:r>
    <w:r w:rsidRPr="00FA0376">
      <w:rPr>
        <w:sz w:val="16"/>
        <w:szCs w:val="16"/>
        <w:lang w:eastAsia="ru-RU"/>
      </w:rPr>
      <w:fldChar w:fldCharType="end"/>
    </w:r>
  </w:p>
  <w:p w:rsidR="00E23413" w:rsidRPr="004369FC" w:rsidRDefault="00E23413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4369FC">
      <w:rPr>
        <w:sz w:val="18"/>
        <w:szCs w:val="18"/>
      </w:rPr>
      <w:t>Договора(ов) на оказание услуг по __________ для нужд ПАО «МРСК Центра и Приволжья» (филиалов Владимирэнерго», «Ивэнерго», «Калугаэнерго», «Кировэнерго», «Мариэнерго», «Нижновэнерго», «Рязаньэнерго», «Тулэнерго» и «Удмуртэнерго»)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413" w:rsidRDefault="00E23413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413" w:rsidRDefault="00E23413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413" w:rsidRDefault="00E23413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413" w:rsidRDefault="00E23413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413" w:rsidRDefault="00E23413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413" w:rsidRDefault="00E23413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23413" w:rsidRDefault="00E23413">
    <w:pPr>
      <w:pStyle w:val="aff2"/>
      <w:ind w:right="360"/>
    </w:pP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413" w:rsidRDefault="00E23413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1F5B" w:rsidRDefault="00E81F5B">
      <w:pPr>
        <w:spacing w:line="240" w:lineRule="auto"/>
      </w:pPr>
      <w:r>
        <w:separator/>
      </w:r>
    </w:p>
  </w:footnote>
  <w:footnote w:type="continuationSeparator" w:id="0">
    <w:p w:rsidR="00E81F5B" w:rsidRDefault="00E81F5B">
      <w:pPr>
        <w:spacing w:line="240" w:lineRule="auto"/>
      </w:pPr>
      <w:r>
        <w:continuationSeparator/>
      </w:r>
    </w:p>
  </w:footnote>
  <w:footnote w:id="1">
    <w:p w:rsidR="00E23413" w:rsidRPr="00F83889" w:rsidRDefault="00E2341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2">
    <w:p w:rsidR="00E23413" w:rsidRPr="00F83889" w:rsidRDefault="00E2341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3">
    <w:p w:rsidR="00E23413" w:rsidRPr="00F83889" w:rsidRDefault="00E2341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E23413" w:rsidRPr="00F83889" w:rsidRDefault="00E23413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5">
    <w:p w:rsidR="00E23413" w:rsidRDefault="00E23413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413" w:rsidRDefault="00E23413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413" w:rsidRDefault="00E23413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413" w:rsidRPr="00930031" w:rsidRDefault="00E23413" w:rsidP="00930031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413" w:rsidRDefault="00E23413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413" w:rsidRDefault="00E23413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413" w:rsidRDefault="00E23413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413" w:rsidRDefault="00E23413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413" w:rsidRDefault="00E23413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413" w:rsidRDefault="00E23413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413" w:rsidRDefault="00E23413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413" w:rsidRDefault="00E23413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3413" w:rsidRDefault="00E2341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 w15:restartNumberingAfterBreak="0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 w15:restartNumberingAfterBreak="0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 w15:restartNumberingAfterBreak="0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 w15:restartNumberingAfterBreak="0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 w15:restartNumberingAfterBreak="0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 w15:restartNumberingAfterBreak="0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 w15:restartNumberingAfterBreak="0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 w15:restartNumberingAfterBreak="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 w15:restartNumberingAfterBreak="0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 w15:restartNumberingAfterBreak="0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 w15:restartNumberingAfterBreak="0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 w15:restartNumberingAfterBreak="0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 w15:restartNumberingAfterBreak="0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 w15:restartNumberingAfterBreak="0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 w15:restartNumberingAfterBreak="0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 w15:restartNumberingAfterBreak="0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 w15:restartNumberingAfterBreak="0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 w15:restartNumberingAfterBreak="0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 w15:restartNumberingAfterBreak="0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 w15:restartNumberingAfterBreak="0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 w15:restartNumberingAfterBreak="0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 w15:restartNumberingAfterBreak="0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 w15:restartNumberingAfterBreak="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 w15:restartNumberingAfterBreak="0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 w15:restartNumberingAfterBreak="0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 w15:restartNumberingAfterBreak="0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 w15:restartNumberingAfterBreak="0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 w15:restartNumberingAfterBreak="0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 w15:restartNumberingAfterBreak="0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 w15:restartNumberingAfterBreak="0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 w15:restartNumberingAfterBreak="0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 w15:restartNumberingAfterBreak="0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 w15:restartNumberingAfterBreak="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 w15:restartNumberingAfterBreak="0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 w15:restartNumberingAfterBreak="0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 w15:restartNumberingAfterBreak="0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 w15:restartNumberingAfterBreak="0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 w15:restartNumberingAfterBreak="0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 w15:restartNumberingAfterBreak="0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 w15:restartNumberingAfterBreak="0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 w15:restartNumberingAfterBreak="0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 w15:restartNumberingAfterBreak="0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 w15:restartNumberingAfterBreak="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 w15:restartNumberingAfterBreak="0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 w15:restartNumberingAfterBreak="0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 w15:restartNumberingAfterBreak="0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 w15:restartNumberingAfterBreak="0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 w15:restartNumberingAfterBreak="0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 w15:restartNumberingAfterBreak="0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 w15:restartNumberingAfterBreak="0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 w15:restartNumberingAfterBreak="0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 w15:restartNumberingAfterBreak="0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 w15:restartNumberingAfterBreak="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 w15:restartNumberingAfterBreak="0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 w15:restartNumberingAfterBreak="0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 w15:restartNumberingAfterBreak="0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 w15:restartNumberingAfterBreak="0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 w15:restartNumberingAfterBreak="0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 w15:restartNumberingAfterBreak="0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 w15:restartNumberingAfterBreak="0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 w15:restartNumberingAfterBreak="0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 w15:restartNumberingAfterBreak="0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 w15:restartNumberingAfterBreak="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 w15:restartNumberingAfterBreak="0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 w15:restartNumberingAfterBreak="0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 w15:restartNumberingAfterBreak="0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 w15:restartNumberingAfterBreak="0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 w15:restartNumberingAfterBreak="0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 w15:restartNumberingAfterBreak="0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 w15:restartNumberingAfterBreak="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 w15:restartNumberingAfterBreak="0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 w15:restartNumberingAfterBreak="0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 w15:restartNumberingAfterBreak="0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 w15:restartNumberingAfterBreak="0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 w15:restartNumberingAfterBreak="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 w15:restartNumberingAfterBreak="0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 w15:restartNumberingAfterBreak="0">
    <w:nsid w:val="1D5F7470"/>
    <w:multiLevelType w:val="hybridMultilevel"/>
    <w:tmpl w:val="71ECF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4" w15:restartNumberingAfterBreak="0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5" w15:restartNumberingAfterBreak="0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6" w15:restartNumberingAfterBreak="0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 w15:restartNumberingAfterBreak="0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 w15:restartNumberingAfterBreak="0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 w15:restartNumberingAfterBreak="0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 w15:restartNumberingAfterBreak="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 w15:restartNumberingAfterBreak="0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 w15:restartNumberingAfterBreak="0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 w15:restartNumberingAfterBreak="0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 w15:restartNumberingAfterBreak="0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 w15:restartNumberingAfterBreak="0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 w15:restartNumberingAfterBreak="0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 w15:restartNumberingAfterBreak="0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 w15:restartNumberingAfterBreak="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 w15:restartNumberingAfterBreak="0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 w15:restartNumberingAfterBreak="0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 w15:restartNumberingAfterBreak="0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 w15:restartNumberingAfterBreak="0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 w15:restartNumberingAfterBreak="0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 w15:restartNumberingAfterBreak="0">
    <w:nsid w:val="423063E6"/>
    <w:multiLevelType w:val="hybridMultilevel"/>
    <w:tmpl w:val="89249ECA"/>
    <w:lvl w:ilvl="0" w:tplc="245094F8">
      <w:start w:val="1"/>
      <w:numFmt w:val="bullet"/>
      <w:lvlText w:val=""/>
      <w:lvlJc w:val="left"/>
      <w:pPr>
        <w:ind w:left="13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117" w15:restartNumberingAfterBreak="0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 w15:restartNumberingAfterBreak="0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 w15:restartNumberingAfterBreak="0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 w15:restartNumberingAfterBreak="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 w15:restartNumberingAfterBreak="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 w15:restartNumberingAfterBreak="0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 w15:restartNumberingAfterBreak="0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 w15:restartNumberingAfterBreak="0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 w15:restartNumberingAfterBreak="0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 w15:restartNumberingAfterBreak="0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 w15:restartNumberingAfterBreak="0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 w15:restartNumberingAfterBreak="0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 w15:restartNumberingAfterBreak="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 w15:restartNumberingAfterBreak="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 w15:restartNumberingAfterBreak="0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 w15:restartNumberingAfterBreak="0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 w15:restartNumberingAfterBreak="0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 w15:restartNumberingAfterBreak="0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 w15:restartNumberingAfterBreak="0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 w15:restartNumberingAfterBreak="0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 w15:restartNumberingAfterBreak="0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 w15:restartNumberingAfterBreak="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 w15:restartNumberingAfterBreak="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 w15:restartNumberingAfterBreak="0">
    <w:nsid w:val="6D2B49A3"/>
    <w:multiLevelType w:val="hybridMultilevel"/>
    <w:tmpl w:val="822078A0"/>
    <w:lvl w:ilvl="0" w:tplc="FFFFFFFF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3" w15:restartNumberingAfterBreak="0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4" w15:restartNumberingAfterBreak="0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5" w15:restartNumberingAfterBreak="0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6" w15:restartNumberingAfterBreak="0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7" w15:restartNumberingAfterBreak="0">
    <w:nsid w:val="73C771B0"/>
    <w:multiLevelType w:val="hybridMultilevel"/>
    <w:tmpl w:val="5CB4CA08"/>
    <w:lvl w:ilvl="0" w:tplc="245094F8">
      <w:start w:val="1"/>
      <w:numFmt w:val="bullet"/>
      <w:lvlText w:val=""/>
      <w:lvlJc w:val="left"/>
      <w:pPr>
        <w:ind w:left="235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17" w:hanging="360"/>
      </w:pPr>
      <w:rPr>
        <w:rFonts w:ascii="Wingdings" w:hAnsi="Wingdings" w:hint="default"/>
      </w:rPr>
    </w:lvl>
  </w:abstractNum>
  <w:abstractNum w:abstractNumId="148" w15:restartNumberingAfterBreak="0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9" w15:restartNumberingAfterBreak="0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77DC7FF9"/>
    <w:multiLevelType w:val="hybridMultilevel"/>
    <w:tmpl w:val="8EDE7564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17">
      <w:start w:val="1"/>
      <w:numFmt w:val="lowerLetter"/>
      <w:lvlText w:val="%5)"/>
      <w:lvlJc w:val="left"/>
      <w:pPr>
        <w:ind w:left="4734" w:hanging="360"/>
      </w:pPr>
      <w:rPr>
        <w:rFonts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4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3"/>
  </w:num>
  <w:num w:numId="34">
    <w:abstractNumId w:val="127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5"/>
  </w:num>
  <w:num w:numId="48">
    <w:abstractNumId w:val="130"/>
  </w:num>
  <w:num w:numId="49">
    <w:abstractNumId w:val="133"/>
  </w:num>
  <w:num w:numId="50">
    <w:abstractNumId w:val="124"/>
  </w:num>
  <w:num w:numId="51">
    <w:abstractNumId w:val="149"/>
  </w:num>
  <w:num w:numId="52">
    <w:abstractNumId w:val="81"/>
  </w:num>
  <w:num w:numId="53">
    <w:abstractNumId w:val="135"/>
  </w:num>
  <w:num w:numId="54">
    <w:abstractNumId w:val="105"/>
  </w:num>
  <w:num w:numId="55">
    <w:abstractNumId w:val="103"/>
  </w:num>
  <w:num w:numId="56">
    <w:abstractNumId w:val="83"/>
  </w:num>
  <w:num w:numId="57">
    <w:abstractNumId w:val="85"/>
  </w:num>
  <w:num w:numId="58">
    <w:abstractNumId w:val="73"/>
  </w:num>
  <w:num w:numId="59">
    <w:abstractNumId w:val="108"/>
  </w:num>
  <w:num w:numId="60">
    <w:abstractNumId w:val="120"/>
  </w:num>
  <w:num w:numId="61">
    <w:abstractNumId w:val="74"/>
  </w:num>
  <w:num w:numId="62">
    <w:abstractNumId w:val="94"/>
  </w:num>
  <w:num w:numId="63">
    <w:abstractNumId w:val="75"/>
  </w:num>
  <w:num w:numId="64">
    <w:abstractNumId w:val="144"/>
  </w:num>
  <w:num w:numId="65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39"/>
    <w:lvlOverride w:ilvl="0">
      <w:startOverride w:val="1"/>
    </w:lvlOverride>
  </w:num>
  <w:num w:numId="67">
    <w:abstractNumId w:val="78"/>
  </w:num>
  <w:num w:numId="68">
    <w:abstractNumId w:val="146"/>
  </w:num>
  <w:num w:numId="69">
    <w:abstractNumId w:val="87"/>
  </w:num>
  <w:num w:numId="70">
    <w:abstractNumId w:val="117"/>
  </w:num>
  <w:num w:numId="71">
    <w:abstractNumId w:val="100"/>
  </w:num>
  <w:num w:numId="72">
    <w:abstractNumId w:val="119"/>
  </w:num>
  <w:num w:numId="73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4">
    <w:abstractNumId w:val="131"/>
  </w:num>
  <w:num w:numId="75">
    <w:abstractNumId w:val="145"/>
  </w:num>
  <w:num w:numId="76">
    <w:abstractNumId w:val="91"/>
  </w:num>
  <w:num w:numId="77">
    <w:abstractNumId w:val="118"/>
  </w:num>
  <w:num w:numId="78">
    <w:abstractNumId w:val="89"/>
  </w:num>
  <w:num w:numId="79">
    <w:abstractNumId w:val="141"/>
  </w:num>
  <w:num w:numId="80">
    <w:abstractNumId w:val="13"/>
  </w:num>
  <w:num w:numId="81">
    <w:abstractNumId w:val="20"/>
  </w:num>
  <w:num w:numId="82">
    <w:abstractNumId w:val="70"/>
  </w:num>
  <w:num w:numId="83">
    <w:abstractNumId w:val="125"/>
  </w:num>
  <w:num w:numId="84">
    <w:abstractNumId w:val="93"/>
  </w:num>
  <w:num w:numId="85">
    <w:abstractNumId w:val="112"/>
  </w:num>
  <w:num w:numId="86">
    <w:abstractNumId w:val="122"/>
  </w:num>
  <w:num w:numId="87">
    <w:abstractNumId w:val="126"/>
  </w:num>
  <w:num w:numId="88">
    <w:abstractNumId w:val="95"/>
  </w:num>
  <w:num w:numId="89">
    <w:abstractNumId w:val="109"/>
  </w:num>
  <w:num w:numId="90">
    <w:abstractNumId w:val="110"/>
  </w:num>
  <w:num w:numId="91">
    <w:abstractNumId w:val="128"/>
  </w:num>
  <w:num w:numId="92">
    <w:abstractNumId w:val="148"/>
  </w:num>
  <w:num w:numId="93">
    <w:abstractNumId w:val="107"/>
  </w:num>
  <w:num w:numId="94">
    <w:abstractNumId w:val="138"/>
  </w:num>
  <w:num w:numId="95">
    <w:abstractNumId w:val="92"/>
  </w:num>
  <w:num w:numId="96">
    <w:abstractNumId w:val="142"/>
  </w:num>
  <w:num w:numId="97">
    <w:abstractNumId w:val="150"/>
  </w:num>
  <w:num w:numId="98">
    <w:abstractNumId w:val="147"/>
  </w:num>
  <w:num w:numId="99">
    <w:abstractNumId w:val="116"/>
  </w:num>
  <w:num w:numId="100">
    <w:abstractNumId w:val="1"/>
  </w:num>
  <w:num w:numId="101">
    <w:abstractNumId w:val="1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D6C"/>
    <w:rsid w:val="00033F16"/>
    <w:rsid w:val="00035287"/>
    <w:rsid w:val="00036006"/>
    <w:rsid w:val="000364DC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CEE"/>
    <w:rsid w:val="00056D43"/>
    <w:rsid w:val="000640BF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2813"/>
    <w:rsid w:val="000F4365"/>
    <w:rsid w:val="000F4625"/>
    <w:rsid w:val="000F5F2B"/>
    <w:rsid w:val="000F73E2"/>
    <w:rsid w:val="00100ABC"/>
    <w:rsid w:val="00102081"/>
    <w:rsid w:val="00104B1E"/>
    <w:rsid w:val="001116EE"/>
    <w:rsid w:val="00111C79"/>
    <w:rsid w:val="001124F8"/>
    <w:rsid w:val="0011547D"/>
    <w:rsid w:val="00117068"/>
    <w:rsid w:val="00117D24"/>
    <w:rsid w:val="00122321"/>
    <w:rsid w:val="00123C70"/>
    <w:rsid w:val="0012590A"/>
    <w:rsid w:val="001324A1"/>
    <w:rsid w:val="0013328C"/>
    <w:rsid w:val="00134962"/>
    <w:rsid w:val="00137C0D"/>
    <w:rsid w:val="001519E9"/>
    <w:rsid w:val="00153526"/>
    <w:rsid w:val="00155DAF"/>
    <w:rsid w:val="00157A6B"/>
    <w:rsid w:val="0016246B"/>
    <w:rsid w:val="00162A8F"/>
    <w:rsid w:val="00166CFA"/>
    <w:rsid w:val="001702EE"/>
    <w:rsid w:val="00170C72"/>
    <w:rsid w:val="001716DB"/>
    <w:rsid w:val="00176133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0BFD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1CAA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5D45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1987"/>
    <w:rsid w:val="002D2587"/>
    <w:rsid w:val="002D3F53"/>
    <w:rsid w:val="002D41BC"/>
    <w:rsid w:val="002D4BC6"/>
    <w:rsid w:val="002E6387"/>
    <w:rsid w:val="002F273A"/>
    <w:rsid w:val="002F3EB0"/>
    <w:rsid w:val="002F5A87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0013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1A6"/>
    <w:rsid w:val="003C3CB6"/>
    <w:rsid w:val="003C4CB7"/>
    <w:rsid w:val="003D3D44"/>
    <w:rsid w:val="003D4D5E"/>
    <w:rsid w:val="003D726B"/>
    <w:rsid w:val="003D7C16"/>
    <w:rsid w:val="003E170D"/>
    <w:rsid w:val="003E55D7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3042"/>
    <w:rsid w:val="004030CB"/>
    <w:rsid w:val="00404BA2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369FC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263"/>
    <w:rsid w:val="004D25B8"/>
    <w:rsid w:val="004D431C"/>
    <w:rsid w:val="004D49AB"/>
    <w:rsid w:val="004D7D61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10E2"/>
    <w:rsid w:val="005C1B23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758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518C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E7B15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455A"/>
    <w:rsid w:val="00725F9C"/>
    <w:rsid w:val="00726465"/>
    <w:rsid w:val="00726DAC"/>
    <w:rsid w:val="007321D4"/>
    <w:rsid w:val="0074526A"/>
    <w:rsid w:val="007502E0"/>
    <w:rsid w:val="00750D4A"/>
    <w:rsid w:val="0075170D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0C6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C7FAE"/>
    <w:rsid w:val="007D07A7"/>
    <w:rsid w:val="007D0EA7"/>
    <w:rsid w:val="007D7C50"/>
    <w:rsid w:val="007E216D"/>
    <w:rsid w:val="007E2630"/>
    <w:rsid w:val="007E4290"/>
    <w:rsid w:val="007E5B2E"/>
    <w:rsid w:val="007E756B"/>
    <w:rsid w:val="007F30BA"/>
    <w:rsid w:val="007F3FB7"/>
    <w:rsid w:val="007F7125"/>
    <w:rsid w:val="0080108A"/>
    <w:rsid w:val="00804801"/>
    <w:rsid w:val="00805D87"/>
    <w:rsid w:val="008060C7"/>
    <w:rsid w:val="00813F81"/>
    <w:rsid w:val="008176AA"/>
    <w:rsid w:val="00826D29"/>
    <w:rsid w:val="00832D0A"/>
    <w:rsid w:val="00837110"/>
    <w:rsid w:val="00841A6F"/>
    <w:rsid w:val="008429B1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0F3C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9628E"/>
    <w:rsid w:val="009A19FD"/>
    <w:rsid w:val="009A7166"/>
    <w:rsid w:val="009A7733"/>
    <w:rsid w:val="009B140B"/>
    <w:rsid w:val="009B21B2"/>
    <w:rsid w:val="009B23DA"/>
    <w:rsid w:val="009B33B6"/>
    <w:rsid w:val="009B34CB"/>
    <w:rsid w:val="009B380E"/>
    <w:rsid w:val="009B5731"/>
    <w:rsid w:val="009B7767"/>
    <w:rsid w:val="009B77D1"/>
    <w:rsid w:val="009C08E6"/>
    <w:rsid w:val="009C4439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1A7F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1F99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146E8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87C60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980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6715"/>
    <w:rsid w:val="00C47845"/>
    <w:rsid w:val="00C5024F"/>
    <w:rsid w:val="00C50CD1"/>
    <w:rsid w:val="00C5118D"/>
    <w:rsid w:val="00C521DF"/>
    <w:rsid w:val="00C52CCB"/>
    <w:rsid w:val="00C54E7D"/>
    <w:rsid w:val="00C55B59"/>
    <w:rsid w:val="00C56955"/>
    <w:rsid w:val="00C5758A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C6FB2"/>
    <w:rsid w:val="00CD07F7"/>
    <w:rsid w:val="00CD0A76"/>
    <w:rsid w:val="00CD4105"/>
    <w:rsid w:val="00CD50EF"/>
    <w:rsid w:val="00CE0B07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663E"/>
    <w:rsid w:val="00D273DE"/>
    <w:rsid w:val="00D275BB"/>
    <w:rsid w:val="00D33A6E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49C4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3413"/>
    <w:rsid w:val="00E250E3"/>
    <w:rsid w:val="00E26DA0"/>
    <w:rsid w:val="00E30916"/>
    <w:rsid w:val="00E30B66"/>
    <w:rsid w:val="00E31722"/>
    <w:rsid w:val="00E328F2"/>
    <w:rsid w:val="00E32CD1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57CF2"/>
    <w:rsid w:val="00E6083F"/>
    <w:rsid w:val="00E60F8E"/>
    <w:rsid w:val="00E61708"/>
    <w:rsid w:val="00E639AE"/>
    <w:rsid w:val="00E63A10"/>
    <w:rsid w:val="00E63F0A"/>
    <w:rsid w:val="00E63FB1"/>
    <w:rsid w:val="00E64AEC"/>
    <w:rsid w:val="00E6743A"/>
    <w:rsid w:val="00E7061A"/>
    <w:rsid w:val="00E71628"/>
    <w:rsid w:val="00E71A48"/>
    <w:rsid w:val="00E74632"/>
    <w:rsid w:val="00E749E5"/>
    <w:rsid w:val="00E80768"/>
    <w:rsid w:val="00E81F5B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422D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7713F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2E3F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docId w15:val="{E2E829B8-3457-47F5-9138-F1EDEB9D8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3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4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92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1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1.xml"/><Relationship Id="rId18" Type="http://schemas.openxmlformats.org/officeDocument/2006/relationships/hyperlink" Target="http://www.mrsk-1.ru" TargetMode="External"/><Relationship Id="rId26" Type="http://schemas.openxmlformats.org/officeDocument/2006/relationships/header" Target="header5.xml"/><Relationship Id="rId39" Type="http://schemas.openxmlformats.org/officeDocument/2006/relationships/hyperlink" Target="mailto:info@mrsk-cp.ru" TargetMode="External"/><Relationship Id="rId21" Type="http://schemas.openxmlformats.org/officeDocument/2006/relationships/hyperlink" Target="http://www.b2b-mrsk.ru/" TargetMode="External"/><Relationship Id="rId34" Type="http://schemas.openxmlformats.org/officeDocument/2006/relationships/footer" Target="footer6.xml"/><Relationship Id="rId42" Type="http://schemas.openxmlformats.org/officeDocument/2006/relationships/hyperlink" Target="consultantplus://offline/ref=86C855FF9931DA9E8282C60C4DADA77D6E3EFB01C62B67668DFC4D0EA1y5xAN" TargetMode="External"/><Relationship Id="rId47" Type="http://schemas.openxmlformats.org/officeDocument/2006/relationships/hyperlink" Target="consultantplus://offline/ref=B7E04B8F5BC345C22463EADCAE81D93CF0C11310A0643D58FEE589F49Ff2C9L" TargetMode="External"/><Relationship Id="rId50" Type="http://schemas.openxmlformats.org/officeDocument/2006/relationships/header" Target="header10.xml"/><Relationship Id="rId55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yperlink" Target="http://www.zakupki.gov.ru" TargetMode="External"/><Relationship Id="rId25" Type="http://schemas.openxmlformats.org/officeDocument/2006/relationships/header" Target="header4.xml"/><Relationship Id="rId33" Type="http://schemas.openxmlformats.org/officeDocument/2006/relationships/header" Target="header8.xml"/><Relationship Id="rId38" Type="http://schemas.openxmlformats.org/officeDocument/2006/relationships/hyperlink" Target="mailto:doverie@mrsk-1.ru" TargetMode="External"/><Relationship Id="rId46" Type="http://schemas.openxmlformats.org/officeDocument/2006/relationships/hyperlink" Target="consultantplus://offline/ref=86C855FF9931DA9E8282C60C4DADA77D6D37F30BC92667668DFC4D0EA1y5xAN" TargetMode="Externa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hyperlink" Target="mailto:Tsirkova.LV@mrsk-1.ru" TargetMode="External"/><Relationship Id="rId29" Type="http://schemas.openxmlformats.org/officeDocument/2006/relationships/footer" Target="footer5.xml"/><Relationship Id="rId41" Type="http://schemas.openxmlformats.org/officeDocument/2006/relationships/hyperlink" Target="consultantplus://offline/ref=86C855FF9931DA9E8282C60C4DADA77D6E3FF20BC62667668DFC4D0EA1y5xAN" TargetMode="External"/><Relationship Id="rId54" Type="http://schemas.openxmlformats.org/officeDocument/2006/relationships/footer" Target="footer10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hyperlink" Target="http://www.mrsk-cp.ru/about/anti-corruption_policy/policy/" TargetMode="External"/><Relationship Id="rId32" Type="http://schemas.openxmlformats.org/officeDocument/2006/relationships/header" Target="header7.xml"/><Relationship Id="rId37" Type="http://schemas.openxmlformats.org/officeDocument/2006/relationships/hyperlink" Target="http://www.rosseti.ru/about/contacts/opinion/" TargetMode="External"/><Relationship Id="rId40" Type="http://schemas.openxmlformats.org/officeDocument/2006/relationships/footer" Target="footer8.xml"/><Relationship Id="rId45" Type="http://schemas.openxmlformats.org/officeDocument/2006/relationships/hyperlink" Target="consultantplus://offline/ref=86C855FF9931DA9E8282C60C4DADA77D6E3EF501C72B67668DFC4D0EA1y5xAN" TargetMode="External"/><Relationship Id="rId53" Type="http://schemas.openxmlformats.org/officeDocument/2006/relationships/header" Target="header12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yperlink" Target="http://www.mrsk-1.ru/information/documents/internal/" TargetMode="External"/><Relationship Id="rId28" Type="http://schemas.openxmlformats.org/officeDocument/2006/relationships/header" Target="header6.xml"/><Relationship Id="rId36" Type="http://schemas.openxmlformats.org/officeDocument/2006/relationships/footer" Target="footer7.xml"/><Relationship Id="rId49" Type="http://schemas.openxmlformats.org/officeDocument/2006/relationships/hyperlink" Target="consultantplus://offline/ref=B7E04B8F5BC345C22463EADCAE81D93CF4CA1215A36F6052F6BC85F6f9C8L" TargetMode="External"/><Relationship Id="rId10" Type="http://schemas.openxmlformats.org/officeDocument/2006/relationships/image" Target="media/image1.png"/><Relationship Id="rId19" Type="http://schemas.openxmlformats.org/officeDocument/2006/relationships/hyperlink" Target="mailto:Lazareva.TV@mrsk-1.ru" TargetMode="External"/><Relationship Id="rId31" Type="http://schemas.openxmlformats.org/officeDocument/2006/relationships/hyperlink" Target="https://rmsp.nalog.ru" TargetMode="External"/><Relationship Id="rId44" Type="http://schemas.openxmlformats.org/officeDocument/2006/relationships/hyperlink" Target="consultantplus://offline/ref=86C855FF9931DA9E8282C60C4DADA77D6E3EF501C72B67668DFC4D0EA1y5xAN" TargetMode="External"/><Relationship Id="rId52" Type="http://schemas.openxmlformats.org/officeDocument/2006/relationships/footer" Target="footer9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footer" Target="footer2.xml"/><Relationship Id="rId22" Type="http://schemas.openxmlformats.org/officeDocument/2006/relationships/hyperlink" Target="http://www.rosseti.ru/about/anticorruptionpolicy/policy/index.php" TargetMode="External"/><Relationship Id="rId27" Type="http://schemas.openxmlformats.org/officeDocument/2006/relationships/footer" Target="footer4.xml"/><Relationship Id="rId30" Type="http://schemas.openxmlformats.org/officeDocument/2006/relationships/hyperlink" Target="consultantplus://offline/main?base=LAW;n=115717;fld=134;dst=100014" TargetMode="External"/><Relationship Id="rId35" Type="http://schemas.openxmlformats.org/officeDocument/2006/relationships/header" Target="header9.xml"/><Relationship Id="rId43" Type="http://schemas.openxmlformats.org/officeDocument/2006/relationships/hyperlink" Target="consultantplus://offline/ref=86C855FF9931DA9E8282C60C4DADA77D6D37F30BC92667668DFC4D0EA1y5xAN" TargetMode="External"/><Relationship Id="rId48" Type="http://schemas.openxmlformats.org/officeDocument/2006/relationships/hyperlink" Target="consultantplus://offline/ref=B7E04B8F5BC345C22463EADCAE81D93CF0C11310A0643D58FEE589F49Ff2C9L" TargetMode="External"/><Relationship Id="rId56" Type="http://schemas.openxmlformats.org/officeDocument/2006/relationships/theme" Target="theme/theme1.xml"/><Relationship Id="rId8" Type="http://schemas.openxmlformats.org/officeDocument/2006/relationships/hyperlink" Target="mailto:posta@mrsk-1.ru" TargetMode="External"/><Relationship Id="rId51" Type="http://schemas.openxmlformats.org/officeDocument/2006/relationships/header" Target="header1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65BF1D-D42F-4FF5-BD61-BF41BFE54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584</TotalTime>
  <Pages>1</Pages>
  <Words>24032</Words>
  <Characters>136987</Characters>
  <Application>Microsoft Office Word</Application>
  <DocSecurity>0</DocSecurity>
  <Lines>1141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160698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Циркова Людмила Валерьевна</cp:lastModifiedBy>
  <cp:revision>174</cp:revision>
  <cp:lastPrinted>2018-09-28T09:03:00Z</cp:lastPrinted>
  <dcterms:created xsi:type="dcterms:W3CDTF">2016-01-13T12:36:00Z</dcterms:created>
  <dcterms:modified xsi:type="dcterms:W3CDTF">2018-09-28T09:40:00Z</dcterms:modified>
</cp:coreProperties>
</file>